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248B3" w14:textId="71D94D73" w:rsidR="00B26348" w:rsidRDefault="001849A6">
      <w:pPr>
        <w:pStyle w:val="Heading1"/>
      </w:pPr>
      <w:r>
        <w:t>5. Involved Party #2: Injury Details</w:t>
      </w:r>
    </w:p>
    <w:p w14:paraId="106BD518" w14:textId="77777777" w:rsidR="00B26348" w:rsidRDefault="00000000">
      <w:r>
        <w:rPr>
          <w:b/>
        </w:rPr>
        <w:t>115. How many major/separate injuries does Party #2 have?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91BD2DA" w14:textId="77777777">
        <w:tc>
          <w:tcPr>
            <w:tcW w:w="10512" w:type="dxa"/>
          </w:tcPr>
          <w:p w14:paraId="13DAB9EF" w14:textId="77777777" w:rsidR="00B26348" w:rsidRDefault="00000000">
            <w:r>
              <w:t>○ 1</w:t>
            </w:r>
          </w:p>
        </w:tc>
      </w:tr>
      <w:tr w:rsidR="00B26348" w14:paraId="59A4F00C" w14:textId="77777777">
        <w:tc>
          <w:tcPr>
            <w:tcW w:w="10512" w:type="dxa"/>
          </w:tcPr>
          <w:p w14:paraId="4B74C48B" w14:textId="77777777" w:rsidR="00B26348" w:rsidRDefault="00000000">
            <w:r>
              <w:t>○ 2</w:t>
            </w:r>
          </w:p>
        </w:tc>
      </w:tr>
      <w:tr w:rsidR="00B26348" w14:paraId="53E37263" w14:textId="77777777">
        <w:tc>
          <w:tcPr>
            <w:tcW w:w="10512" w:type="dxa"/>
          </w:tcPr>
          <w:p w14:paraId="2799D740" w14:textId="77777777" w:rsidR="00B26348" w:rsidRDefault="00000000">
            <w:r>
              <w:t>○ 3</w:t>
            </w:r>
          </w:p>
        </w:tc>
      </w:tr>
    </w:tbl>
    <w:p w14:paraId="57A82C63" w14:textId="77777777" w:rsidR="00B26348" w:rsidRDefault="00B26348"/>
    <w:p w14:paraId="69BBA56F" w14:textId="77777777" w:rsidR="00B26348" w:rsidRDefault="00000000">
      <w:r>
        <w:rPr>
          <w:b/>
        </w:rPr>
        <w:t>116. Body Part Injured (#1)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F83E564" w14:textId="77777777">
        <w:tc>
          <w:tcPr>
            <w:tcW w:w="5256" w:type="dxa"/>
          </w:tcPr>
          <w:p w14:paraId="5EC67A80" w14:textId="77777777" w:rsidR="00B26348" w:rsidRDefault="00000000">
            <w:r>
              <w:t>○ Head</w:t>
            </w:r>
          </w:p>
        </w:tc>
        <w:tc>
          <w:tcPr>
            <w:tcW w:w="5256" w:type="dxa"/>
          </w:tcPr>
          <w:p w14:paraId="7F565EE8" w14:textId="77777777" w:rsidR="00B26348" w:rsidRDefault="00000000">
            <w:r>
              <w:t>○ Head, unspecified</w:t>
            </w:r>
          </w:p>
        </w:tc>
      </w:tr>
      <w:tr w:rsidR="00B26348" w14:paraId="7526CC46" w14:textId="77777777">
        <w:tc>
          <w:tcPr>
            <w:tcW w:w="5256" w:type="dxa"/>
          </w:tcPr>
          <w:p w14:paraId="7203F196" w14:textId="77777777" w:rsidR="00B26348" w:rsidRDefault="00000000">
            <w:r>
              <w:t>○ Cranial region, including skull</w:t>
            </w:r>
          </w:p>
        </w:tc>
        <w:tc>
          <w:tcPr>
            <w:tcW w:w="5256" w:type="dxa"/>
          </w:tcPr>
          <w:p w14:paraId="1C57F38B" w14:textId="77777777" w:rsidR="00B26348" w:rsidRDefault="00000000">
            <w:r>
              <w:t>○ Brain</w:t>
            </w:r>
          </w:p>
        </w:tc>
      </w:tr>
      <w:tr w:rsidR="00B26348" w14:paraId="3E2746FB" w14:textId="77777777">
        <w:tc>
          <w:tcPr>
            <w:tcW w:w="5256" w:type="dxa"/>
          </w:tcPr>
          <w:p w14:paraId="6C777CC8" w14:textId="77777777" w:rsidR="00B26348" w:rsidRDefault="00000000">
            <w:r>
              <w:t>○ Scalp</w:t>
            </w:r>
          </w:p>
        </w:tc>
        <w:tc>
          <w:tcPr>
            <w:tcW w:w="5256" w:type="dxa"/>
          </w:tcPr>
          <w:p w14:paraId="3EFAFF77" w14:textId="77777777" w:rsidR="00B26348" w:rsidRDefault="00000000">
            <w:r>
              <w:t>○ Skull</w:t>
            </w:r>
          </w:p>
        </w:tc>
      </w:tr>
      <w:tr w:rsidR="00B26348" w14:paraId="59C787F1" w14:textId="77777777">
        <w:tc>
          <w:tcPr>
            <w:tcW w:w="5256" w:type="dxa"/>
          </w:tcPr>
          <w:p w14:paraId="03DAE15B" w14:textId="77777777" w:rsidR="00B26348" w:rsidRDefault="00000000">
            <w:r>
              <w:t>○ Multiple cranial region locations</w:t>
            </w:r>
          </w:p>
        </w:tc>
        <w:tc>
          <w:tcPr>
            <w:tcW w:w="5256" w:type="dxa"/>
          </w:tcPr>
          <w:p w14:paraId="7F040F2F" w14:textId="77777777" w:rsidR="00B26348" w:rsidRDefault="00000000">
            <w:r>
              <w:t>○ Ear(s)</w:t>
            </w:r>
          </w:p>
        </w:tc>
      </w:tr>
      <w:tr w:rsidR="00B26348" w14:paraId="03B39526" w14:textId="77777777">
        <w:tc>
          <w:tcPr>
            <w:tcW w:w="5256" w:type="dxa"/>
          </w:tcPr>
          <w:p w14:paraId="56B70AC8" w14:textId="77777777" w:rsidR="00B26348" w:rsidRDefault="00000000">
            <w:r>
              <w:t>○ Face</w:t>
            </w:r>
          </w:p>
        </w:tc>
        <w:tc>
          <w:tcPr>
            <w:tcW w:w="5256" w:type="dxa"/>
          </w:tcPr>
          <w:p w14:paraId="47257984" w14:textId="77777777" w:rsidR="00B26348" w:rsidRDefault="00000000">
            <w:r>
              <w:t>○ Forehead</w:t>
            </w:r>
          </w:p>
        </w:tc>
      </w:tr>
      <w:tr w:rsidR="00B26348" w14:paraId="3B3FE11B" w14:textId="77777777">
        <w:tc>
          <w:tcPr>
            <w:tcW w:w="5256" w:type="dxa"/>
          </w:tcPr>
          <w:p w14:paraId="1B6D7E44" w14:textId="77777777" w:rsidR="00B26348" w:rsidRDefault="00000000">
            <w:r>
              <w:t>○ Eye(s)</w:t>
            </w:r>
          </w:p>
        </w:tc>
        <w:tc>
          <w:tcPr>
            <w:tcW w:w="5256" w:type="dxa"/>
          </w:tcPr>
          <w:p w14:paraId="5291B7AA" w14:textId="77777777" w:rsidR="00B26348" w:rsidRDefault="00000000">
            <w:r>
              <w:t>○ Nose, nasal cavity</w:t>
            </w:r>
          </w:p>
        </w:tc>
      </w:tr>
      <w:tr w:rsidR="00B26348" w14:paraId="7A902EAB" w14:textId="77777777">
        <w:tc>
          <w:tcPr>
            <w:tcW w:w="5256" w:type="dxa"/>
          </w:tcPr>
          <w:p w14:paraId="1CAB9550" w14:textId="77777777" w:rsidR="00B26348" w:rsidRDefault="00000000">
            <w:r>
              <w:t>○ Nose, except internal location of diseases or disorders</w:t>
            </w:r>
          </w:p>
        </w:tc>
        <w:tc>
          <w:tcPr>
            <w:tcW w:w="5256" w:type="dxa"/>
          </w:tcPr>
          <w:p w14:paraId="7D8BE2FE" w14:textId="77777777" w:rsidR="00B26348" w:rsidRDefault="00000000">
            <w:r>
              <w:t>○ Nasopharynx</w:t>
            </w:r>
          </w:p>
        </w:tc>
      </w:tr>
      <w:tr w:rsidR="00B26348" w14:paraId="3DB6351A" w14:textId="77777777">
        <w:tc>
          <w:tcPr>
            <w:tcW w:w="5256" w:type="dxa"/>
          </w:tcPr>
          <w:p w14:paraId="085B54D4" w14:textId="77777777" w:rsidR="00B26348" w:rsidRDefault="00000000">
            <w:r>
              <w:t>○ Nasal passage(s)</w:t>
            </w:r>
          </w:p>
        </w:tc>
        <w:tc>
          <w:tcPr>
            <w:tcW w:w="5256" w:type="dxa"/>
          </w:tcPr>
          <w:p w14:paraId="32D2027D" w14:textId="77777777" w:rsidR="00B26348" w:rsidRDefault="00000000">
            <w:r>
              <w:t>○ Sinus(es)</w:t>
            </w:r>
          </w:p>
        </w:tc>
      </w:tr>
      <w:tr w:rsidR="00B26348" w14:paraId="4B5D7116" w14:textId="77777777">
        <w:tc>
          <w:tcPr>
            <w:tcW w:w="5256" w:type="dxa"/>
          </w:tcPr>
          <w:p w14:paraId="121FE90F" w14:textId="77777777" w:rsidR="00B26348" w:rsidRDefault="00000000">
            <w:r>
              <w:t>○ Multiple internal nasal locations</w:t>
            </w:r>
          </w:p>
        </w:tc>
        <w:tc>
          <w:tcPr>
            <w:tcW w:w="5256" w:type="dxa"/>
          </w:tcPr>
          <w:p w14:paraId="6D3CAA48" w14:textId="77777777" w:rsidR="00B26348" w:rsidRDefault="00000000">
            <w:r>
              <w:t>○ Cheek(s)</w:t>
            </w:r>
          </w:p>
        </w:tc>
      </w:tr>
      <w:tr w:rsidR="00B26348" w14:paraId="2241397C" w14:textId="77777777">
        <w:tc>
          <w:tcPr>
            <w:tcW w:w="5256" w:type="dxa"/>
          </w:tcPr>
          <w:p w14:paraId="5AC8263E" w14:textId="77777777" w:rsidR="00B26348" w:rsidRDefault="00000000">
            <w:r>
              <w:t>○ Jaw, chin</w:t>
            </w:r>
          </w:p>
        </w:tc>
        <w:tc>
          <w:tcPr>
            <w:tcW w:w="5256" w:type="dxa"/>
          </w:tcPr>
          <w:p w14:paraId="4B6FFCC7" w14:textId="77777777" w:rsidR="00B26348" w:rsidRDefault="00000000">
            <w:r>
              <w:t>○ Mouth</w:t>
            </w:r>
          </w:p>
        </w:tc>
      </w:tr>
      <w:tr w:rsidR="00B26348" w14:paraId="0CB187EB" w14:textId="77777777">
        <w:tc>
          <w:tcPr>
            <w:tcW w:w="5256" w:type="dxa"/>
          </w:tcPr>
          <w:p w14:paraId="3B46FFB2" w14:textId="77777777" w:rsidR="00B26348" w:rsidRDefault="00000000">
            <w:r>
              <w:t>○ Lip(s)</w:t>
            </w:r>
          </w:p>
        </w:tc>
        <w:tc>
          <w:tcPr>
            <w:tcW w:w="5256" w:type="dxa"/>
          </w:tcPr>
          <w:p w14:paraId="2DCC2B9A" w14:textId="77777777" w:rsidR="00B26348" w:rsidRDefault="00000000">
            <w:r>
              <w:t>○ Tongue</w:t>
            </w:r>
          </w:p>
        </w:tc>
      </w:tr>
      <w:tr w:rsidR="00B26348" w14:paraId="6AECA658" w14:textId="77777777">
        <w:tc>
          <w:tcPr>
            <w:tcW w:w="5256" w:type="dxa"/>
          </w:tcPr>
          <w:p w14:paraId="11B7F51A" w14:textId="77777777" w:rsidR="00B26348" w:rsidRDefault="00000000">
            <w:r>
              <w:t>○ Tooth (teeth)</w:t>
            </w:r>
          </w:p>
        </w:tc>
        <w:tc>
          <w:tcPr>
            <w:tcW w:w="5256" w:type="dxa"/>
          </w:tcPr>
          <w:p w14:paraId="594298CC" w14:textId="77777777" w:rsidR="00B26348" w:rsidRDefault="00000000">
            <w:r>
              <w:t>○ Gum</w:t>
            </w:r>
          </w:p>
        </w:tc>
      </w:tr>
      <w:tr w:rsidR="00B26348" w14:paraId="3BBB0D94" w14:textId="77777777">
        <w:tc>
          <w:tcPr>
            <w:tcW w:w="5256" w:type="dxa"/>
          </w:tcPr>
          <w:p w14:paraId="13B66ED0" w14:textId="77777777" w:rsidR="00B26348" w:rsidRDefault="00000000">
            <w:r>
              <w:t>○ Multiple mouth locations</w:t>
            </w:r>
          </w:p>
        </w:tc>
        <w:tc>
          <w:tcPr>
            <w:tcW w:w="5256" w:type="dxa"/>
          </w:tcPr>
          <w:p w14:paraId="58C5EA51" w14:textId="77777777" w:rsidR="00B26348" w:rsidRDefault="00000000">
            <w:r>
              <w:t>○ Multiple face locations</w:t>
            </w:r>
          </w:p>
        </w:tc>
      </w:tr>
      <w:tr w:rsidR="00B26348" w14:paraId="233D2EA9" w14:textId="77777777">
        <w:tc>
          <w:tcPr>
            <w:tcW w:w="5256" w:type="dxa"/>
          </w:tcPr>
          <w:p w14:paraId="1204ACAD" w14:textId="77777777" w:rsidR="00B26348" w:rsidRDefault="00000000">
            <w:r>
              <w:t>○ Multiple head locations</w:t>
            </w:r>
          </w:p>
        </w:tc>
        <w:tc>
          <w:tcPr>
            <w:tcW w:w="5256" w:type="dxa"/>
          </w:tcPr>
          <w:p w14:paraId="58612E61" w14:textId="77777777" w:rsidR="00B26348" w:rsidRDefault="00000000">
            <w:r>
              <w:t>○ Neck, Including Throat</w:t>
            </w:r>
          </w:p>
        </w:tc>
      </w:tr>
      <w:tr w:rsidR="00B26348" w14:paraId="134C9377" w14:textId="77777777">
        <w:tc>
          <w:tcPr>
            <w:tcW w:w="5256" w:type="dxa"/>
          </w:tcPr>
          <w:p w14:paraId="7D33C0B0" w14:textId="77777777" w:rsidR="00B26348" w:rsidRDefault="00000000">
            <w:r>
              <w:t>○ Neck, except internal location of diseases or disorders</w:t>
            </w:r>
          </w:p>
        </w:tc>
        <w:tc>
          <w:tcPr>
            <w:tcW w:w="5256" w:type="dxa"/>
          </w:tcPr>
          <w:p w14:paraId="45742217" w14:textId="77777777" w:rsidR="00B26348" w:rsidRDefault="00000000">
            <w:r>
              <w:t>○ Vocal cord(s)</w:t>
            </w:r>
          </w:p>
        </w:tc>
      </w:tr>
      <w:tr w:rsidR="00B26348" w14:paraId="333337F6" w14:textId="77777777">
        <w:tc>
          <w:tcPr>
            <w:tcW w:w="5256" w:type="dxa"/>
          </w:tcPr>
          <w:p w14:paraId="7BC1FE2A" w14:textId="77777777" w:rsidR="00B26348" w:rsidRDefault="00000000">
            <w:r>
              <w:t>○ Larynx</w:t>
            </w:r>
          </w:p>
        </w:tc>
        <w:tc>
          <w:tcPr>
            <w:tcW w:w="5256" w:type="dxa"/>
          </w:tcPr>
          <w:p w14:paraId="5C408B77" w14:textId="77777777" w:rsidR="00B26348" w:rsidRDefault="00000000">
            <w:r>
              <w:t>○ Laryngopharynx</w:t>
            </w:r>
          </w:p>
        </w:tc>
      </w:tr>
      <w:tr w:rsidR="00B26348" w14:paraId="565A8CB7" w14:textId="77777777">
        <w:tc>
          <w:tcPr>
            <w:tcW w:w="5256" w:type="dxa"/>
          </w:tcPr>
          <w:p w14:paraId="4EF6A924" w14:textId="77777777" w:rsidR="00B26348" w:rsidRDefault="00000000">
            <w:r>
              <w:t>○ Pharynx</w:t>
            </w:r>
          </w:p>
        </w:tc>
        <w:tc>
          <w:tcPr>
            <w:tcW w:w="5256" w:type="dxa"/>
          </w:tcPr>
          <w:p w14:paraId="67C39C92" w14:textId="77777777" w:rsidR="00B26348" w:rsidRDefault="00000000">
            <w:r>
              <w:t>○ Trachea</w:t>
            </w:r>
          </w:p>
        </w:tc>
      </w:tr>
      <w:tr w:rsidR="00B26348" w14:paraId="7F4E3C8A" w14:textId="77777777">
        <w:tc>
          <w:tcPr>
            <w:tcW w:w="5256" w:type="dxa"/>
          </w:tcPr>
          <w:p w14:paraId="6AD53619" w14:textId="77777777" w:rsidR="00B26348" w:rsidRDefault="00000000">
            <w:r>
              <w:t>○ Multiple internal neck locations</w:t>
            </w:r>
          </w:p>
        </w:tc>
        <w:tc>
          <w:tcPr>
            <w:tcW w:w="5256" w:type="dxa"/>
          </w:tcPr>
          <w:p w14:paraId="10895352" w14:textId="77777777" w:rsidR="00B26348" w:rsidRDefault="00000000">
            <w:r>
              <w:t>○ Trunk</w:t>
            </w:r>
          </w:p>
        </w:tc>
      </w:tr>
      <w:tr w:rsidR="00B26348" w14:paraId="1FB05271" w14:textId="77777777">
        <w:tc>
          <w:tcPr>
            <w:tcW w:w="5256" w:type="dxa"/>
          </w:tcPr>
          <w:p w14:paraId="77756C78" w14:textId="77777777" w:rsidR="00B26348" w:rsidRDefault="00000000">
            <w:r>
              <w:t>○ Chest, including ribs, internal organs</w:t>
            </w:r>
          </w:p>
        </w:tc>
        <w:tc>
          <w:tcPr>
            <w:tcW w:w="5256" w:type="dxa"/>
          </w:tcPr>
          <w:p w14:paraId="6ECF3EFD" w14:textId="77777777" w:rsidR="00B26348" w:rsidRDefault="00000000">
            <w:r>
              <w:t>○ Chest, except internal location of diseases or disorders</w:t>
            </w:r>
          </w:p>
        </w:tc>
      </w:tr>
      <w:tr w:rsidR="00B26348" w14:paraId="64576DC3" w14:textId="77777777">
        <w:tc>
          <w:tcPr>
            <w:tcW w:w="5256" w:type="dxa"/>
          </w:tcPr>
          <w:p w14:paraId="4A578D7F" w14:textId="77777777" w:rsidR="00B26348" w:rsidRDefault="00000000">
            <w:r>
              <w:t>○ Esophagus</w:t>
            </w:r>
          </w:p>
        </w:tc>
        <w:tc>
          <w:tcPr>
            <w:tcW w:w="5256" w:type="dxa"/>
          </w:tcPr>
          <w:p w14:paraId="1BDC0FD0" w14:textId="77777777" w:rsidR="00B26348" w:rsidRDefault="00000000">
            <w:r>
              <w:t>○ Heart</w:t>
            </w:r>
          </w:p>
        </w:tc>
      </w:tr>
      <w:tr w:rsidR="00B26348" w14:paraId="5E8390D1" w14:textId="77777777">
        <w:tc>
          <w:tcPr>
            <w:tcW w:w="5256" w:type="dxa"/>
          </w:tcPr>
          <w:p w14:paraId="091AAB75" w14:textId="77777777" w:rsidR="00B26348" w:rsidRDefault="00000000">
            <w:r>
              <w:t>○ Bronchus</w:t>
            </w:r>
          </w:p>
        </w:tc>
        <w:tc>
          <w:tcPr>
            <w:tcW w:w="5256" w:type="dxa"/>
          </w:tcPr>
          <w:p w14:paraId="5F306445" w14:textId="77777777" w:rsidR="00B26348" w:rsidRDefault="00000000">
            <w:r>
              <w:t>○ Lung(s), pleura</w:t>
            </w:r>
          </w:p>
        </w:tc>
      </w:tr>
      <w:tr w:rsidR="00B26348" w14:paraId="6631E45F" w14:textId="77777777">
        <w:tc>
          <w:tcPr>
            <w:tcW w:w="5256" w:type="dxa"/>
          </w:tcPr>
          <w:p w14:paraId="78579563" w14:textId="77777777" w:rsidR="00B26348" w:rsidRDefault="00000000">
            <w:r>
              <w:t>○ Breast(s)—internal</w:t>
            </w:r>
          </w:p>
        </w:tc>
        <w:tc>
          <w:tcPr>
            <w:tcW w:w="5256" w:type="dxa"/>
          </w:tcPr>
          <w:p w14:paraId="530AF3A5" w14:textId="77777777" w:rsidR="00B26348" w:rsidRDefault="00000000">
            <w:r>
              <w:t>○ Multiple internal chest locations</w:t>
            </w:r>
          </w:p>
        </w:tc>
      </w:tr>
      <w:tr w:rsidR="00B26348" w14:paraId="2112DB76" w14:textId="77777777">
        <w:tc>
          <w:tcPr>
            <w:tcW w:w="5256" w:type="dxa"/>
          </w:tcPr>
          <w:p w14:paraId="2312EBC7" w14:textId="77777777" w:rsidR="00B26348" w:rsidRDefault="00000000">
            <w:r>
              <w:t>○ Back, including spine, spinal cord</w:t>
            </w:r>
          </w:p>
        </w:tc>
        <w:tc>
          <w:tcPr>
            <w:tcW w:w="5256" w:type="dxa"/>
          </w:tcPr>
          <w:p w14:paraId="27EBEDE9" w14:textId="77777777" w:rsidR="00B26348" w:rsidRDefault="00000000">
            <w:r>
              <w:t>○ Thoracic region</w:t>
            </w:r>
          </w:p>
        </w:tc>
      </w:tr>
      <w:tr w:rsidR="00B26348" w14:paraId="3CBBF9B3" w14:textId="77777777">
        <w:tc>
          <w:tcPr>
            <w:tcW w:w="5256" w:type="dxa"/>
          </w:tcPr>
          <w:p w14:paraId="6B7A1335" w14:textId="77777777" w:rsidR="00B26348" w:rsidRDefault="00000000">
            <w:r>
              <w:t>○ Lumbar region</w:t>
            </w:r>
          </w:p>
        </w:tc>
        <w:tc>
          <w:tcPr>
            <w:tcW w:w="5256" w:type="dxa"/>
          </w:tcPr>
          <w:p w14:paraId="453FD42F" w14:textId="77777777" w:rsidR="00B26348" w:rsidRDefault="00000000">
            <w:r>
              <w:t>○ Sacral region</w:t>
            </w:r>
          </w:p>
        </w:tc>
      </w:tr>
      <w:tr w:rsidR="00B26348" w14:paraId="2773C598" w14:textId="77777777">
        <w:tc>
          <w:tcPr>
            <w:tcW w:w="5256" w:type="dxa"/>
          </w:tcPr>
          <w:p w14:paraId="12670DB7" w14:textId="77777777" w:rsidR="00B26348" w:rsidRDefault="00000000">
            <w:r>
              <w:t>○ Coccygeal region</w:t>
            </w:r>
          </w:p>
        </w:tc>
        <w:tc>
          <w:tcPr>
            <w:tcW w:w="5256" w:type="dxa"/>
          </w:tcPr>
          <w:p w14:paraId="1685D61D" w14:textId="77777777" w:rsidR="00B26348" w:rsidRDefault="00000000">
            <w:r>
              <w:t>○ Multiple back regions</w:t>
            </w:r>
          </w:p>
        </w:tc>
      </w:tr>
      <w:tr w:rsidR="00B26348" w14:paraId="732509B1" w14:textId="77777777">
        <w:tc>
          <w:tcPr>
            <w:tcW w:w="5256" w:type="dxa"/>
          </w:tcPr>
          <w:p w14:paraId="1F700E65" w14:textId="77777777" w:rsidR="00B26348" w:rsidRDefault="00000000">
            <w:r>
              <w:t>○ Back, including spine, spinal cord, n.e.c.</w:t>
            </w:r>
          </w:p>
        </w:tc>
        <w:tc>
          <w:tcPr>
            <w:tcW w:w="5256" w:type="dxa"/>
          </w:tcPr>
          <w:p w14:paraId="28E4F8AF" w14:textId="77777777" w:rsidR="00B26348" w:rsidRDefault="00000000">
            <w:r>
              <w:t>○ Abdomen</w:t>
            </w:r>
          </w:p>
        </w:tc>
      </w:tr>
      <w:tr w:rsidR="00B26348" w14:paraId="140AE981" w14:textId="77777777">
        <w:tc>
          <w:tcPr>
            <w:tcW w:w="5256" w:type="dxa"/>
          </w:tcPr>
          <w:p w14:paraId="6EF1CD60" w14:textId="77777777" w:rsidR="00B26348" w:rsidRDefault="00000000">
            <w:r>
              <w:t>○ Abdomen, except internal location of diseases or disorders</w:t>
            </w:r>
          </w:p>
        </w:tc>
        <w:tc>
          <w:tcPr>
            <w:tcW w:w="5256" w:type="dxa"/>
          </w:tcPr>
          <w:p w14:paraId="4D60C24D" w14:textId="77777777" w:rsidR="00B26348" w:rsidRDefault="00000000">
            <w:r>
              <w:t>○ Stomach organ</w:t>
            </w:r>
          </w:p>
        </w:tc>
      </w:tr>
      <w:tr w:rsidR="00B26348" w14:paraId="4C9EF04C" w14:textId="77777777">
        <w:tc>
          <w:tcPr>
            <w:tcW w:w="5256" w:type="dxa"/>
          </w:tcPr>
          <w:p w14:paraId="01ACB210" w14:textId="77777777" w:rsidR="00B26348" w:rsidRDefault="00000000">
            <w:r>
              <w:t>○ Spleen</w:t>
            </w:r>
          </w:p>
        </w:tc>
        <w:tc>
          <w:tcPr>
            <w:tcW w:w="5256" w:type="dxa"/>
          </w:tcPr>
          <w:p w14:paraId="5937CC21" w14:textId="77777777" w:rsidR="00B26348" w:rsidRDefault="00000000">
            <w:r>
              <w:t>○ Urinary organs</w:t>
            </w:r>
          </w:p>
        </w:tc>
      </w:tr>
      <w:tr w:rsidR="00B26348" w14:paraId="3141C617" w14:textId="77777777">
        <w:tc>
          <w:tcPr>
            <w:tcW w:w="5256" w:type="dxa"/>
          </w:tcPr>
          <w:p w14:paraId="08756A15" w14:textId="77777777" w:rsidR="00B26348" w:rsidRDefault="00000000">
            <w:r>
              <w:t>○ Bladder</w:t>
            </w:r>
          </w:p>
        </w:tc>
        <w:tc>
          <w:tcPr>
            <w:tcW w:w="5256" w:type="dxa"/>
          </w:tcPr>
          <w:p w14:paraId="1B734C45" w14:textId="77777777" w:rsidR="00B26348" w:rsidRDefault="00000000">
            <w:r>
              <w:t>○ Kidney(s)</w:t>
            </w:r>
          </w:p>
        </w:tc>
      </w:tr>
      <w:tr w:rsidR="00B26348" w14:paraId="4BA2F9AE" w14:textId="77777777">
        <w:tc>
          <w:tcPr>
            <w:tcW w:w="5256" w:type="dxa"/>
          </w:tcPr>
          <w:p w14:paraId="43591DB9" w14:textId="77777777" w:rsidR="00B26348" w:rsidRDefault="00000000">
            <w:r>
              <w:t>○ Multiple urinary organs</w:t>
            </w:r>
          </w:p>
        </w:tc>
        <w:tc>
          <w:tcPr>
            <w:tcW w:w="5256" w:type="dxa"/>
          </w:tcPr>
          <w:p w14:paraId="4CD612FB" w14:textId="77777777" w:rsidR="00B26348" w:rsidRDefault="00000000">
            <w:r>
              <w:t>○ Intestines, peritoneum</w:t>
            </w:r>
          </w:p>
        </w:tc>
      </w:tr>
      <w:tr w:rsidR="00B26348" w14:paraId="05E43CDA" w14:textId="77777777">
        <w:tc>
          <w:tcPr>
            <w:tcW w:w="5256" w:type="dxa"/>
          </w:tcPr>
          <w:p w14:paraId="46516187" w14:textId="77777777" w:rsidR="00B26348" w:rsidRDefault="00000000">
            <w:r>
              <w:t>○ Peritoneum</w:t>
            </w:r>
          </w:p>
        </w:tc>
        <w:tc>
          <w:tcPr>
            <w:tcW w:w="5256" w:type="dxa"/>
          </w:tcPr>
          <w:p w14:paraId="3B173F4D" w14:textId="77777777" w:rsidR="00B26348" w:rsidRDefault="00000000">
            <w:r>
              <w:t>○ Small intestine</w:t>
            </w:r>
          </w:p>
        </w:tc>
      </w:tr>
      <w:tr w:rsidR="00B26348" w14:paraId="31BF72B2" w14:textId="77777777">
        <w:tc>
          <w:tcPr>
            <w:tcW w:w="5256" w:type="dxa"/>
          </w:tcPr>
          <w:p w14:paraId="1FFF1C70" w14:textId="77777777" w:rsidR="00B26348" w:rsidRDefault="00000000">
            <w:r>
              <w:t>○ Large intestine, colon, rectum</w:t>
            </w:r>
          </w:p>
        </w:tc>
        <w:tc>
          <w:tcPr>
            <w:tcW w:w="5256" w:type="dxa"/>
          </w:tcPr>
          <w:p w14:paraId="18F2B2BB" w14:textId="77777777" w:rsidR="00B26348" w:rsidRDefault="00000000">
            <w:r>
              <w:t>○ Multiple intestinal locations</w:t>
            </w:r>
          </w:p>
        </w:tc>
      </w:tr>
      <w:tr w:rsidR="00B26348" w14:paraId="50EF1E04" w14:textId="77777777">
        <w:tc>
          <w:tcPr>
            <w:tcW w:w="5256" w:type="dxa"/>
          </w:tcPr>
          <w:p w14:paraId="189FEA70" w14:textId="77777777" w:rsidR="00B26348" w:rsidRDefault="00000000">
            <w:r>
              <w:t>○ Other digestive structures</w:t>
            </w:r>
          </w:p>
        </w:tc>
        <w:tc>
          <w:tcPr>
            <w:tcW w:w="5256" w:type="dxa"/>
          </w:tcPr>
          <w:p w14:paraId="49F18103" w14:textId="77777777" w:rsidR="00B26348" w:rsidRDefault="00000000">
            <w:r>
              <w:t>○ Liver</w:t>
            </w:r>
          </w:p>
        </w:tc>
      </w:tr>
      <w:tr w:rsidR="00B26348" w14:paraId="6E5F2D02" w14:textId="77777777">
        <w:tc>
          <w:tcPr>
            <w:tcW w:w="5256" w:type="dxa"/>
          </w:tcPr>
          <w:p w14:paraId="005F55B3" w14:textId="77777777" w:rsidR="00B26348" w:rsidRDefault="00000000">
            <w:r>
              <w:t>○ Gallbladder</w:t>
            </w:r>
          </w:p>
        </w:tc>
        <w:tc>
          <w:tcPr>
            <w:tcW w:w="5256" w:type="dxa"/>
          </w:tcPr>
          <w:p w14:paraId="64676A20" w14:textId="77777777" w:rsidR="00B26348" w:rsidRDefault="00000000">
            <w:r>
              <w:t>○ Pancreas</w:t>
            </w:r>
          </w:p>
        </w:tc>
      </w:tr>
      <w:tr w:rsidR="00B26348" w14:paraId="18D192F0" w14:textId="77777777">
        <w:tc>
          <w:tcPr>
            <w:tcW w:w="5256" w:type="dxa"/>
          </w:tcPr>
          <w:p w14:paraId="544E96B8" w14:textId="77777777" w:rsidR="00B26348" w:rsidRDefault="00000000">
            <w:r>
              <w:t>○ Multiple other digestive structures</w:t>
            </w:r>
          </w:p>
        </w:tc>
        <w:tc>
          <w:tcPr>
            <w:tcW w:w="5256" w:type="dxa"/>
          </w:tcPr>
          <w:p w14:paraId="65F8E762" w14:textId="77777777" w:rsidR="00B26348" w:rsidRDefault="00000000">
            <w:r>
              <w:t>○ Multiple internal abdominal locations</w:t>
            </w:r>
          </w:p>
        </w:tc>
      </w:tr>
      <w:tr w:rsidR="00B26348" w14:paraId="78B34C54" w14:textId="77777777">
        <w:tc>
          <w:tcPr>
            <w:tcW w:w="5256" w:type="dxa"/>
          </w:tcPr>
          <w:p w14:paraId="3AFED016" w14:textId="77777777" w:rsidR="00B26348" w:rsidRDefault="00000000">
            <w:r>
              <w:t>○ Pelvic region</w:t>
            </w:r>
          </w:p>
        </w:tc>
        <w:tc>
          <w:tcPr>
            <w:tcW w:w="5256" w:type="dxa"/>
          </w:tcPr>
          <w:p w14:paraId="5C81C018" w14:textId="77777777" w:rsidR="00B26348" w:rsidRDefault="00000000">
            <w:r>
              <w:t>○ Pelvic region, unspecified</w:t>
            </w:r>
          </w:p>
        </w:tc>
      </w:tr>
      <w:tr w:rsidR="00B26348" w14:paraId="7F9B75E2" w14:textId="77777777">
        <w:tc>
          <w:tcPr>
            <w:tcW w:w="5256" w:type="dxa"/>
          </w:tcPr>
          <w:p w14:paraId="11843D23" w14:textId="77777777" w:rsidR="00B26348" w:rsidRDefault="00000000">
            <w:r>
              <w:t>○ Hip(s)</w:t>
            </w:r>
          </w:p>
        </w:tc>
        <w:tc>
          <w:tcPr>
            <w:tcW w:w="5256" w:type="dxa"/>
          </w:tcPr>
          <w:p w14:paraId="192A1CB1" w14:textId="77777777" w:rsidR="00B26348" w:rsidRDefault="00000000">
            <w:r>
              <w:t>○ Pelvis</w:t>
            </w:r>
          </w:p>
        </w:tc>
      </w:tr>
      <w:tr w:rsidR="00B26348" w14:paraId="37D8EBF4" w14:textId="77777777">
        <w:tc>
          <w:tcPr>
            <w:tcW w:w="5256" w:type="dxa"/>
          </w:tcPr>
          <w:p w14:paraId="0A06592A" w14:textId="77777777" w:rsidR="00B26348" w:rsidRDefault="00000000">
            <w:r>
              <w:t>○ Buttock(s)</w:t>
            </w:r>
          </w:p>
        </w:tc>
        <w:tc>
          <w:tcPr>
            <w:tcW w:w="5256" w:type="dxa"/>
          </w:tcPr>
          <w:p w14:paraId="30974FB0" w14:textId="77777777" w:rsidR="00B26348" w:rsidRDefault="00000000">
            <w:r>
              <w:t>○ Groin</w:t>
            </w:r>
          </w:p>
        </w:tc>
      </w:tr>
      <w:tr w:rsidR="00B26348" w14:paraId="3E22E142" w14:textId="77777777">
        <w:tc>
          <w:tcPr>
            <w:tcW w:w="5256" w:type="dxa"/>
          </w:tcPr>
          <w:p w14:paraId="17E0C164" w14:textId="77777777" w:rsidR="00B26348" w:rsidRDefault="00000000">
            <w:r>
              <w:t>○ External reproductive tract structures</w:t>
            </w:r>
          </w:p>
        </w:tc>
        <w:tc>
          <w:tcPr>
            <w:tcW w:w="5256" w:type="dxa"/>
          </w:tcPr>
          <w:p w14:paraId="2467D353" w14:textId="77777777" w:rsidR="00B26348" w:rsidRDefault="00000000">
            <w:r>
              <w:t>○ Scrotum</w:t>
            </w:r>
          </w:p>
        </w:tc>
      </w:tr>
      <w:tr w:rsidR="00B26348" w14:paraId="2DE295FB" w14:textId="77777777">
        <w:tc>
          <w:tcPr>
            <w:tcW w:w="5256" w:type="dxa"/>
          </w:tcPr>
          <w:p w14:paraId="5B286D1A" w14:textId="77777777" w:rsidR="00B26348" w:rsidRDefault="00000000">
            <w:r>
              <w:t>○ Penis</w:t>
            </w:r>
          </w:p>
        </w:tc>
        <w:tc>
          <w:tcPr>
            <w:tcW w:w="5256" w:type="dxa"/>
          </w:tcPr>
          <w:p w14:paraId="38EE6D44" w14:textId="77777777" w:rsidR="00B26348" w:rsidRDefault="00000000">
            <w:r>
              <w:t>○ External female genital region</w:t>
            </w:r>
          </w:p>
        </w:tc>
      </w:tr>
      <w:tr w:rsidR="00B26348" w14:paraId="45FB509D" w14:textId="77777777">
        <w:tc>
          <w:tcPr>
            <w:tcW w:w="5256" w:type="dxa"/>
          </w:tcPr>
          <w:p w14:paraId="68A09493" w14:textId="77777777" w:rsidR="00B26348" w:rsidRDefault="00000000">
            <w:r>
              <w:t>○ Multiple external reproductive tract structures</w:t>
            </w:r>
          </w:p>
        </w:tc>
        <w:tc>
          <w:tcPr>
            <w:tcW w:w="5256" w:type="dxa"/>
          </w:tcPr>
          <w:p w14:paraId="7370B5CC" w14:textId="77777777" w:rsidR="00B26348" w:rsidRDefault="00000000">
            <w:r>
              <w:t>○ Internal reproductive tract structures</w:t>
            </w:r>
          </w:p>
        </w:tc>
      </w:tr>
      <w:tr w:rsidR="00B26348" w14:paraId="6FA77EC0" w14:textId="77777777">
        <w:tc>
          <w:tcPr>
            <w:tcW w:w="5256" w:type="dxa"/>
          </w:tcPr>
          <w:p w14:paraId="55507A77" w14:textId="77777777" w:rsidR="00B26348" w:rsidRDefault="00000000">
            <w:r>
              <w:t>○ Prostate</w:t>
            </w:r>
          </w:p>
        </w:tc>
        <w:tc>
          <w:tcPr>
            <w:tcW w:w="5256" w:type="dxa"/>
          </w:tcPr>
          <w:p w14:paraId="0B77027F" w14:textId="77777777" w:rsidR="00B26348" w:rsidRDefault="00000000">
            <w:r>
              <w:t>○ Testis (testes)</w:t>
            </w:r>
          </w:p>
        </w:tc>
      </w:tr>
      <w:tr w:rsidR="00B26348" w14:paraId="371A6868" w14:textId="77777777">
        <w:tc>
          <w:tcPr>
            <w:tcW w:w="5256" w:type="dxa"/>
          </w:tcPr>
          <w:p w14:paraId="07B689EF" w14:textId="77777777" w:rsidR="00B26348" w:rsidRDefault="00000000">
            <w:r>
              <w:t>○ Ovary (ovaries)</w:t>
            </w:r>
          </w:p>
        </w:tc>
        <w:tc>
          <w:tcPr>
            <w:tcW w:w="5256" w:type="dxa"/>
          </w:tcPr>
          <w:p w14:paraId="00D644CF" w14:textId="77777777" w:rsidR="00B26348" w:rsidRDefault="00000000">
            <w:r>
              <w:t>○ Uterus</w:t>
            </w:r>
          </w:p>
        </w:tc>
      </w:tr>
      <w:tr w:rsidR="00B26348" w14:paraId="02E973A3" w14:textId="77777777">
        <w:tc>
          <w:tcPr>
            <w:tcW w:w="5256" w:type="dxa"/>
          </w:tcPr>
          <w:p w14:paraId="0B2421E5" w14:textId="77777777" w:rsidR="00B26348" w:rsidRDefault="00000000">
            <w:r>
              <w:t>○ Multiple internal reproductive tract structures</w:t>
            </w:r>
          </w:p>
        </w:tc>
        <w:tc>
          <w:tcPr>
            <w:tcW w:w="5256" w:type="dxa"/>
          </w:tcPr>
          <w:p w14:paraId="04351168" w14:textId="77777777" w:rsidR="00B26348" w:rsidRDefault="00000000">
            <w:r>
              <w:t>○ Multiple pelvic region locations</w:t>
            </w:r>
          </w:p>
        </w:tc>
      </w:tr>
      <w:tr w:rsidR="00B26348" w14:paraId="66173ACB" w14:textId="77777777">
        <w:tc>
          <w:tcPr>
            <w:tcW w:w="5256" w:type="dxa"/>
          </w:tcPr>
          <w:p w14:paraId="5105F82D" w14:textId="77777777" w:rsidR="00B26348" w:rsidRDefault="00000000">
            <w:r>
              <w:t>○ Multiple trunk locations</w:t>
            </w:r>
          </w:p>
        </w:tc>
        <w:tc>
          <w:tcPr>
            <w:tcW w:w="5256" w:type="dxa"/>
          </w:tcPr>
          <w:p w14:paraId="6D0EA685" w14:textId="77777777" w:rsidR="00B26348" w:rsidRDefault="00000000">
            <w:r>
              <w:t>○ Upper Extremities</w:t>
            </w:r>
          </w:p>
        </w:tc>
      </w:tr>
      <w:tr w:rsidR="00B26348" w14:paraId="4DAD1D89" w14:textId="77777777">
        <w:tc>
          <w:tcPr>
            <w:tcW w:w="5256" w:type="dxa"/>
          </w:tcPr>
          <w:p w14:paraId="24376EF7" w14:textId="77777777" w:rsidR="00B26348" w:rsidRDefault="00000000">
            <w:r>
              <w:t>○ Shoulder(s), including clavicle(s), scapula(e)</w:t>
            </w:r>
          </w:p>
        </w:tc>
        <w:tc>
          <w:tcPr>
            <w:tcW w:w="5256" w:type="dxa"/>
          </w:tcPr>
          <w:p w14:paraId="7DA8BED0" w14:textId="77777777" w:rsidR="00B26348" w:rsidRDefault="00000000">
            <w:r>
              <w:t>○ Arm(s)</w:t>
            </w:r>
          </w:p>
        </w:tc>
      </w:tr>
      <w:tr w:rsidR="00B26348" w14:paraId="51C62792" w14:textId="77777777">
        <w:tc>
          <w:tcPr>
            <w:tcW w:w="5256" w:type="dxa"/>
          </w:tcPr>
          <w:p w14:paraId="0552E0DF" w14:textId="77777777" w:rsidR="00B26348" w:rsidRDefault="00000000">
            <w:r>
              <w:t>○ Upper arm(s)</w:t>
            </w:r>
          </w:p>
        </w:tc>
        <w:tc>
          <w:tcPr>
            <w:tcW w:w="5256" w:type="dxa"/>
          </w:tcPr>
          <w:p w14:paraId="57898528" w14:textId="77777777" w:rsidR="00B26348" w:rsidRDefault="00000000">
            <w:r>
              <w:t>○ Elbow(s)</w:t>
            </w:r>
          </w:p>
        </w:tc>
      </w:tr>
      <w:tr w:rsidR="00B26348" w14:paraId="7D83BD96" w14:textId="77777777">
        <w:tc>
          <w:tcPr>
            <w:tcW w:w="5256" w:type="dxa"/>
          </w:tcPr>
          <w:p w14:paraId="39E8F64A" w14:textId="77777777" w:rsidR="00B26348" w:rsidRDefault="00000000">
            <w:r>
              <w:t>○ Forearm(s)</w:t>
            </w:r>
          </w:p>
        </w:tc>
        <w:tc>
          <w:tcPr>
            <w:tcW w:w="5256" w:type="dxa"/>
          </w:tcPr>
          <w:p w14:paraId="393D3E17" w14:textId="77777777" w:rsidR="00B26348" w:rsidRDefault="00000000">
            <w:r>
              <w:t>○ Multiple arm locations</w:t>
            </w:r>
          </w:p>
        </w:tc>
      </w:tr>
      <w:tr w:rsidR="00B26348" w14:paraId="52361EB0" w14:textId="77777777">
        <w:tc>
          <w:tcPr>
            <w:tcW w:w="5256" w:type="dxa"/>
          </w:tcPr>
          <w:p w14:paraId="420D1D67" w14:textId="77777777" w:rsidR="00B26348" w:rsidRDefault="00000000">
            <w:r>
              <w:t>○ Elbow(s) and arms(s)</w:t>
            </w:r>
          </w:p>
        </w:tc>
        <w:tc>
          <w:tcPr>
            <w:tcW w:w="5256" w:type="dxa"/>
          </w:tcPr>
          <w:p w14:paraId="0C2DC047" w14:textId="77777777" w:rsidR="00B26348" w:rsidRDefault="00000000">
            <w:r>
              <w:t>○ Wrist(s)</w:t>
            </w:r>
          </w:p>
        </w:tc>
      </w:tr>
      <w:tr w:rsidR="00B26348" w14:paraId="63CB9C05" w14:textId="77777777">
        <w:tc>
          <w:tcPr>
            <w:tcW w:w="5256" w:type="dxa"/>
          </w:tcPr>
          <w:p w14:paraId="014416F0" w14:textId="77777777" w:rsidR="00B26348" w:rsidRDefault="00000000">
            <w:r>
              <w:t>○ Hand(s)</w:t>
            </w:r>
          </w:p>
        </w:tc>
        <w:tc>
          <w:tcPr>
            <w:tcW w:w="5256" w:type="dxa"/>
          </w:tcPr>
          <w:p w14:paraId="2C30B63A" w14:textId="77777777" w:rsidR="00B26348" w:rsidRDefault="00000000">
            <w:r>
              <w:t>○ Hand(s), except finger(s)</w:t>
            </w:r>
          </w:p>
        </w:tc>
      </w:tr>
      <w:tr w:rsidR="00B26348" w14:paraId="7119BB8E" w14:textId="77777777">
        <w:tc>
          <w:tcPr>
            <w:tcW w:w="5256" w:type="dxa"/>
          </w:tcPr>
          <w:p w14:paraId="152D6611" w14:textId="77777777" w:rsidR="00B26348" w:rsidRDefault="00000000">
            <w:r>
              <w:t>○ Finger(s), fingernail(s)</w:t>
            </w:r>
          </w:p>
        </w:tc>
        <w:tc>
          <w:tcPr>
            <w:tcW w:w="5256" w:type="dxa"/>
          </w:tcPr>
          <w:p w14:paraId="09B147BC" w14:textId="77777777" w:rsidR="00B26348" w:rsidRDefault="00000000">
            <w:r>
              <w:t>○ Fingernail(s), nailbed(s)</w:t>
            </w:r>
          </w:p>
        </w:tc>
      </w:tr>
      <w:tr w:rsidR="00B26348" w14:paraId="05162EA2" w14:textId="77777777">
        <w:tc>
          <w:tcPr>
            <w:tcW w:w="5256" w:type="dxa"/>
          </w:tcPr>
          <w:p w14:paraId="033D22A3" w14:textId="77777777" w:rsidR="00B26348" w:rsidRDefault="00000000">
            <w:r>
              <w:t>○ Fingertip(s)</w:t>
            </w:r>
          </w:p>
        </w:tc>
        <w:tc>
          <w:tcPr>
            <w:tcW w:w="5256" w:type="dxa"/>
          </w:tcPr>
          <w:p w14:paraId="5B6677FE" w14:textId="77777777" w:rsidR="00B26348" w:rsidRDefault="00000000">
            <w:r>
              <w:t>○ Finger(s), fingernail(s), n.e.c.</w:t>
            </w:r>
          </w:p>
        </w:tc>
      </w:tr>
      <w:tr w:rsidR="00B26348" w14:paraId="10CE635B" w14:textId="77777777">
        <w:tc>
          <w:tcPr>
            <w:tcW w:w="5256" w:type="dxa"/>
          </w:tcPr>
          <w:p w14:paraId="3F07C1C9" w14:textId="77777777" w:rsidR="00B26348" w:rsidRDefault="00000000">
            <w:r>
              <w:t>○ Hand(s) and finger(s)</w:t>
            </w:r>
          </w:p>
        </w:tc>
        <w:tc>
          <w:tcPr>
            <w:tcW w:w="5256" w:type="dxa"/>
          </w:tcPr>
          <w:p w14:paraId="27A21A0E" w14:textId="77777777" w:rsidR="00B26348" w:rsidRDefault="00000000">
            <w:r>
              <w:t>○ Hand(s), n.e.c.</w:t>
            </w:r>
          </w:p>
        </w:tc>
      </w:tr>
      <w:tr w:rsidR="00B26348" w14:paraId="6F22C7F8" w14:textId="77777777">
        <w:tc>
          <w:tcPr>
            <w:tcW w:w="5256" w:type="dxa"/>
          </w:tcPr>
          <w:p w14:paraId="58C64C7C" w14:textId="77777777" w:rsidR="00B26348" w:rsidRDefault="00000000">
            <w:r>
              <w:t>○ Multiple upper extremities locations</w:t>
            </w:r>
          </w:p>
        </w:tc>
        <w:tc>
          <w:tcPr>
            <w:tcW w:w="5256" w:type="dxa"/>
          </w:tcPr>
          <w:p w14:paraId="4A711440" w14:textId="77777777" w:rsidR="00B26348" w:rsidRDefault="00000000">
            <w:r>
              <w:t>○ Hand(s) and arms(s)</w:t>
            </w:r>
          </w:p>
        </w:tc>
      </w:tr>
      <w:tr w:rsidR="00B26348" w14:paraId="346E6FE4" w14:textId="77777777">
        <w:tc>
          <w:tcPr>
            <w:tcW w:w="5256" w:type="dxa"/>
          </w:tcPr>
          <w:p w14:paraId="245E6470" w14:textId="77777777" w:rsidR="00B26348" w:rsidRDefault="00000000">
            <w:r>
              <w:t>○ Hand(s) and elbow(s)</w:t>
            </w:r>
          </w:p>
        </w:tc>
        <w:tc>
          <w:tcPr>
            <w:tcW w:w="5256" w:type="dxa"/>
          </w:tcPr>
          <w:p w14:paraId="543FF387" w14:textId="77777777" w:rsidR="00B26348" w:rsidRDefault="00000000">
            <w:r>
              <w:t>○ Hand(s) and wrist(s)</w:t>
            </w:r>
          </w:p>
        </w:tc>
      </w:tr>
      <w:tr w:rsidR="00B26348" w14:paraId="57FB3D27" w14:textId="77777777">
        <w:tc>
          <w:tcPr>
            <w:tcW w:w="5256" w:type="dxa"/>
          </w:tcPr>
          <w:p w14:paraId="0BC73C3F" w14:textId="77777777" w:rsidR="00B26348" w:rsidRDefault="00000000">
            <w:r>
              <w:t>○ Wrist(s) and arm(s)</w:t>
            </w:r>
          </w:p>
        </w:tc>
        <w:tc>
          <w:tcPr>
            <w:tcW w:w="5256" w:type="dxa"/>
          </w:tcPr>
          <w:p w14:paraId="755EFC20" w14:textId="77777777" w:rsidR="00B26348" w:rsidRDefault="00000000">
            <w:r>
              <w:t>○ Wrist(s) and elbow(s)</w:t>
            </w:r>
          </w:p>
        </w:tc>
      </w:tr>
      <w:tr w:rsidR="00B26348" w14:paraId="16967473" w14:textId="77777777">
        <w:tc>
          <w:tcPr>
            <w:tcW w:w="5256" w:type="dxa"/>
          </w:tcPr>
          <w:p w14:paraId="5C65DFCD" w14:textId="77777777" w:rsidR="00B26348" w:rsidRDefault="00000000">
            <w:r>
              <w:t>○ Shoulder(s) and arm(s)</w:t>
            </w:r>
          </w:p>
        </w:tc>
        <w:tc>
          <w:tcPr>
            <w:tcW w:w="5256" w:type="dxa"/>
          </w:tcPr>
          <w:p w14:paraId="4B47A51F" w14:textId="77777777" w:rsidR="00B26348" w:rsidRDefault="00000000">
            <w:r>
              <w:t>○ Lower Extremities</w:t>
            </w:r>
          </w:p>
        </w:tc>
      </w:tr>
      <w:tr w:rsidR="00B26348" w14:paraId="2B69E7DF" w14:textId="77777777">
        <w:tc>
          <w:tcPr>
            <w:tcW w:w="5256" w:type="dxa"/>
          </w:tcPr>
          <w:p w14:paraId="24FE1F9E" w14:textId="77777777" w:rsidR="00B26348" w:rsidRDefault="00000000">
            <w:r>
              <w:t>○ Leg(s)</w:t>
            </w:r>
          </w:p>
        </w:tc>
        <w:tc>
          <w:tcPr>
            <w:tcW w:w="5256" w:type="dxa"/>
          </w:tcPr>
          <w:p w14:paraId="440FC0F2" w14:textId="77777777" w:rsidR="00B26348" w:rsidRDefault="00000000">
            <w:r>
              <w:t>○ Thigh(s)</w:t>
            </w:r>
          </w:p>
        </w:tc>
      </w:tr>
      <w:tr w:rsidR="00B26348" w14:paraId="73CEA3BE" w14:textId="77777777">
        <w:tc>
          <w:tcPr>
            <w:tcW w:w="5256" w:type="dxa"/>
          </w:tcPr>
          <w:p w14:paraId="18F11554" w14:textId="77777777" w:rsidR="00B26348" w:rsidRDefault="00000000">
            <w:r>
              <w:t>○ Knee(s)</w:t>
            </w:r>
          </w:p>
        </w:tc>
        <w:tc>
          <w:tcPr>
            <w:tcW w:w="5256" w:type="dxa"/>
          </w:tcPr>
          <w:p w14:paraId="73CBFDA5" w14:textId="77777777" w:rsidR="00B26348" w:rsidRDefault="00000000">
            <w:r>
              <w:t>○ Lower leg(s)</w:t>
            </w:r>
          </w:p>
        </w:tc>
      </w:tr>
      <w:tr w:rsidR="00B26348" w14:paraId="44D61EB5" w14:textId="77777777">
        <w:tc>
          <w:tcPr>
            <w:tcW w:w="5256" w:type="dxa"/>
          </w:tcPr>
          <w:p w14:paraId="596C9327" w14:textId="77777777" w:rsidR="00B26348" w:rsidRDefault="00000000">
            <w:r>
              <w:t>○ Multiple leg locations</w:t>
            </w:r>
          </w:p>
        </w:tc>
        <w:tc>
          <w:tcPr>
            <w:tcW w:w="5256" w:type="dxa"/>
          </w:tcPr>
          <w:p w14:paraId="355624FF" w14:textId="77777777" w:rsidR="00B26348" w:rsidRDefault="00000000">
            <w:r>
              <w:t>○ Knee(s) and leg(s)</w:t>
            </w:r>
          </w:p>
        </w:tc>
      </w:tr>
      <w:tr w:rsidR="00B26348" w14:paraId="4575225F" w14:textId="77777777">
        <w:tc>
          <w:tcPr>
            <w:tcW w:w="5256" w:type="dxa"/>
          </w:tcPr>
          <w:p w14:paraId="6564D7F3" w14:textId="77777777" w:rsidR="00B26348" w:rsidRDefault="00000000">
            <w:r>
              <w:t>○ Ankle(s)</w:t>
            </w:r>
          </w:p>
        </w:tc>
        <w:tc>
          <w:tcPr>
            <w:tcW w:w="5256" w:type="dxa"/>
          </w:tcPr>
          <w:p w14:paraId="68BD6914" w14:textId="77777777" w:rsidR="00B26348" w:rsidRDefault="00000000">
            <w:r>
              <w:t>○ Foot (feet)</w:t>
            </w:r>
          </w:p>
        </w:tc>
      </w:tr>
      <w:tr w:rsidR="00B26348" w14:paraId="0883EC45" w14:textId="77777777">
        <w:tc>
          <w:tcPr>
            <w:tcW w:w="5256" w:type="dxa"/>
          </w:tcPr>
          <w:p w14:paraId="39B464E3" w14:textId="77777777" w:rsidR="00B26348" w:rsidRDefault="00000000">
            <w:r>
              <w:t>○ Top of Foot (feet)</w:t>
            </w:r>
          </w:p>
        </w:tc>
        <w:tc>
          <w:tcPr>
            <w:tcW w:w="5256" w:type="dxa"/>
          </w:tcPr>
          <w:p w14:paraId="588F3227" w14:textId="77777777" w:rsidR="00B26348" w:rsidRDefault="00000000">
            <w:r>
              <w:t>○ Sole(s)</w:t>
            </w:r>
          </w:p>
        </w:tc>
      </w:tr>
      <w:tr w:rsidR="00B26348" w14:paraId="3DF813A4" w14:textId="77777777">
        <w:tc>
          <w:tcPr>
            <w:tcW w:w="5256" w:type="dxa"/>
          </w:tcPr>
          <w:p w14:paraId="480BCE56" w14:textId="77777777" w:rsidR="00B26348" w:rsidRDefault="00000000">
            <w:r>
              <w:t>○ Sole(s), unspecified</w:t>
            </w:r>
          </w:p>
        </w:tc>
        <w:tc>
          <w:tcPr>
            <w:tcW w:w="5256" w:type="dxa"/>
          </w:tcPr>
          <w:p w14:paraId="07F786B9" w14:textId="77777777" w:rsidR="00B26348" w:rsidRDefault="00000000">
            <w:r>
              <w:t>○ Ball(s) of the foot</w:t>
            </w:r>
          </w:p>
        </w:tc>
      </w:tr>
      <w:tr w:rsidR="00B26348" w14:paraId="5D160608" w14:textId="77777777">
        <w:tc>
          <w:tcPr>
            <w:tcW w:w="5256" w:type="dxa"/>
          </w:tcPr>
          <w:p w14:paraId="71164966" w14:textId="77777777" w:rsidR="00B26348" w:rsidRDefault="00000000">
            <w:r>
              <w:t>○ Arch(es), instep(s)</w:t>
            </w:r>
          </w:p>
        </w:tc>
        <w:tc>
          <w:tcPr>
            <w:tcW w:w="5256" w:type="dxa"/>
          </w:tcPr>
          <w:p w14:paraId="7F0AD18D" w14:textId="77777777" w:rsidR="00B26348" w:rsidRDefault="00000000">
            <w:r>
              <w:t>○ Heel(s)</w:t>
            </w:r>
          </w:p>
        </w:tc>
      </w:tr>
      <w:tr w:rsidR="00B26348" w14:paraId="5F9AFEE9" w14:textId="77777777">
        <w:tc>
          <w:tcPr>
            <w:tcW w:w="5256" w:type="dxa"/>
          </w:tcPr>
          <w:p w14:paraId="30F24BD5" w14:textId="77777777" w:rsidR="00B26348" w:rsidRDefault="00000000">
            <w:r>
              <w:t>○ Multiple sole locations</w:t>
            </w:r>
          </w:p>
        </w:tc>
        <w:tc>
          <w:tcPr>
            <w:tcW w:w="5256" w:type="dxa"/>
          </w:tcPr>
          <w:p w14:paraId="5A53E592" w14:textId="77777777" w:rsidR="00B26348" w:rsidRDefault="00000000">
            <w:r>
              <w:t>○ Toes(s), toenail(s)</w:t>
            </w:r>
          </w:p>
        </w:tc>
      </w:tr>
      <w:tr w:rsidR="00B26348" w14:paraId="78A6327F" w14:textId="77777777">
        <w:tc>
          <w:tcPr>
            <w:tcW w:w="5256" w:type="dxa"/>
          </w:tcPr>
          <w:p w14:paraId="5832078F" w14:textId="77777777" w:rsidR="00B26348" w:rsidRDefault="00000000">
            <w:r>
              <w:t>○ Multiple foot (feet) locations</w:t>
            </w:r>
          </w:p>
        </w:tc>
        <w:tc>
          <w:tcPr>
            <w:tcW w:w="5256" w:type="dxa"/>
          </w:tcPr>
          <w:p w14:paraId="1258EDC4" w14:textId="77777777" w:rsidR="00B26348" w:rsidRDefault="00000000">
            <w:r>
              <w:t>○ Multiple lower extremities locations</w:t>
            </w:r>
          </w:p>
        </w:tc>
      </w:tr>
      <w:tr w:rsidR="00B26348" w14:paraId="58196852" w14:textId="77777777">
        <w:tc>
          <w:tcPr>
            <w:tcW w:w="5256" w:type="dxa"/>
          </w:tcPr>
          <w:p w14:paraId="1AEC181E" w14:textId="77777777" w:rsidR="00B26348" w:rsidRDefault="00000000">
            <w:r>
              <w:t>○ Foot (feet) and leg(s)</w:t>
            </w:r>
          </w:p>
        </w:tc>
        <w:tc>
          <w:tcPr>
            <w:tcW w:w="5256" w:type="dxa"/>
          </w:tcPr>
          <w:p w14:paraId="6E65F29D" w14:textId="77777777" w:rsidR="00B26348" w:rsidRDefault="00000000">
            <w:r>
              <w:t>○ Foot(feet) and knee(s)</w:t>
            </w:r>
          </w:p>
        </w:tc>
      </w:tr>
      <w:tr w:rsidR="00B26348" w14:paraId="17F1D1AA" w14:textId="77777777">
        <w:tc>
          <w:tcPr>
            <w:tcW w:w="5256" w:type="dxa"/>
          </w:tcPr>
          <w:p w14:paraId="61C3F238" w14:textId="77777777" w:rsidR="00B26348" w:rsidRDefault="00000000">
            <w:r>
              <w:t>○ Foot (feet) and ankle(s)</w:t>
            </w:r>
          </w:p>
        </w:tc>
        <w:tc>
          <w:tcPr>
            <w:tcW w:w="5256" w:type="dxa"/>
          </w:tcPr>
          <w:p w14:paraId="353045C8" w14:textId="77777777" w:rsidR="00B26348" w:rsidRDefault="00000000">
            <w:r>
              <w:t>○ Ankle(s) and leg(s)</w:t>
            </w:r>
          </w:p>
        </w:tc>
      </w:tr>
      <w:tr w:rsidR="00B26348" w14:paraId="2C5C54D3" w14:textId="77777777">
        <w:tc>
          <w:tcPr>
            <w:tcW w:w="5256" w:type="dxa"/>
          </w:tcPr>
          <w:p w14:paraId="33052F97" w14:textId="77777777" w:rsidR="00B26348" w:rsidRDefault="00000000">
            <w:r>
              <w:t>○ Ankle(s) and knee(s)</w:t>
            </w:r>
          </w:p>
        </w:tc>
        <w:tc>
          <w:tcPr>
            <w:tcW w:w="5256" w:type="dxa"/>
          </w:tcPr>
          <w:p w14:paraId="68FF7C9C" w14:textId="77777777" w:rsidR="00B26348" w:rsidRDefault="00000000">
            <w:r>
              <w:t>○ Body Systems</w:t>
            </w:r>
          </w:p>
        </w:tc>
      </w:tr>
      <w:tr w:rsidR="00B26348" w14:paraId="02F9CAE4" w14:textId="77777777">
        <w:tc>
          <w:tcPr>
            <w:tcW w:w="5256" w:type="dxa"/>
          </w:tcPr>
          <w:p w14:paraId="6D2EE88F" w14:textId="77777777" w:rsidR="00B26348" w:rsidRDefault="00000000">
            <w:r>
              <w:t>○ Multiple Body Parts</w:t>
            </w:r>
          </w:p>
        </w:tc>
        <w:tc>
          <w:tcPr>
            <w:tcW w:w="5256" w:type="dxa"/>
          </w:tcPr>
          <w:p w14:paraId="3B9CA1D9" w14:textId="77777777" w:rsidR="00B26348" w:rsidRDefault="00000000">
            <w:r>
              <w:t>○ Head and neck</w:t>
            </w:r>
          </w:p>
        </w:tc>
      </w:tr>
      <w:tr w:rsidR="00B26348" w14:paraId="54AACF8B" w14:textId="77777777">
        <w:tc>
          <w:tcPr>
            <w:tcW w:w="5256" w:type="dxa"/>
          </w:tcPr>
          <w:p w14:paraId="43E94420" w14:textId="77777777" w:rsidR="00B26348" w:rsidRDefault="00000000">
            <w:r>
              <w:t>○ Head, neck, and trunk</w:t>
            </w:r>
          </w:p>
        </w:tc>
        <w:tc>
          <w:tcPr>
            <w:tcW w:w="5256" w:type="dxa"/>
          </w:tcPr>
          <w:p w14:paraId="66E75B6A" w14:textId="77777777" w:rsidR="00B26348" w:rsidRDefault="00000000">
            <w:r>
              <w:t>○ Head and trunk</w:t>
            </w:r>
          </w:p>
        </w:tc>
      </w:tr>
      <w:tr w:rsidR="00B26348" w14:paraId="6B6D47B1" w14:textId="77777777">
        <w:tc>
          <w:tcPr>
            <w:tcW w:w="5256" w:type="dxa"/>
          </w:tcPr>
          <w:p w14:paraId="37E8DFC3" w14:textId="77777777" w:rsidR="00B26348" w:rsidRDefault="00000000">
            <w:r>
              <w:t>○ Neck and back</w:t>
            </w:r>
          </w:p>
        </w:tc>
        <w:tc>
          <w:tcPr>
            <w:tcW w:w="5256" w:type="dxa"/>
          </w:tcPr>
          <w:p w14:paraId="7BDD14A0" w14:textId="77777777" w:rsidR="00B26348" w:rsidRDefault="00000000">
            <w:r>
              <w:t>○ Shoulder(s) and back</w:t>
            </w:r>
          </w:p>
        </w:tc>
      </w:tr>
      <w:tr w:rsidR="00B26348" w14:paraId="33831C75" w14:textId="77777777">
        <w:tc>
          <w:tcPr>
            <w:tcW w:w="5256" w:type="dxa"/>
          </w:tcPr>
          <w:p w14:paraId="5A643E05" w14:textId="77777777" w:rsidR="00B26348" w:rsidRDefault="00000000">
            <w:r>
              <w:t>○ Hip(s) and leg(s)</w:t>
            </w:r>
          </w:p>
        </w:tc>
        <w:tc>
          <w:tcPr>
            <w:tcW w:w="5256" w:type="dxa"/>
          </w:tcPr>
          <w:p w14:paraId="52AC353C" w14:textId="77777777" w:rsidR="00B26348" w:rsidRDefault="00000000">
            <w:r>
              <w:t>○ Upper and lower limb(s)</w:t>
            </w:r>
          </w:p>
        </w:tc>
      </w:tr>
      <w:tr w:rsidR="00B26348" w14:paraId="5D890920" w14:textId="77777777">
        <w:tc>
          <w:tcPr>
            <w:tcW w:w="5256" w:type="dxa"/>
          </w:tcPr>
          <w:p w14:paraId="47E7904A" w14:textId="77777777" w:rsidR="00B26348" w:rsidRDefault="00000000">
            <w:r>
              <w:t>○ Whole body</w:t>
            </w:r>
          </w:p>
        </w:tc>
        <w:tc>
          <w:tcPr>
            <w:tcW w:w="5256" w:type="dxa"/>
          </w:tcPr>
          <w:p w14:paraId="19975448" w14:textId="77777777" w:rsidR="00B26348" w:rsidRDefault="00000000">
            <w:r>
              <w:t>○ Other Body Parts</w:t>
            </w:r>
          </w:p>
        </w:tc>
      </w:tr>
      <w:tr w:rsidR="00B26348" w14:paraId="6D76281D" w14:textId="77777777">
        <w:tc>
          <w:tcPr>
            <w:tcW w:w="5256" w:type="dxa"/>
          </w:tcPr>
          <w:p w14:paraId="6D2FE897" w14:textId="77777777" w:rsidR="00B26348" w:rsidRDefault="00000000">
            <w:r>
              <w:t>○ Prosthetic and orthopedic devices</w:t>
            </w:r>
          </w:p>
        </w:tc>
        <w:tc>
          <w:tcPr>
            <w:tcW w:w="5256" w:type="dxa"/>
          </w:tcPr>
          <w:p w14:paraId="61FACC22" w14:textId="77777777" w:rsidR="00B26348" w:rsidRDefault="00000000">
            <w:r>
              <w:t>○ Prosthetic and orthopedic devices of the head</w:t>
            </w:r>
          </w:p>
        </w:tc>
      </w:tr>
      <w:tr w:rsidR="00B26348" w14:paraId="281930B7" w14:textId="77777777">
        <w:tc>
          <w:tcPr>
            <w:tcW w:w="5256" w:type="dxa"/>
          </w:tcPr>
          <w:p w14:paraId="68EDD2B9" w14:textId="77777777" w:rsidR="00B26348" w:rsidRDefault="00000000">
            <w:r>
              <w:t>○ Prosthetic and orthopedic devices of the trunk</w:t>
            </w:r>
          </w:p>
        </w:tc>
        <w:tc>
          <w:tcPr>
            <w:tcW w:w="5256" w:type="dxa"/>
          </w:tcPr>
          <w:p w14:paraId="06B9FC85" w14:textId="77777777" w:rsidR="00B26348" w:rsidRDefault="00000000">
            <w:r>
              <w:t>○ Prosthetic and orthopedic devices of the upper extremities</w:t>
            </w:r>
          </w:p>
        </w:tc>
      </w:tr>
      <w:tr w:rsidR="00B26348" w14:paraId="0D62F07A" w14:textId="77777777">
        <w:tc>
          <w:tcPr>
            <w:tcW w:w="5256" w:type="dxa"/>
          </w:tcPr>
          <w:p w14:paraId="696EB15F" w14:textId="77777777" w:rsidR="00B26348" w:rsidRDefault="00000000">
            <w:r>
              <w:t>○ Prosthetic and orthopedic devices of the lower extremities</w:t>
            </w:r>
          </w:p>
        </w:tc>
        <w:tc>
          <w:tcPr>
            <w:tcW w:w="5256" w:type="dxa"/>
          </w:tcPr>
          <w:p w14:paraId="569781FF" w14:textId="77777777" w:rsidR="00B26348" w:rsidRDefault="00000000">
            <w:r>
              <w:t>○ Prosthetic and orthopedic devices involving multiple body parts</w:t>
            </w:r>
          </w:p>
        </w:tc>
      </w:tr>
      <w:tr w:rsidR="00B26348" w14:paraId="5A1DB718" w14:textId="77777777">
        <w:tc>
          <w:tcPr>
            <w:tcW w:w="5256" w:type="dxa"/>
          </w:tcPr>
          <w:p w14:paraId="27B02DD2" w14:textId="77777777" w:rsidR="00B26348" w:rsidRDefault="00000000">
            <w:r>
              <w:t>○ Nonclassifiable</w:t>
            </w:r>
          </w:p>
        </w:tc>
        <w:tc>
          <w:tcPr>
            <w:tcW w:w="5256" w:type="dxa"/>
          </w:tcPr>
          <w:p w14:paraId="2CDA9F4A" w14:textId="77777777" w:rsidR="00B26348" w:rsidRDefault="00000000">
            <w:r>
              <w:t>○ Respiratory System</w:t>
            </w:r>
          </w:p>
        </w:tc>
      </w:tr>
    </w:tbl>
    <w:p w14:paraId="4105EC0F" w14:textId="77777777" w:rsidR="00B26348" w:rsidRDefault="00B26348"/>
    <w:p w14:paraId="1B3DDB36" w14:textId="77777777" w:rsidR="00B26348" w:rsidRDefault="00000000">
      <w:r>
        <w:rPr>
          <w:b/>
        </w:rPr>
        <w:t>117. Injury Type (#1)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58EF610" w14:textId="77777777">
        <w:tc>
          <w:tcPr>
            <w:tcW w:w="5256" w:type="dxa"/>
          </w:tcPr>
          <w:p w14:paraId="2F0F5F57" w14:textId="77777777" w:rsidR="00B26348" w:rsidRDefault="00000000">
            <w:r>
              <w:t>○ Abrasion</w:t>
            </w:r>
          </w:p>
        </w:tc>
        <w:tc>
          <w:tcPr>
            <w:tcW w:w="5256" w:type="dxa"/>
          </w:tcPr>
          <w:p w14:paraId="7BC95356" w14:textId="77777777" w:rsidR="00B26348" w:rsidRDefault="00000000">
            <w:r>
              <w:t>○ Amputation</w:t>
            </w:r>
          </w:p>
        </w:tc>
      </w:tr>
      <w:tr w:rsidR="00B26348" w14:paraId="434B9270" w14:textId="77777777">
        <w:tc>
          <w:tcPr>
            <w:tcW w:w="5256" w:type="dxa"/>
          </w:tcPr>
          <w:p w14:paraId="0882AC57" w14:textId="77777777" w:rsidR="00B26348" w:rsidRDefault="00000000">
            <w:r>
              <w:t>○ Asphyxia</w:t>
            </w:r>
          </w:p>
        </w:tc>
        <w:tc>
          <w:tcPr>
            <w:tcW w:w="5256" w:type="dxa"/>
          </w:tcPr>
          <w:p w14:paraId="181A4812" w14:textId="77777777" w:rsidR="00B26348" w:rsidRDefault="00000000">
            <w:r>
              <w:t>○ Avulsion</w:t>
            </w:r>
          </w:p>
        </w:tc>
      </w:tr>
      <w:tr w:rsidR="00B26348" w14:paraId="2D7C9DA5" w14:textId="77777777">
        <w:tc>
          <w:tcPr>
            <w:tcW w:w="5256" w:type="dxa"/>
          </w:tcPr>
          <w:p w14:paraId="453D997F" w14:textId="77777777" w:rsidR="00B26348" w:rsidRDefault="00000000">
            <w:r>
              <w:t>○ Broken/chipped/cracked/fractured bones (including teeth)</w:t>
            </w:r>
          </w:p>
        </w:tc>
        <w:tc>
          <w:tcPr>
            <w:tcW w:w="5256" w:type="dxa"/>
          </w:tcPr>
          <w:p w14:paraId="67366990" w14:textId="77777777" w:rsidR="00B26348" w:rsidRDefault="00000000">
            <w:r>
              <w:t>○ Burn (Heat or Chemical)</w:t>
            </w:r>
          </w:p>
        </w:tc>
      </w:tr>
      <w:tr w:rsidR="00B26348" w14:paraId="77736FBF" w14:textId="77777777">
        <w:tc>
          <w:tcPr>
            <w:tcW w:w="5256" w:type="dxa"/>
          </w:tcPr>
          <w:p w14:paraId="20B87EBD" w14:textId="77777777" w:rsidR="00B26348" w:rsidRDefault="00000000">
            <w:r>
              <w:t>○ Contusion (Bruise)</w:t>
            </w:r>
          </w:p>
        </w:tc>
        <w:tc>
          <w:tcPr>
            <w:tcW w:w="5256" w:type="dxa"/>
          </w:tcPr>
          <w:p w14:paraId="60E2CA30" w14:textId="77777777" w:rsidR="00B26348" w:rsidRDefault="00000000">
            <w:r>
              <w:t>○ Dislocation</w:t>
            </w:r>
          </w:p>
        </w:tc>
      </w:tr>
      <w:tr w:rsidR="00B26348" w14:paraId="2B2C0C8D" w14:textId="77777777">
        <w:tc>
          <w:tcPr>
            <w:tcW w:w="5256" w:type="dxa"/>
          </w:tcPr>
          <w:p w14:paraId="2292EA33" w14:textId="77777777" w:rsidR="00B26348" w:rsidRDefault="00000000">
            <w:r>
              <w:t>○ Electrical Shock</w:t>
            </w:r>
          </w:p>
        </w:tc>
        <w:tc>
          <w:tcPr>
            <w:tcW w:w="5256" w:type="dxa"/>
          </w:tcPr>
          <w:p w14:paraId="792F6B15" w14:textId="77777777" w:rsidR="00B26348" w:rsidRDefault="00000000">
            <w:r>
              <w:t>○ Fatality</w:t>
            </w:r>
          </w:p>
        </w:tc>
      </w:tr>
      <w:tr w:rsidR="00B26348" w14:paraId="399FD46D" w14:textId="77777777">
        <w:tc>
          <w:tcPr>
            <w:tcW w:w="5256" w:type="dxa"/>
          </w:tcPr>
          <w:p w14:paraId="53EA43E1" w14:textId="77777777" w:rsidR="00B26348" w:rsidRDefault="00000000">
            <w:r>
              <w:t>○ Heat Exhaustion / Stroke</w:t>
            </w:r>
          </w:p>
        </w:tc>
        <w:tc>
          <w:tcPr>
            <w:tcW w:w="5256" w:type="dxa"/>
          </w:tcPr>
          <w:p w14:paraId="5D3AF397" w14:textId="77777777" w:rsidR="00B26348" w:rsidRDefault="00000000">
            <w:r>
              <w:t>○ Hernia</w:t>
            </w:r>
          </w:p>
        </w:tc>
      </w:tr>
      <w:tr w:rsidR="00B26348" w14:paraId="7BDB66C4" w14:textId="77777777">
        <w:tc>
          <w:tcPr>
            <w:tcW w:w="5256" w:type="dxa"/>
          </w:tcPr>
          <w:p w14:paraId="43A53B01" w14:textId="77777777" w:rsidR="00B26348" w:rsidRDefault="00000000">
            <w:r>
              <w:t>○ Illness</w:t>
            </w:r>
          </w:p>
        </w:tc>
        <w:tc>
          <w:tcPr>
            <w:tcW w:w="5256" w:type="dxa"/>
          </w:tcPr>
          <w:p w14:paraId="34D5744C" w14:textId="77777777" w:rsidR="00B26348" w:rsidRDefault="00000000">
            <w:r>
              <w:t>○ Impalement</w:t>
            </w:r>
          </w:p>
        </w:tc>
      </w:tr>
      <w:tr w:rsidR="00B26348" w14:paraId="458E191D" w14:textId="77777777">
        <w:tc>
          <w:tcPr>
            <w:tcW w:w="5256" w:type="dxa"/>
          </w:tcPr>
          <w:p w14:paraId="2B026145" w14:textId="77777777" w:rsidR="00B26348" w:rsidRDefault="00000000">
            <w:r>
              <w:t>○ Inflammation</w:t>
            </w:r>
          </w:p>
        </w:tc>
        <w:tc>
          <w:tcPr>
            <w:tcW w:w="5256" w:type="dxa"/>
          </w:tcPr>
          <w:p w14:paraId="155A557B" w14:textId="77777777" w:rsidR="00B26348" w:rsidRDefault="00000000">
            <w:r>
              <w:t>○ Laceration</w:t>
            </w:r>
          </w:p>
        </w:tc>
      </w:tr>
      <w:tr w:rsidR="00B26348" w14:paraId="718E1EF5" w14:textId="77777777">
        <w:tc>
          <w:tcPr>
            <w:tcW w:w="5256" w:type="dxa"/>
          </w:tcPr>
          <w:p w14:paraId="776647AC" w14:textId="77777777" w:rsidR="00B26348" w:rsidRDefault="00000000">
            <w:r>
              <w:t>○ Loss of Eye</w:t>
            </w:r>
          </w:p>
        </w:tc>
        <w:tc>
          <w:tcPr>
            <w:tcW w:w="5256" w:type="dxa"/>
          </w:tcPr>
          <w:p w14:paraId="29D87F08" w14:textId="77777777" w:rsidR="00B26348" w:rsidRDefault="00000000">
            <w:r>
              <w:t>○ Loss of Consciousness</w:t>
            </w:r>
          </w:p>
        </w:tc>
      </w:tr>
      <w:tr w:rsidR="00B26348" w14:paraId="0EEDF4BB" w14:textId="77777777">
        <w:tc>
          <w:tcPr>
            <w:tcW w:w="5256" w:type="dxa"/>
          </w:tcPr>
          <w:p w14:paraId="7446A106" w14:textId="77777777" w:rsidR="00B26348" w:rsidRDefault="00000000">
            <w:r>
              <w:t>○ Puncture/foreign object</w:t>
            </w:r>
          </w:p>
        </w:tc>
        <w:tc>
          <w:tcPr>
            <w:tcW w:w="5256" w:type="dxa"/>
          </w:tcPr>
          <w:p w14:paraId="549C657B" w14:textId="77777777" w:rsidR="00B26348" w:rsidRDefault="00000000">
            <w:r>
              <w:t>○ Punctured Eardrum</w:t>
            </w:r>
          </w:p>
        </w:tc>
      </w:tr>
      <w:tr w:rsidR="00B26348" w14:paraId="2A21BE3E" w14:textId="77777777">
        <w:tc>
          <w:tcPr>
            <w:tcW w:w="5256" w:type="dxa"/>
          </w:tcPr>
          <w:p w14:paraId="59D263A1" w14:textId="77777777" w:rsidR="00B26348" w:rsidRDefault="00000000">
            <w:r>
              <w:t>○ Skin Irritation</w:t>
            </w:r>
          </w:p>
        </w:tc>
        <w:tc>
          <w:tcPr>
            <w:tcW w:w="5256" w:type="dxa"/>
          </w:tcPr>
          <w:p w14:paraId="7744EC14" w14:textId="77777777" w:rsidR="00B26348" w:rsidRDefault="00000000">
            <w:r>
              <w:t>○ Sprain / Strain</w:t>
            </w:r>
          </w:p>
        </w:tc>
      </w:tr>
      <w:tr w:rsidR="00B26348" w14:paraId="213B3C99" w14:textId="77777777">
        <w:tc>
          <w:tcPr>
            <w:tcW w:w="5256" w:type="dxa"/>
          </w:tcPr>
          <w:p w14:paraId="6B8C177A" w14:textId="77777777" w:rsidR="00B26348" w:rsidRDefault="00000000">
            <w:r>
              <w:t>○ Other</w:t>
            </w:r>
          </w:p>
        </w:tc>
        <w:tc>
          <w:tcPr>
            <w:tcW w:w="5256" w:type="dxa"/>
          </w:tcPr>
          <w:p w14:paraId="786DA40B" w14:textId="77777777" w:rsidR="00B26348" w:rsidRDefault="00B26348"/>
        </w:tc>
      </w:tr>
    </w:tbl>
    <w:p w14:paraId="78908422" w14:textId="77777777" w:rsidR="00B26348" w:rsidRDefault="00B26348"/>
    <w:p w14:paraId="5B2A024A" w14:textId="77777777" w:rsidR="00B26348" w:rsidRDefault="00000000">
      <w:r>
        <w:rPr>
          <w:b/>
        </w:rPr>
        <w:t>118. Main Cause of Injury (#1)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18E5287" w14:textId="77777777">
        <w:tc>
          <w:tcPr>
            <w:tcW w:w="5256" w:type="dxa"/>
          </w:tcPr>
          <w:p w14:paraId="75A6A71F" w14:textId="77777777" w:rsidR="00B26348" w:rsidRDefault="00000000">
            <w:r>
              <w:t>○ Contact with Objects &amp; Equipment</w:t>
            </w:r>
          </w:p>
        </w:tc>
        <w:tc>
          <w:tcPr>
            <w:tcW w:w="5256" w:type="dxa"/>
          </w:tcPr>
          <w:p w14:paraId="15665317" w14:textId="77777777" w:rsidR="00B26348" w:rsidRDefault="00000000">
            <w:r>
              <w:t>○ Caught in</w:t>
            </w:r>
          </w:p>
        </w:tc>
      </w:tr>
      <w:tr w:rsidR="00B26348" w14:paraId="2431F32C" w14:textId="77777777">
        <w:tc>
          <w:tcPr>
            <w:tcW w:w="5256" w:type="dxa"/>
          </w:tcPr>
          <w:p w14:paraId="1C00CF39" w14:textId="77777777" w:rsidR="00B26348" w:rsidRDefault="00000000">
            <w:r>
              <w:t>○ Caught between rolling powered vehicle and other object</w:t>
            </w:r>
          </w:p>
        </w:tc>
        <w:tc>
          <w:tcPr>
            <w:tcW w:w="5256" w:type="dxa"/>
          </w:tcPr>
          <w:p w14:paraId="661A90CD" w14:textId="77777777" w:rsidR="00B26348" w:rsidRDefault="00000000">
            <w:r>
              <w:t>○ Caught in or compressed by equipment or objects</w:t>
            </w:r>
          </w:p>
        </w:tc>
      </w:tr>
      <w:tr w:rsidR="00B26348" w14:paraId="31F7A4C9" w14:textId="77777777">
        <w:tc>
          <w:tcPr>
            <w:tcW w:w="5256" w:type="dxa"/>
          </w:tcPr>
          <w:p w14:paraId="2B4AABA3" w14:textId="77777777" w:rsidR="00B26348" w:rsidRDefault="00000000">
            <w:r>
              <w:t>○ Caught in running equipment or machinery</w:t>
            </w:r>
          </w:p>
        </w:tc>
        <w:tc>
          <w:tcPr>
            <w:tcW w:w="5256" w:type="dxa"/>
          </w:tcPr>
          <w:p w14:paraId="6AA75F15" w14:textId="77777777" w:rsidR="00B26348" w:rsidRDefault="00000000">
            <w:r>
              <w:t>○ Caught in running equipment or machinery during maintenance, cleaning</w:t>
            </w:r>
          </w:p>
        </w:tc>
      </w:tr>
      <w:tr w:rsidR="00B26348" w14:paraId="3D6004D0" w14:textId="77777777">
        <w:tc>
          <w:tcPr>
            <w:tcW w:w="5256" w:type="dxa"/>
          </w:tcPr>
          <w:p w14:paraId="04798C0A" w14:textId="77777777" w:rsidR="00B26348" w:rsidRDefault="00000000">
            <w:r>
              <w:t>○ Caught in running equipment or machinery during regular operation</w:t>
            </w:r>
          </w:p>
        </w:tc>
        <w:tc>
          <w:tcPr>
            <w:tcW w:w="5256" w:type="dxa"/>
          </w:tcPr>
          <w:p w14:paraId="45FE0704" w14:textId="77777777" w:rsidR="00B26348" w:rsidRDefault="00000000">
            <w:r>
              <w:t>○ Compressed or pinched between two stationary objects</w:t>
            </w:r>
          </w:p>
        </w:tc>
      </w:tr>
      <w:tr w:rsidR="00B26348" w14:paraId="42780CB5" w14:textId="77777777">
        <w:tc>
          <w:tcPr>
            <w:tcW w:w="5256" w:type="dxa"/>
          </w:tcPr>
          <w:p w14:paraId="27A569AB" w14:textId="77777777" w:rsidR="00B26348" w:rsidRDefault="00000000">
            <w:r>
              <w:t>○ Compressed or pinched by shifting objects or equipment</w:t>
            </w:r>
          </w:p>
        </w:tc>
        <w:tc>
          <w:tcPr>
            <w:tcW w:w="5256" w:type="dxa"/>
          </w:tcPr>
          <w:p w14:paraId="0FD39140" w14:textId="77777777" w:rsidR="00B26348" w:rsidRDefault="00000000">
            <w:r>
              <w:t>○ Engulfment in other collapsing material</w:t>
            </w:r>
          </w:p>
        </w:tc>
      </w:tr>
      <w:tr w:rsidR="00B26348" w14:paraId="5DD41B02" w14:textId="77777777">
        <w:tc>
          <w:tcPr>
            <w:tcW w:w="5256" w:type="dxa"/>
          </w:tcPr>
          <w:p w14:paraId="128C4809" w14:textId="77777777" w:rsidR="00B26348" w:rsidRDefault="00000000">
            <w:r>
              <w:t>○ Entangled in other object or equipment</w:t>
            </w:r>
          </w:p>
        </w:tc>
        <w:tc>
          <w:tcPr>
            <w:tcW w:w="5256" w:type="dxa"/>
          </w:tcPr>
          <w:p w14:paraId="2AB4314D" w14:textId="77777777" w:rsidR="00B26348" w:rsidRDefault="00000000">
            <w:r>
              <w:t>○ Excavation or trenching cave-in</w:t>
            </w:r>
          </w:p>
        </w:tc>
      </w:tr>
      <w:tr w:rsidR="00B26348" w14:paraId="2D2584A9" w14:textId="77777777">
        <w:tc>
          <w:tcPr>
            <w:tcW w:w="5256" w:type="dxa"/>
          </w:tcPr>
          <w:p w14:paraId="2D1CF2DF" w14:textId="77777777" w:rsidR="00B26348" w:rsidRDefault="00000000">
            <w:r>
              <w:t>○ Landslide</w:t>
            </w:r>
          </w:p>
        </w:tc>
        <w:tc>
          <w:tcPr>
            <w:tcW w:w="5256" w:type="dxa"/>
          </w:tcPr>
          <w:p w14:paraId="4A9E1201" w14:textId="77777777" w:rsidR="00B26348" w:rsidRDefault="00000000">
            <w:r>
              <w:t>○ Mine collapse or cave-in</w:t>
            </w:r>
          </w:p>
        </w:tc>
      </w:tr>
      <w:tr w:rsidR="00B26348" w14:paraId="70AE5F9C" w14:textId="77777777">
        <w:tc>
          <w:tcPr>
            <w:tcW w:w="5256" w:type="dxa"/>
          </w:tcPr>
          <w:p w14:paraId="135F0823" w14:textId="77777777" w:rsidR="00B26348" w:rsidRDefault="00000000">
            <w:r>
              <w:t>○ Other cave-in</w:t>
            </w:r>
          </w:p>
        </w:tc>
        <w:tc>
          <w:tcPr>
            <w:tcW w:w="5256" w:type="dxa"/>
          </w:tcPr>
          <w:p w14:paraId="3FC7D7CB" w14:textId="77777777" w:rsidR="00B26348" w:rsidRDefault="00000000">
            <w:r>
              <w:t>○ Contact</w:t>
            </w:r>
          </w:p>
        </w:tc>
      </w:tr>
      <w:tr w:rsidR="00B26348" w14:paraId="3DCF1BD7" w14:textId="77777777">
        <w:tc>
          <w:tcPr>
            <w:tcW w:w="5256" w:type="dxa"/>
          </w:tcPr>
          <w:p w14:paraId="6C96CDD8" w14:textId="77777777" w:rsidR="00B26348" w:rsidRDefault="00000000">
            <w:r>
              <w:t>○ Contact with objects and equipment</w:t>
            </w:r>
          </w:p>
        </w:tc>
        <w:tc>
          <w:tcPr>
            <w:tcW w:w="5256" w:type="dxa"/>
          </w:tcPr>
          <w:p w14:paraId="7063C024" w14:textId="77777777" w:rsidR="00B26348" w:rsidRDefault="00000000">
            <w:r>
              <w:t>○ Injured by handheld object or equipment</w:t>
            </w:r>
          </w:p>
        </w:tc>
      </w:tr>
      <w:tr w:rsidR="00B26348" w14:paraId="49682659" w14:textId="77777777">
        <w:tc>
          <w:tcPr>
            <w:tcW w:w="5256" w:type="dxa"/>
          </w:tcPr>
          <w:p w14:paraId="4D6BDD33" w14:textId="77777777" w:rsidR="00B26348" w:rsidRDefault="00000000">
            <w:r>
              <w:t>○ Injured by object breaking in hand</w:t>
            </w:r>
          </w:p>
        </w:tc>
        <w:tc>
          <w:tcPr>
            <w:tcW w:w="5256" w:type="dxa"/>
          </w:tcPr>
          <w:p w14:paraId="3E11BC0D" w14:textId="77777777" w:rsidR="00B26348" w:rsidRDefault="00000000">
            <w:r>
              <w:t>○ Injured by slipping or swinging object held by injured worker</w:t>
            </w:r>
          </w:p>
        </w:tc>
      </w:tr>
      <w:tr w:rsidR="00B26348" w14:paraId="75EFDBB8" w14:textId="77777777">
        <w:tc>
          <w:tcPr>
            <w:tcW w:w="5256" w:type="dxa"/>
          </w:tcPr>
          <w:p w14:paraId="3B940630" w14:textId="77777777" w:rsidR="00B26348" w:rsidRDefault="00000000">
            <w:r>
              <w:t>○ Injured by slipping or swinging object held by other person</w:t>
            </w:r>
          </w:p>
        </w:tc>
        <w:tc>
          <w:tcPr>
            <w:tcW w:w="5256" w:type="dxa"/>
          </w:tcPr>
          <w:p w14:paraId="38BE41D2" w14:textId="77777777" w:rsidR="00B26348" w:rsidRDefault="00000000">
            <w:r>
              <w:t>○ Rubbed or abraded by foreign matter in eye</w:t>
            </w:r>
          </w:p>
        </w:tc>
      </w:tr>
      <w:tr w:rsidR="00B26348" w14:paraId="64AF6A99" w14:textId="77777777">
        <w:tc>
          <w:tcPr>
            <w:tcW w:w="5256" w:type="dxa"/>
          </w:tcPr>
          <w:p w14:paraId="0DCD1829" w14:textId="77777777" w:rsidR="00B26348" w:rsidRDefault="00000000">
            <w:r>
              <w:t>○ Rubbed or abraded by friction or pressure</w:t>
            </w:r>
          </w:p>
        </w:tc>
        <w:tc>
          <w:tcPr>
            <w:tcW w:w="5256" w:type="dxa"/>
          </w:tcPr>
          <w:p w14:paraId="1024892E" w14:textId="77777777" w:rsidR="00B26348" w:rsidRDefault="00000000">
            <w:r>
              <w:t>○ Rubbed or abraded by kneeling on surface</w:t>
            </w:r>
          </w:p>
        </w:tc>
      </w:tr>
      <w:tr w:rsidR="00B26348" w14:paraId="2B53A1D6" w14:textId="77777777">
        <w:tc>
          <w:tcPr>
            <w:tcW w:w="5256" w:type="dxa"/>
          </w:tcPr>
          <w:p w14:paraId="389954F6" w14:textId="77777777" w:rsidR="00B26348" w:rsidRDefault="00000000">
            <w:r>
              <w:t>○ Rubbed or abraded by objects being handled</w:t>
            </w:r>
          </w:p>
        </w:tc>
        <w:tc>
          <w:tcPr>
            <w:tcW w:w="5256" w:type="dxa"/>
          </w:tcPr>
          <w:p w14:paraId="6D5D31FD" w14:textId="77777777" w:rsidR="00B26348" w:rsidRDefault="00000000">
            <w:r>
              <w:t>○ Rubbed or abraded by shoes, apparel, or accessories</w:t>
            </w:r>
          </w:p>
        </w:tc>
      </w:tr>
      <w:tr w:rsidR="00B26348" w14:paraId="2462E779" w14:textId="77777777">
        <w:tc>
          <w:tcPr>
            <w:tcW w:w="5256" w:type="dxa"/>
          </w:tcPr>
          <w:p w14:paraId="42744A03" w14:textId="77777777" w:rsidR="00B26348" w:rsidRDefault="00000000">
            <w:r>
              <w:t>○ Rubbed, abraded, or jarred by other machine or equipment vibration</w:t>
            </w:r>
          </w:p>
        </w:tc>
        <w:tc>
          <w:tcPr>
            <w:tcW w:w="5256" w:type="dxa"/>
          </w:tcPr>
          <w:p w14:paraId="02482292" w14:textId="77777777" w:rsidR="00B26348" w:rsidRDefault="00000000">
            <w:r>
              <w:t>○ Rubbed, abraded, or jarred by vehicle or mobile equipment vibration</w:t>
            </w:r>
          </w:p>
        </w:tc>
      </w:tr>
      <w:tr w:rsidR="00B26348" w14:paraId="6AAC096A" w14:textId="77777777">
        <w:tc>
          <w:tcPr>
            <w:tcW w:w="5256" w:type="dxa"/>
          </w:tcPr>
          <w:p w14:paraId="0156DBCA" w14:textId="77777777" w:rsidR="00B26348" w:rsidRDefault="00000000">
            <w:r>
              <w:t>○ Rubbed, abraded, or jarred by vibration</w:t>
            </w:r>
          </w:p>
        </w:tc>
        <w:tc>
          <w:tcPr>
            <w:tcW w:w="5256" w:type="dxa"/>
          </w:tcPr>
          <w:p w14:paraId="7C3A7BCB" w14:textId="77777777" w:rsidR="00B26348" w:rsidRDefault="00000000">
            <w:r>
              <w:t>○ Stepped on object</w:t>
            </w:r>
          </w:p>
        </w:tc>
      </w:tr>
      <w:tr w:rsidR="00B26348" w14:paraId="3BC167F4" w14:textId="77777777">
        <w:tc>
          <w:tcPr>
            <w:tcW w:w="5256" w:type="dxa"/>
          </w:tcPr>
          <w:p w14:paraId="64F217D3" w14:textId="77777777" w:rsidR="00B26348" w:rsidRDefault="00000000">
            <w:r>
              <w:t>○ Struck against</w:t>
            </w:r>
          </w:p>
        </w:tc>
        <w:tc>
          <w:tcPr>
            <w:tcW w:w="5256" w:type="dxa"/>
          </w:tcPr>
          <w:p w14:paraId="3688DE35" w14:textId="77777777" w:rsidR="00B26348" w:rsidRDefault="00000000">
            <w:r>
              <w:t>○ Struck against moving object or equipment</w:t>
            </w:r>
          </w:p>
        </w:tc>
      </w:tr>
      <w:tr w:rsidR="00B26348" w14:paraId="65B8F854" w14:textId="77777777">
        <w:tc>
          <w:tcPr>
            <w:tcW w:w="5256" w:type="dxa"/>
          </w:tcPr>
          <w:p w14:paraId="05BDC72C" w14:textId="77777777" w:rsidR="00B26348" w:rsidRDefault="00000000">
            <w:r>
              <w:t>○ Struck against moving part of machinery or equipment</w:t>
            </w:r>
          </w:p>
        </w:tc>
        <w:tc>
          <w:tcPr>
            <w:tcW w:w="5256" w:type="dxa"/>
          </w:tcPr>
          <w:p w14:paraId="5C8E9A0E" w14:textId="77777777" w:rsidR="00B26348" w:rsidRDefault="00000000">
            <w:r>
              <w:t>○ Struck against object or equipment</w:t>
            </w:r>
          </w:p>
        </w:tc>
      </w:tr>
      <w:tr w:rsidR="00B26348" w14:paraId="672F00BE" w14:textId="77777777">
        <w:tc>
          <w:tcPr>
            <w:tcW w:w="5256" w:type="dxa"/>
          </w:tcPr>
          <w:p w14:paraId="041BA847" w14:textId="77777777" w:rsidR="00B26348" w:rsidRDefault="00000000">
            <w:r>
              <w:t>○ Struck against object or equipment while moving it</w:t>
            </w:r>
          </w:p>
        </w:tc>
        <w:tc>
          <w:tcPr>
            <w:tcW w:w="5256" w:type="dxa"/>
          </w:tcPr>
          <w:p w14:paraId="341365A3" w14:textId="77777777" w:rsidR="00B26348" w:rsidRDefault="00000000">
            <w:r>
              <w:t>○ Struck against stationary object or equipment</w:t>
            </w:r>
          </w:p>
        </w:tc>
      </w:tr>
      <w:tr w:rsidR="00B26348" w14:paraId="26015B65" w14:textId="77777777">
        <w:tc>
          <w:tcPr>
            <w:tcW w:w="5256" w:type="dxa"/>
          </w:tcPr>
          <w:p w14:paraId="113C73C2" w14:textId="77777777" w:rsidR="00B26348" w:rsidRDefault="00000000">
            <w:r>
              <w:t>○ Struck against stationary object or equipment while rising</w:t>
            </w:r>
          </w:p>
        </w:tc>
        <w:tc>
          <w:tcPr>
            <w:tcW w:w="5256" w:type="dxa"/>
          </w:tcPr>
          <w:p w14:paraId="5731A12F" w14:textId="77777777" w:rsidR="00B26348" w:rsidRDefault="00000000">
            <w:r>
              <w:t>○ Struck by</w:t>
            </w:r>
          </w:p>
        </w:tc>
      </w:tr>
      <w:tr w:rsidR="00B26348" w14:paraId="35A1B388" w14:textId="77777777">
        <w:tc>
          <w:tcPr>
            <w:tcW w:w="5256" w:type="dxa"/>
          </w:tcPr>
          <w:p w14:paraId="1D1C0AEF" w14:textId="77777777" w:rsidR="00B26348" w:rsidRDefault="00000000">
            <w:r>
              <w:t>○ Struck by discharged object or substance</w:t>
            </w:r>
          </w:p>
        </w:tc>
        <w:tc>
          <w:tcPr>
            <w:tcW w:w="5256" w:type="dxa"/>
          </w:tcPr>
          <w:p w14:paraId="57DC331D" w14:textId="77777777" w:rsidR="00B26348" w:rsidRDefault="00000000">
            <w:r>
              <w:t>○ Struck by discharged or flying object</w:t>
            </w:r>
          </w:p>
        </w:tc>
      </w:tr>
      <w:tr w:rsidR="00B26348" w14:paraId="04086AAA" w14:textId="77777777">
        <w:tc>
          <w:tcPr>
            <w:tcW w:w="5256" w:type="dxa"/>
          </w:tcPr>
          <w:p w14:paraId="177133A3" w14:textId="77777777" w:rsidR="00B26348" w:rsidRDefault="00000000">
            <w:r>
              <w:t>○ Struck by dislodged flying object, particle</w:t>
            </w:r>
          </w:p>
        </w:tc>
        <w:tc>
          <w:tcPr>
            <w:tcW w:w="5256" w:type="dxa"/>
          </w:tcPr>
          <w:p w14:paraId="6CD6B5C6" w14:textId="77777777" w:rsidR="00B26348" w:rsidRDefault="00000000">
            <w:r>
              <w:t>○ Struck by falling object or equipment</w:t>
            </w:r>
          </w:p>
        </w:tc>
      </w:tr>
      <w:tr w:rsidR="00B26348" w14:paraId="7A566A5A" w14:textId="77777777">
        <w:tc>
          <w:tcPr>
            <w:tcW w:w="5256" w:type="dxa"/>
          </w:tcPr>
          <w:p w14:paraId="51F0A771" w14:textId="77777777" w:rsidR="00B26348" w:rsidRDefault="00000000">
            <w:r>
              <w:t>○ Struck by falling object or equipment - other than powered vehicle</w:t>
            </w:r>
          </w:p>
        </w:tc>
        <w:tc>
          <w:tcPr>
            <w:tcW w:w="5256" w:type="dxa"/>
          </w:tcPr>
          <w:p w14:paraId="18546FEC" w14:textId="77777777" w:rsidR="00B26348" w:rsidRDefault="00000000">
            <w:r>
              <w:t>○ Struck by falling part of powered vehicle still attached</w:t>
            </w:r>
          </w:p>
        </w:tc>
      </w:tr>
      <w:tr w:rsidR="00B26348" w14:paraId="671B1148" w14:textId="77777777">
        <w:tc>
          <w:tcPr>
            <w:tcW w:w="5256" w:type="dxa"/>
          </w:tcPr>
          <w:p w14:paraId="603AF2AF" w14:textId="77777777" w:rsidR="00B26348" w:rsidRDefault="00000000">
            <w:r>
              <w:t>○ Struck by object falling from vehicle or machinery - other than vehicle part</w:t>
            </w:r>
          </w:p>
        </w:tc>
        <w:tc>
          <w:tcPr>
            <w:tcW w:w="5256" w:type="dxa"/>
          </w:tcPr>
          <w:p w14:paraId="507D044E" w14:textId="77777777" w:rsidR="00B26348" w:rsidRDefault="00000000">
            <w:r>
              <w:t>○ Struck by object or equipment</w:t>
            </w:r>
          </w:p>
        </w:tc>
      </w:tr>
      <w:tr w:rsidR="00B26348" w14:paraId="54623E2F" w14:textId="77777777">
        <w:tc>
          <w:tcPr>
            <w:tcW w:w="5256" w:type="dxa"/>
          </w:tcPr>
          <w:p w14:paraId="1472D50B" w14:textId="77777777" w:rsidR="00B26348" w:rsidRDefault="00000000">
            <w:r>
              <w:t>○ Struck by object or equipment dropped by injured worker</w:t>
            </w:r>
          </w:p>
        </w:tc>
        <w:tc>
          <w:tcPr>
            <w:tcW w:w="5256" w:type="dxa"/>
          </w:tcPr>
          <w:p w14:paraId="1463D154" w14:textId="77777777" w:rsidR="00B26348" w:rsidRDefault="00000000">
            <w:r>
              <w:t>○ Struck by object or equipment dropped by other person</w:t>
            </w:r>
          </w:p>
        </w:tc>
      </w:tr>
      <w:tr w:rsidR="00B26348" w14:paraId="2F06D207" w14:textId="77777777">
        <w:tc>
          <w:tcPr>
            <w:tcW w:w="5256" w:type="dxa"/>
          </w:tcPr>
          <w:p w14:paraId="57F87387" w14:textId="77777777" w:rsidR="00B26348" w:rsidRDefault="00000000">
            <w:r>
              <w:t>○ Struck by object or equipment rolling freely</w:t>
            </w:r>
          </w:p>
        </w:tc>
        <w:tc>
          <w:tcPr>
            <w:tcW w:w="5256" w:type="dxa"/>
          </w:tcPr>
          <w:p w14:paraId="7174F5CE" w14:textId="77777777" w:rsidR="00B26348" w:rsidRDefault="00000000">
            <w:r>
              <w:t>○ Struck by or caught in swinging door or gate</w:t>
            </w:r>
          </w:p>
        </w:tc>
      </w:tr>
      <w:tr w:rsidR="00B26348" w14:paraId="57D6D5E1" w14:textId="77777777">
        <w:tc>
          <w:tcPr>
            <w:tcW w:w="5256" w:type="dxa"/>
          </w:tcPr>
          <w:p w14:paraId="33B4297D" w14:textId="77777777" w:rsidR="00B26348" w:rsidRDefault="00000000">
            <w:r>
              <w:t>○ Struck by other falling powered vehicle</w:t>
            </w:r>
          </w:p>
        </w:tc>
        <w:tc>
          <w:tcPr>
            <w:tcW w:w="5256" w:type="dxa"/>
          </w:tcPr>
          <w:p w14:paraId="21A87D2C" w14:textId="77777777" w:rsidR="00B26348" w:rsidRDefault="00000000">
            <w:r>
              <w:t>○ Struck by powered vehicle - nontransport</w:t>
            </w:r>
          </w:p>
        </w:tc>
      </w:tr>
      <w:tr w:rsidR="00B26348" w14:paraId="4E90AC57" w14:textId="77777777">
        <w:tc>
          <w:tcPr>
            <w:tcW w:w="5256" w:type="dxa"/>
          </w:tcPr>
          <w:p w14:paraId="67D7EADC" w14:textId="77777777" w:rsidR="00B26348" w:rsidRDefault="00000000">
            <w:r>
              <w:t>○ Struck by powered vehicle tipping over - nontransport</w:t>
            </w:r>
          </w:p>
        </w:tc>
        <w:tc>
          <w:tcPr>
            <w:tcW w:w="5256" w:type="dxa"/>
          </w:tcPr>
          <w:p w14:paraId="6159D6C2" w14:textId="77777777" w:rsidR="00B26348" w:rsidRDefault="00000000">
            <w:r>
              <w:t>○ Struck by rolling object or equipment - other than powered vehicle</w:t>
            </w:r>
          </w:p>
        </w:tc>
      </w:tr>
      <w:tr w:rsidR="00B26348" w14:paraId="69DF4CA8" w14:textId="77777777">
        <w:tc>
          <w:tcPr>
            <w:tcW w:w="5256" w:type="dxa"/>
          </w:tcPr>
          <w:p w14:paraId="1F30539C" w14:textId="77777777" w:rsidR="00B26348" w:rsidRDefault="00000000">
            <w:r>
              <w:t>○ Struck by rolling object or equipment - other than powered vehicle, unspecified</w:t>
            </w:r>
          </w:p>
        </w:tc>
        <w:tc>
          <w:tcPr>
            <w:tcW w:w="5256" w:type="dxa"/>
          </w:tcPr>
          <w:p w14:paraId="1C043E86" w14:textId="77777777" w:rsidR="00B26348" w:rsidRDefault="00000000">
            <w:r>
              <w:t>○ Struck by rolling object or equipment being pushed by another person</w:t>
            </w:r>
          </w:p>
        </w:tc>
      </w:tr>
      <w:tr w:rsidR="00B26348" w14:paraId="659ABE53" w14:textId="77777777">
        <w:tc>
          <w:tcPr>
            <w:tcW w:w="5256" w:type="dxa"/>
          </w:tcPr>
          <w:p w14:paraId="368CA8CA" w14:textId="77777777" w:rsidR="00B26348" w:rsidRDefault="00000000">
            <w:r>
              <w:t>○ Struck by rolling object or equipment being pushed by injured worker</w:t>
            </w:r>
          </w:p>
        </w:tc>
        <w:tc>
          <w:tcPr>
            <w:tcW w:w="5256" w:type="dxa"/>
          </w:tcPr>
          <w:p w14:paraId="4D342C77" w14:textId="77777777" w:rsidR="00B26348" w:rsidRDefault="00000000">
            <w:r>
              <w:t>○ Struck by swinging or slipping object, other than handheld</w:t>
            </w:r>
          </w:p>
        </w:tc>
      </w:tr>
      <w:tr w:rsidR="00B26348" w14:paraId="4F4B2736" w14:textId="77777777">
        <w:tc>
          <w:tcPr>
            <w:tcW w:w="5256" w:type="dxa"/>
          </w:tcPr>
          <w:p w14:paraId="7C8461F9" w14:textId="77777777" w:rsidR="00B26348" w:rsidRDefault="00000000">
            <w:r>
              <w:t>○ Struck by swinging part of powered vehicle</w:t>
            </w:r>
          </w:p>
        </w:tc>
        <w:tc>
          <w:tcPr>
            <w:tcW w:w="5256" w:type="dxa"/>
          </w:tcPr>
          <w:p w14:paraId="7DAF75E7" w14:textId="77777777" w:rsidR="00B26348" w:rsidRDefault="00000000">
            <w:r>
              <w:t>○ Struck by thrown object - unintentional injury</w:t>
            </w:r>
          </w:p>
        </w:tc>
      </w:tr>
      <w:tr w:rsidR="00B26348" w14:paraId="7FFA4EFE" w14:textId="77777777">
        <w:tc>
          <w:tcPr>
            <w:tcW w:w="5256" w:type="dxa"/>
          </w:tcPr>
          <w:p w14:paraId="112C2C0B" w14:textId="77777777" w:rsidR="00B26348" w:rsidRDefault="00000000">
            <w:r>
              <w:t>○ Struck or run over by rolling powered vehicle</w:t>
            </w:r>
          </w:p>
        </w:tc>
        <w:tc>
          <w:tcPr>
            <w:tcW w:w="5256" w:type="dxa"/>
          </w:tcPr>
          <w:p w14:paraId="66A26B46" w14:textId="77777777" w:rsidR="00B26348" w:rsidRDefault="00000000">
            <w:r>
              <w:t>○ Struck, caught, or crushed in collapsing structure, equipment, or material</w:t>
            </w:r>
          </w:p>
        </w:tc>
      </w:tr>
      <w:tr w:rsidR="00B26348" w14:paraId="07B495DD" w14:textId="77777777">
        <w:tc>
          <w:tcPr>
            <w:tcW w:w="5256" w:type="dxa"/>
          </w:tcPr>
          <w:p w14:paraId="40B55C10" w14:textId="77777777" w:rsidR="00B26348" w:rsidRDefault="00000000">
            <w:r>
              <w:t>○ Struck, caught, or crushed in other collapsing structure or equipment</w:t>
            </w:r>
          </w:p>
        </w:tc>
        <w:tc>
          <w:tcPr>
            <w:tcW w:w="5256" w:type="dxa"/>
          </w:tcPr>
          <w:p w14:paraId="089999F9" w14:textId="77777777" w:rsidR="00B26348" w:rsidRDefault="00000000">
            <w:r>
              <w:t>○ Exposure to Harmful Substances or Environments</w:t>
            </w:r>
          </w:p>
        </w:tc>
      </w:tr>
      <w:tr w:rsidR="00B26348" w14:paraId="4DF317F4" w14:textId="77777777">
        <w:tc>
          <w:tcPr>
            <w:tcW w:w="5256" w:type="dxa"/>
          </w:tcPr>
          <w:p w14:paraId="35E5FFCD" w14:textId="77777777" w:rsidR="00B26348" w:rsidRDefault="00000000">
            <w:r>
              <w:t>○ Choking on object or substance</w:t>
            </w:r>
          </w:p>
        </w:tc>
        <w:tc>
          <w:tcPr>
            <w:tcW w:w="5256" w:type="dxa"/>
          </w:tcPr>
          <w:p w14:paraId="53931E02" w14:textId="77777777" w:rsidR="00B26348" w:rsidRDefault="00000000">
            <w:r>
              <w:t>○ Contact with cold objects or substances</w:t>
            </w:r>
          </w:p>
        </w:tc>
      </w:tr>
      <w:tr w:rsidR="00B26348" w14:paraId="5A906141" w14:textId="77777777">
        <w:tc>
          <w:tcPr>
            <w:tcW w:w="5256" w:type="dxa"/>
          </w:tcPr>
          <w:p w14:paraId="01EAD4B2" w14:textId="77777777" w:rsidR="00B26348" w:rsidRDefault="00000000">
            <w:r>
              <w:t>○ Contact with hot objects or substances</w:t>
            </w:r>
          </w:p>
        </w:tc>
        <w:tc>
          <w:tcPr>
            <w:tcW w:w="5256" w:type="dxa"/>
          </w:tcPr>
          <w:p w14:paraId="28EE571B" w14:textId="77777777" w:rsidR="00B26348" w:rsidRDefault="00000000">
            <w:r>
              <w:t>○ Depletion of oxygen</w:t>
            </w:r>
          </w:p>
        </w:tc>
      </w:tr>
      <w:tr w:rsidR="00B26348" w14:paraId="28DD2665" w14:textId="77777777">
        <w:tc>
          <w:tcPr>
            <w:tcW w:w="5256" w:type="dxa"/>
          </w:tcPr>
          <w:p w14:paraId="6FEFDF2A" w14:textId="77777777" w:rsidR="00B26348" w:rsidRDefault="00000000">
            <w:r>
              <w:t>○ Direct exposure to electricity, 220 volts or less</w:t>
            </w:r>
          </w:p>
        </w:tc>
        <w:tc>
          <w:tcPr>
            <w:tcW w:w="5256" w:type="dxa"/>
          </w:tcPr>
          <w:p w14:paraId="60514551" w14:textId="77777777" w:rsidR="00B26348" w:rsidRDefault="00000000">
            <w:r>
              <w:t>○ Direct exposure to electricity, greater than 220 volts</w:t>
            </w:r>
          </w:p>
        </w:tc>
      </w:tr>
      <w:tr w:rsidR="00B26348" w14:paraId="6DAC8437" w14:textId="77777777">
        <w:tc>
          <w:tcPr>
            <w:tcW w:w="5256" w:type="dxa"/>
          </w:tcPr>
          <w:p w14:paraId="4716AEBB" w14:textId="77777777" w:rsidR="00B26348" w:rsidRDefault="00000000">
            <w:r>
              <w:t>○ Exposure through intact skin, eyes, or other exposed tissue</w:t>
            </w:r>
          </w:p>
        </w:tc>
        <w:tc>
          <w:tcPr>
            <w:tcW w:w="5256" w:type="dxa"/>
          </w:tcPr>
          <w:p w14:paraId="4C3A250F" w14:textId="77777777" w:rsidR="00B26348" w:rsidRDefault="00000000">
            <w:r>
              <w:t>○ Exposure through medical injection</w:t>
            </w:r>
          </w:p>
        </w:tc>
      </w:tr>
      <w:tr w:rsidR="00B26348" w14:paraId="2E713E7E" w14:textId="77777777">
        <w:tc>
          <w:tcPr>
            <w:tcW w:w="5256" w:type="dxa"/>
          </w:tcPr>
          <w:p w14:paraId="0E593509" w14:textId="77777777" w:rsidR="00B26348" w:rsidRDefault="00000000">
            <w:r>
              <w:t>○ Exposure through scratch or other open wound</w:t>
            </w:r>
          </w:p>
        </w:tc>
        <w:tc>
          <w:tcPr>
            <w:tcW w:w="5256" w:type="dxa"/>
          </w:tcPr>
          <w:p w14:paraId="0F5441E9" w14:textId="77777777" w:rsidR="00B26348" w:rsidRDefault="00000000">
            <w:r>
              <w:t>○ Exposure through unintentional needlestick or sharp injury</w:t>
            </w:r>
          </w:p>
        </w:tc>
      </w:tr>
      <w:tr w:rsidR="00B26348" w14:paraId="778AB454" w14:textId="77777777">
        <w:tc>
          <w:tcPr>
            <w:tcW w:w="5256" w:type="dxa"/>
          </w:tcPr>
          <w:p w14:paraId="4977401D" w14:textId="77777777" w:rsidR="00B26348" w:rsidRDefault="00000000">
            <w:r>
              <w:t>○ Exposure to air and water pressure change</w:t>
            </w:r>
          </w:p>
        </w:tc>
        <w:tc>
          <w:tcPr>
            <w:tcW w:w="5256" w:type="dxa"/>
          </w:tcPr>
          <w:p w14:paraId="7EE3784A" w14:textId="77777777" w:rsidR="00B26348" w:rsidRDefault="00000000">
            <w:r>
              <w:t>○ Exposure to change in air pressure</w:t>
            </w:r>
          </w:p>
        </w:tc>
      </w:tr>
      <w:tr w:rsidR="00B26348" w14:paraId="30F50EFC" w14:textId="77777777">
        <w:tc>
          <w:tcPr>
            <w:tcW w:w="5256" w:type="dxa"/>
          </w:tcPr>
          <w:p w14:paraId="1F34E7B0" w14:textId="77777777" w:rsidR="00B26348" w:rsidRDefault="00000000">
            <w:r>
              <w:t>○ Exposure to change in water pressure</w:t>
            </w:r>
          </w:p>
        </w:tc>
        <w:tc>
          <w:tcPr>
            <w:tcW w:w="5256" w:type="dxa"/>
          </w:tcPr>
          <w:p w14:paraId="4BA91770" w14:textId="77777777" w:rsidR="00B26348" w:rsidRDefault="00000000">
            <w:r>
              <w:t>○ Exposure to environmental cold</w:t>
            </w:r>
          </w:p>
        </w:tc>
      </w:tr>
      <w:tr w:rsidR="00B26348" w14:paraId="7BC1A67A" w14:textId="77777777">
        <w:tc>
          <w:tcPr>
            <w:tcW w:w="5256" w:type="dxa"/>
          </w:tcPr>
          <w:p w14:paraId="444CB795" w14:textId="77777777" w:rsidR="00B26348" w:rsidRDefault="00000000">
            <w:r>
              <w:t>○ Exposure to environmental heat</w:t>
            </w:r>
          </w:p>
        </w:tc>
        <w:tc>
          <w:tcPr>
            <w:tcW w:w="5256" w:type="dxa"/>
          </w:tcPr>
          <w:p w14:paraId="4E2BA765" w14:textId="77777777" w:rsidR="00B26348" w:rsidRDefault="00000000">
            <w:r>
              <w:t>○ Exposure to harmful substance through skin, eyes, or other exposed tissue</w:t>
            </w:r>
          </w:p>
        </w:tc>
      </w:tr>
      <w:tr w:rsidR="00B26348" w14:paraId="52C35E6B" w14:textId="77777777">
        <w:tc>
          <w:tcPr>
            <w:tcW w:w="5256" w:type="dxa"/>
          </w:tcPr>
          <w:p w14:paraId="4F1C9FE3" w14:textId="77777777" w:rsidR="00B26348" w:rsidRDefault="00000000">
            <w:r>
              <w:t>○ Exposure to light</w:t>
            </w:r>
          </w:p>
        </w:tc>
        <w:tc>
          <w:tcPr>
            <w:tcW w:w="5256" w:type="dxa"/>
          </w:tcPr>
          <w:p w14:paraId="182EB430" w14:textId="77777777" w:rsidR="00B26348" w:rsidRDefault="00000000">
            <w:r>
              <w:t>○ Exposure to light and other radiation</w:t>
            </w:r>
          </w:p>
        </w:tc>
      </w:tr>
      <w:tr w:rsidR="00B26348" w14:paraId="4860625D" w14:textId="77777777">
        <w:tc>
          <w:tcPr>
            <w:tcW w:w="5256" w:type="dxa"/>
          </w:tcPr>
          <w:p w14:paraId="2C0A0591" w14:textId="77777777" w:rsidR="00B26348" w:rsidRDefault="00000000">
            <w:r>
              <w:t>○ Exposure to noise</w:t>
            </w:r>
          </w:p>
        </w:tc>
        <w:tc>
          <w:tcPr>
            <w:tcW w:w="5256" w:type="dxa"/>
          </w:tcPr>
          <w:p w14:paraId="17844539" w14:textId="77777777" w:rsidR="00B26348" w:rsidRDefault="00000000">
            <w:r>
              <w:t>○ Exposure to other harmful substance - multiple routes of exposure</w:t>
            </w:r>
          </w:p>
        </w:tc>
      </w:tr>
      <w:tr w:rsidR="00B26348" w14:paraId="41F8B36D" w14:textId="77777777">
        <w:tc>
          <w:tcPr>
            <w:tcW w:w="5256" w:type="dxa"/>
          </w:tcPr>
          <w:p w14:paraId="34AA6EA4" w14:textId="77777777" w:rsidR="00B26348" w:rsidRDefault="00000000">
            <w:r>
              <w:t>○ Exposure to other harmful substances</w:t>
            </w:r>
          </w:p>
        </w:tc>
        <w:tc>
          <w:tcPr>
            <w:tcW w:w="5256" w:type="dxa"/>
          </w:tcPr>
          <w:p w14:paraId="09634FCA" w14:textId="77777777" w:rsidR="00B26348" w:rsidRDefault="00000000">
            <w:r>
              <w:t>○ Exposure to other radiation</w:t>
            </w:r>
          </w:p>
        </w:tc>
      </w:tr>
      <w:tr w:rsidR="00B26348" w14:paraId="29BC1B87" w14:textId="77777777">
        <w:tc>
          <w:tcPr>
            <w:tcW w:w="5256" w:type="dxa"/>
          </w:tcPr>
          <w:p w14:paraId="7D083B87" w14:textId="77777777" w:rsidR="00B26348" w:rsidRDefault="00000000">
            <w:r>
              <w:t>○ Exposure to oxygen deficiency, unspecified</w:t>
            </w:r>
          </w:p>
        </w:tc>
        <w:tc>
          <w:tcPr>
            <w:tcW w:w="5256" w:type="dxa"/>
          </w:tcPr>
          <w:p w14:paraId="3FE0AF91" w14:textId="77777777" w:rsidR="00B26348" w:rsidRDefault="00000000">
            <w:r>
              <w:t>○ Exposure to radiation and noise</w:t>
            </w:r>
          </w:p>
        </w:tc>
      </w:tr>
      <w:tr w:rsidR="00B26348" w14:paraId="57D300BC" w14:textId="77777777">
        <w:tc>
          <w:tcPr>
            <w:tcW w:w="5256" w:type="dxa"/>
          </w:tcPr>
          <w:p w14:paraId="3078D952" w14:textId="77777777" w:rsidR="00B26348" w:rsidRDefault="00000000">
            <w:r>
              <w:t>○ Exposure to temperature extremes</w:t>
            </w:r>
          </w:p>
        </w:tc>
        <w:tc>
          <w:tcPr>
            <w:tcW w:w="5256" w:type="dxa"/>
          </w:tcPr>
          <w:p w14:paraId="2735D903" w14:textId="77777777" w:rsidR="00B26348" w:rsidRDefault="00000000">
            <w:r>
              <w:t>○ Indirect exposure to electricity, 220 volts or less</w:t>
            </w:r>
          </w:p>
        </w:tc>
      </w:tr>
      <w:tr w:rsidR="00B26348" w14:paraId="69EA0B6C" w14:textId="77777777">
        <w:tc>
          <w:tcPr>
            <w:tcW w:w="5256" w:type="dxa"/>
          </w:tcPr>
          <w:p w14:paraId="54D0126C" w14:textId="77777777" w:rsidR="00B26348" w:rsidRDefault="00000000">
            <w:r>
              <w:t>○ Indirect exposure to electricity, greater than 220 volts</w:t>
            </w:r>
          </w:p>
        </w:tc>
        <w:tc>
          <w:tcPr>
            <w:tcW w:w="5256" w:type="dxa"/>
          </w:tcPr>
          <w:p w14:paraId="4D5FA92D" w14:textId="77777777" w:rsidR="00B26348" w:rsidRDefault="00000000">
            <w:r>
              <w:t>○ Ingestion of harmful substance</w:t>
            </w:r>
          </w:p>
        </w:tc>
      </w:tr>
      <w:tr w:rsidR="00B26348" w14:paraId="16C03411" w14:textId="77777777">
        <w:tc>
          <w:tcPr>
            <w:tcW w:w="5256" w:type="dxa"/>
          </w:tcPr>
          <w:p w14:paraId="52C51389" w14:textId="77777777" w:rsidR="00B26348" w:rsidRDefault="00000000">
            <w:r>
              <w:t>○ Inhalation of harmful substance</w:t>
            </w:r>
          </w:p>
        </w:tc>
        <w:tc>
          <w:tcPr>
            <w:tcW w:w="5256" w:type="dxa"/>
          </w:tcPr>
          <w:p w14:paraId="6D8B5EC9" w14:textId="77777777" w:rsidR="00B26348" w:rsidRDefault="00000000">
            <w:r>
              <w:t>○ Inhalation of harmful substance - multiple episodes</w:t>
            </w:r>
          </w:p>
        </w:tc>
      </w:tr>
      <w:tr w:rsidR="00B26348" w14:paraId="21473310" w14:textId="77777777">
        <w:tc>
          <w:tcPr>
            <w:tcW w:w="5256" w:type="dxa"/>
          </w:tcPr>
          <w:p w14:paraId="669A2B24" w14:textId="77777777" w:rsidR="00B26348" w:rsidRDefault="00000000">
            <w:r>
              <w:t>○ Inhalation of harmful substance - single episode</w:t>
            </w:r>
          </w:p>
        </w:tc>
        <w:tc>
          <w:tcPr>
            <w:tcW w:w="5256" w:type="dxa"/>
          </w:tcPr>
          <w:p w14:paraId="43760268" w14:textId="77777777" w:rsidR="00B26348" w:rsidRDefault="00000000">
            <w:r>
              <w:t>○ Multiple types of exposures through skin, eyes, or other exposed tissue</w:t>
            </w:r>
          </w:p>
        </w:tc>
      </w:tr>
      <w:tr w:rsidR="00B26348" w14:paraId="76B1BD40" w14:textId="77777777">
        <w:tc>
          <w:tcPr>
            <w:tcW w:w="5256" w:type="dxa"/>
          </w:tcPr>
          <w:p w14:paraId="437EBA23" w14:textId="77777777" w:rsidR="00B26348" w:rsidRDefault="00000000">
            <w:r>
              <w:t>○ Nonmedical use of drugs or alcohol - unintentional overdose</w:t>
            </w:r>
          </w:p>
        </w:tc>
        <w:tc>
          <w:tcPr>
            <w:tcW w:w="5256" w:type="dxa"/>
          </w:tcPr>
          <w:p w14:paraId="6FB7BBEF" w14:textId="77777777" w:rsidR="00B26348" w:rsidRDefault="00000000">
            <w:r>
              <w:t>○ Repeated exposure to noise</w:t>
            </w:r>
          </w:p>
        </w:tc>
      </w:tr>
      <w:tr w:rsidR="00B26348" w14:paraId="01F88FE4" w14:textId="77777777">
        <w:tc>
          <w:tcPr>
            <w:tcW w:w="5256" w:type="dxa"/>
          </w:tcPr>
          <w:p w14:paraId="1BB64327" w14:textId="77777777" w:rsidR="00B26348" w:rsidRDefault="00000000">
            <w:r>
              <w:t>○ Single, brief exposure to noise</w:t>
            </w:r>
          </w:p>
        </w:tc>
        <w:tc>
          <w:tcPr>
            <w:tcW w:w="5256" w:type="dxa"/>
          </w:tcPr>
          <w:p w14:paraId="3A3AEF3B" w14:textId="77777777" w:rsidR="00B26348" w:rsidRDefault="00000000">
            <w:r>
              <w:t>○ Single, prolonged exposure to noise</w:t>
            </w:r>
          </w:p>
        </w:tc>
      </w:tr>
      <w:tr w:rsidR="00B26348" w14:paraId="54452766" w14:textId="77777777">
        <w:tc>
          <w:tcPr>
            <w:tcW w:w="5256" w:type="dxa"/>
          </w:tcPr>
          <w:p w14:paraId="37B4CF0F" w14:textId="77777777" w:rsidR="00B26348" w:rsidRDefault="00000000">
            <w:r>
              <w:t>○ Falls, Slips &amp; Trips</w:t>
            </w:r>
          </w:p>
        </w:tc>
        <w:tc>
          <w:tcPr>
            <w:tcW w:w="5256" w:type="dxa"/>
          </w:tcPr>
          <w:p w14:paraId="2E7832E4" w14:textId="77777777" w:rsidR="00B26348" w:rsidRDefault="00000000">
            <w:r>
              <w:t>○ Same level fall</w:t>
            </w:r>
          </w:p>
        </w:tc>
      </w:tr>
      <w:tr w:rsidR="00B26348" w14:paraId="43035946" w14:textId="77777777">
        <w:tc>
          <w:tcPr>
            <w:tcW w:w="5256" w:type="dxa"/>
          </w:tcPr>
          <w:p w14:paraId="7C055456" w14:textId="77777777" w:rsidR="00B26348" w:rsidRDefault="00000000">
            <w:r>
              <w:t>○ Fall on same level due to slipping</w:t>
            </w:r>
          </w:p>
        </w:tc>
        <w:tc>
          <w:tcPr>
            <w:tcW w:w="5256" w:type="dxa"/>
          </w:tcPr>
          <w:p w14:paraId="738150BD" w14:textId="77777777" w:rsidR="00B26348" w:rsidRDefault="00000000">
            <w:r>
              <w:t>○ Fall on same level due to tripping</w:t>
            </w:r>
          </w:p>
        </w:tc>
      </w:tr>
      <w:tr w:rsidR="00B26348" w14:paraId="6AC02200" w14:textId="77777777">
        <w:tc>
          <w:tcPr>
            <w:tcW w:w="5256" w:type="dxa"/>
          </w:tcPr>
          <w:p w14:paraId="72849A95" w14:textId="77777777" w:rsidR="00B26348" w:rsidRDefault="00000000">
            <w:r>
              <w:t>○ Fall on same level due to tripping on uneven surface</w:t>
            </w:r>
          </w:p>
        </w:tc>
        <w:tc>
          <w:tcPr>
            <w:tcW w:w="5256" w:type="dxa"/>
          </w:tcPr>
          <w:p w14:paraId="642B4342" w14:textId="77777777" w:rsidR="00B26348" w:rsidRDefault="00000000">
            <w:r>
              <w:t>○ Fall on same level due to tripping over an object</w:t>
            </w:r>
          </w:p>
        </w:tc>
      </w:tr>
      <w:tr w:rsidR="00B26348" w14:paraId="34EB0F5F" w14:textId="77777777">
        <w:tc>
          <w:tcPr>
            <w:tcW w:w="5256" w:type="dxa"/>
          </w:tcPr>
          <w:p w14:paraId="67E550D6" w14:textId="77777777" w:rsidR="00B26348" w:rsidRDefault="00000000">
            <w:r>
              <w:t>○ Fall on same level due to tripping over self</w:t>
            </w:r>
          </w:p>
        </w:tc>
        <w:tc>
          <w:tcPr>
            <w:tcW w:w="5256" w:type="dxa"/>
          </w:tcPr>
          <w:p w14:paraId="635AFEBA" w14:textId="77777777" w:rsidR="00B26348" w:rsidRDefault="00000000">
            <w:r>
              <w:t>○ Fall on same level while climbing stairs, steps, or curbs</w:t>
            </w:r>
          </w:p>
        </w:tc>
      </w:tr>
      <w:tr w:rsidR="00B26348" w14:paraId="2457FBD8" w14:textId="77777777">
        <w:tc>
          <w:tcPr>
            <w:tcW w:w="5256" w:type="dxa"/>
          </w:tcPr>
          <w:p w14:paraId="38B97545" w14:textId="77777777" w:rsidR="00B26348" w:rsidRDefault="00000000">
            <w:r>
              <w:t>○ Lower level fall</w:t>
            </w:r>
          </w:p>
        </w:tc>
        <w:tc>
          <w:tcPr>
            <w:tcW w:w="5256" w:type="dxa"/>
          </w:tcPr>
          <w:p w14:paraId="3DD4B607" w14:textId="77777777" w:rsidR="00B26348" w:rsidRDefault="00000000">
            <w:r>
              <w:t>○ Fall from collapsing structure or equipment</w:t>
            </w:r>
          </w:p>
        </w:tc>
      </w:tr>
      <w:tr w:rsidR="00B26348" w14:paraId="0C1C2A67" w14:textId="77777777">
        <w:tc>
          <w:tcPr>
            <w:tcW w:w="5256" w:type="dxa"/>
          </w:tcPr>
          <w:p w14:paraId="5E654404" w14:textId="77777777" w:rsidR="00B26348" w:rsidRDefault="00000000">
            <w:r>
              <w:t>○ Fall or jump curtailed by personal fall arrest system</w:t>
            </w:r>
          </w:p>
        </w:tc>
        <w:tc>
          <w:tcPr>
            <w:tcW w:w="5256" w:type="dxa"/>
          </w:tcPr>
          <w:p w14:paraId="6DEF3048" w14:textId="77777777" w:rsidR="00B26348" w:rsidRDefault="00000000">
            <w:r>
              <w:t>○ Fall through surface or existing opening</w:t>
            </w:r>
          </w:p>
        </w:tc>
      </w:tr>
      <w:tr w:rsidR="00B26348" w14:paraId="283457FE" w14:textId="77777777">
        <w:tc>
          <w:tcPr>
            <w:tcW w:w="5256" w:type="dxa"/>
          </w:tcPr>
          <w:p w14:paraId="2F9368CB" w14:textId="77777777" w:rsidR="00B26348" w:rsidRDefault="00000000">
            <w:r>
              <w:t>○ Jump from collapsing structure or equipment</w:t>
            </w:r>
          </w:p>
        </w:tc>
        <w:tc>
          <w:tcPr>
            <w:tcW w:w="5256" w:type="dxa"/>
          </w:tcPr>
          <w:p w14:paraId="4527F023" w14:textId="77777777" w:rsidR="00B26348" w:rsidRDefault="00000000">
            <w:r>
              <w:t>○ Jumps to lower level</w:t>
            </w:r>
          </w:p>
        </w:tc>
      </w:tr>
      <w:tr w:rsidR="00B26348" w14:paraId="14542039" w14:textId="77777777">
        <w:tc>
          <w:tcPr>
            <w:tcW w:w="5256" w:type="dxa"/>
          </w:tcPr>
          <w:p w14:paraId="7B20669D" w14:textId="77777777" w:rsidR="00B26348" w:rsidRDefault="00000000">
            <w:r>
              <w:t>○ Other fall to lower level</w:t>
            </w:r>
          </w:p>
        </w:tc>
        <w:tc>
          <w:tcPr>
            <w:tcW w:w="5256" w:type="dxa"/>
          </w:tcPr>
          <w:p w14:paraId="250D8FD8" w14:textId="77777777" w:rsidR="00B26348" w:rsidRDefault="00000000">
            <w:r>
              <w:t>○ Slip Trip</w:t>
            </w:r>
          </w:p>
        </w:tc>
      </w:tr>
      <w:tr w:rsidR="00B26348" w14:paraId="7BA66E35" w14:textId="77777777">
        <w:tc>
          <w:tcPr>
            <w:tcW w:w="5256" w:type="dxa"/>
          </w:tcPr>
          <w:p w14:paraId="7A64DA82" w14:textId="77777777" w:rsidR="00B26348" w:rsidRDefault="00000000">
            <w:r>
              <w:t>○ Slip on substance without fall</w:t>
            </w:r>
          </w:p>
        </w:tc>
        <w:tc>
          <w:tcPr>
            <w:tcW w:w="5256" w:type="dxa"/>
          </w:tcPr>
          <w:p w14:paraId="0A1FA916" w14:textId="77777777" w:rsidR="00B26348" w:rsidRDefault="00000000">
            <w:r>
              <w:t>○ Slip on vehicle without fall - nontransport</w:t>
            </w:r>
          </w:p>
        </w:tc>
      </w:tr>
      <w:tr w:rsidR="00B26348" w14:paraId="5A93AC4D" w14:textId="77777777">
        <w:tc>
          <w:tcPr>
            <w:tcW w:w="5256" w:type="dxa"/>
          </w:tcPr>
          <w:p w14:paraId="3ADED074" w14:textId="77777777" w:rsidR="00B26348" w:rsidRDefault="00000000">
            <w:r>
              <w:t>○ Slip or trip without fall</w:t>
            </w:r>
          </w:p>
        </w:tc>
        <w:tc>
          <w:tcPr>
            <w:tcW w:w="5256" w:type="dxa"/>
          </w:tcPr>
          <w:p w14:paraId="10EFCCE2" w14:textId="77777777" w:rsidR="00B26348" w:rsidRDefault="00000000">
            <w:r>
              <w:t>○ Trip from stepping into a hole without fall</w:t>
            </w:r>
          </w:p>
        </w:tc>
      </w:tr>
      <w:tr w:rsidR="00B26348" w14:paraId="4395EC0B" w14:textId="77777777">
        <w:tc>
          <w:tcPr>
            <w:tcW w:w="5256" w:type="dxa"/>
          </w:tcPr>
          <w:p w14:paraId="6E45FAA2" w14:textId="77777777" w:rsidR="00B26348" w:rsidRDefault="00000000">
            <w:r>
              <w:t>○ Trip on uneven surface without fall</w:t>
            </w:r>
          </w:p>
        </w:tc>
        <w:tc>
          <w:tcPr>
            <w:tcW w:w="5256" w:type="dxa"/>
          </w:tcPr>
          <w:p w14:paraId="0DAD11F0" w14:textId="77777777" w:rsidR="00B26348" w:rsidRDefault="00000000">
            <w:r>
              <w:t>○ Trip on vehicle without fall - nontransport</w:t>
            </w:r>
          </w:p>
        </w:tc>
      </w:tr>
      <w:tr w:rsidR="00B26348" w14:paraId="72CA7912" w14:textId="77777777">
        <w:tc>
          <w:tcPr>
            <w:tcW w:w="5256" w:type="dxa"/>
          </w:tcPr>
          <w:p w14:paraId="698D4340" w14:textId="77777777" w:rsidR="00B26348" w:rsidRDefault="00000000">
            <w:r>
              <w:t>○ Trip over an object without fall</w:t>
            </w:r>
          </w:p>
        </w:tc>
        <w:tc>
          <w:tcPr>
            <w:tcW w:w="5256" w:type="dxa"/>
          </w:tcPr>
          <w:p w14:paraId="6B59E59C" w14:textId="77777777" w:rsidR="00B26348" w:rsidRDefault="00000000">
            <w:r>
              <w:t>○ Trip over self without fall</w:t>
            </w:r>
          </w:p>
        </w:tc>
      </w:tr>
      <w:tr w:rsidR="00B26348" w14:paraId="4E1041BB" w14:textId="77777777">
        <w:tc>
          <w:tcPr>
            <w:tcW w:w="5256" w:type="dxa"/>
          </w:tcPr>
          <w:p w14:paraId="5C939ADA" w14:textId="77777777" w:rsidR="00B26348" w:rsidRDefault="00000000">
            <w:r>
              <w:t>○ Trip without fall</w:t>
            </w:r>
          </w:p>
        </w:tc>
        <w:tc>
          <w:tcPr>
            <w:tcW w:w="5256" w:type="dxa"/>
          </w:tcPr>
          <w:p w14:paraId="25A88C04" w14:textId="77777777" w:rsidR="00B26348" w:rsidRDefault="00000000">
            <w:r>
              <w:t>○ Same level fall</w:t>
            </w:r>
          </w:p>
        </w:tc>
      </w:tr>
      <w:tr w:rsidR="00B26348" w14:paraId="244DAB5E" w14:textId="77777777">
        <w:tc>
          <w:tcPr>
            <w:tcW w:w="5256" w:type="dxa"/>
          </w:tcPr>
          <w:p w14:paraId="60B67953" w14:textId="77777777" w:rsidR="00B26348" w:rsidRDefault="00000000">
            <w:r>
              <w:t>○ Fall while sitting</w:t>
            </w:r>
          </w:p>
        </w:tc>
        <w:tc>
          <w:tcPr>
            <w:tcW w:w="5256" w:type="dxa"/>
          </w:tcPr>
          <w:p w14:paraId="53594F8D" w14:textId="77777777" w:rsidR="00B26348" w:rsidRDefault="00000000">
            <w:r>
              <w:t>○ Fires &amp; Explosions</w:t>
            </w:r>
          </w:p>
        </w:tc>
      </w:tr>
      <w:tr w:rsidR="00B26348" w14:paraId="7C22DA9C" w14:textId="77777777">
        <w:tc>
          <w:tcPr>
            <w:tcW w:w="5256" w:type="dxa"/>
          </w:tcPr>
          <w:p w14:paraId="52B3F224" w14:textId="77777777" w:rsidR="00B26348" w:rsidRDefault="00000000">
            <w:r>
              <w:t>○ Collapsing building, structure, or structural element during fire</w:t>
            </w:r>
          </w:p>
        </w:tc>
        <w:tc>
          <w:tcPr>
            <w:tcW w:w="5256" w:type="dxa"/>
          </w:tcPr>
          <w:p w14:paraId="5C5D235F" w14:textId="77777777" w:rsidR="00B26348" w:rsidRDefault="00000000">
            <w:r>
              <w:t>○ Demolition or blasting explosion</w:t>
            </w:r>
          </w:p>
        </w:tc>
      </w:tr>
      <w:tr w:rsidR="00B26348" w14:paraId="343DE21F" w14:textId="77777777">
        <w:tc>
          <w:tcPr>
            <w:tcW w:w="5256" w:type="dxa"/>
          </w:tcPr>
          <w:p w14:paraId="6029907A" w14:textId="77777777" w:rsidR="00B26348" w:rsidRDefault="00000000">
            <w:r>
              <w:t>○ Dust explosion</w:t>
            </w:r>
          </w:p>
        </w:tc>
        <w:tc>
          <w:tcPr>
            <w:tcW w:w="5256" w:type="dxa"/>
          </w:tcPr>
          <w:p w14:paraId="35987143" w14:textId="77777777" w:rsidR="00B26348" w:rsidRDefault="00000000">
            <w:r>
              <w:t>○ Explosion of nonpressurized vapors, gases, or liquids</w:t>
            </w:r>
          </w:p>
        </w:tc>
      </w:tr>
      <w:tr w:rsidR="00B26348" w14:paraId="19CDE8BF" w14:textId="77777777">
        <w:tc>
          <w:tcPr>
            <w:tcW w:w="5256" w:type="dxa"/>
          </w:tcPr>
          <w:p w14:paraId="45187D61" w14:textId="77777777" w:rsidR="00B26348" w:rsidRDefault="00000000">
            <w:r>
              <w:t>○ Explosion of pressure vessel, piping, or tire</w:t>
            </w:r>
          </w:p>
        </w:tc>
        <w:tc>
          <w:tcPr>
            <w:tcW w:w="5256" w:type="dxa"/>
          </w:tcPr>
          <w:p w14:paraId="578EBBF7" w14:textId="77777777" w:rsidR="00B26348" w:rsidRDefault="00000000">
            <w:r>
              <w:t>○ Explosions</w:t>
            </w:r>
          </w:p>
        </w:tc>
      </w:tr>
      <w:tr w:rsidR="00B26348" w14:paraId="6B7016B1" w14:textId="77777777">
        <w:tc>
          <w:tcPr>
            <w:tcW w:w="5256" w:type="dxa"/>
          </w:tcPr>
          <w:p w14:paraId="0B669E17" w14:textId="77777777" w:rsidR="00B26348" w:rsidRDefault="00000000">
            <w:r>
              <w:t>○ Fires</w:t>
            </w:r>
          </w:p>
        </w:tc>
        <w:tc>
          <w:tcPr>
            <w:tcW w:w="5256" w:type="dxa"/>
          </w:tcPr>
          <w:p w14:paraId="7ACB7C65" w14:textId="77777777" w:rsidR="00B26348" w:rsidRDefault="00000000">
            <w:r>
              <w:t>○ Forest or brush fire</w:t>
            </w:r>
          </w:p>
        </w:tc>
      </w:tr>
      <w:tr w:rsidR="00B26348" w14:paraId="4D79BC73" w14:textId="77777777">
        <w:tc>
          <w:tcPr>
            <w:tcW w:w="5256" w:type="dxa"/>
          </w:tcPr>
          <w:p w14:paraId="462362A3" w14:textId="77777777" w:rsidR="00B26348" w:rsidRDefault="00000000">
            <w:r>
              <w:t>○ Ignition of clothing from controlled heat source</w:t>
            </w:r>
          </w:p>
        </w:tc>
        <w:tc>
          <w:tcPr>
            <w:tcW w:w="5256" w:type="dxa"/>
          </w:tcPr>
          <w:p w14:paraId="568BD510" w14:textId="77777777" w:rsidR="00B26348" w:rsidRDefault="00000000">
            <w:r>
              <w:t>○ Ignition of vapors, gases, or liquids</w:t>
            </w:r>
          </w:p>
        </w:tc>
      </w:tr>
      <w:tr w:rsidR="00B26348" w14:paraId="644D1216" w14:textId="77777777">
        <w:tc>
          <w:tcPr>
            <w:tcW w:w="5256" w:type="dxa"/>
          </w:tcPr>
          <w:p w14:paraId="523F685C" w14:textId="77777777" w:rsidR="00B26348" w:rsidRDefault="00000000">
            <w:r>
              <w:t>○ Other structural fire without collapse</w:t>
            </w:r>
          </w:p>
        </w:tc>
        <w:tc>
          <w:tcPr>
            <w:tcW w:w="5256" w:type="dxa"/>
          </w:tcPr>
          <w:p w14:paraId="6593706E" w14:textId="77777777" w:rsidR="00B26348" w:rsidRDefault="00000000">
            <w:r>
              <w:t>○ Small-scale (limited) fire</w:t>
            </w:r>
          </w:p>
        </w:tc>
      </w:tr>
      <w:tr w:rsidR="00B26348" w14:paraId="7910E1EE" w14:textId="77777777">
        <w:tc>
          <w:tcPr>
            <w:tcW w:w="5256" w:type="dxa"/>
          </w:tcPr>
          <w:p w14:paraId="7BBBC5EF" w14:textId="77777777" w:rsidR="00B26348" w:rsidRDefault="00000000">
            <w:r>
              <w:t>○ Vehicle or machinery fire</w:t>
            </w:r>
          </w:p>
        </w:tc>
        <w:tc>
          <w:tcPr>
            <w:tcW w:w="5256" w:type="dxa"/>
          </w:tcPr>
          <w:p w14:paraId="6DA549E6" w14:textId="77777777" w:rsidR="00B26348" w:rsidRDefault="00000000">
            <w:r>
              <w:t>○ Overexertion &amp; Bodily Reaction</w:t>
            </w:r>
          </w:p>
        </w:tc>
      </w:tr>
      <w:tr w:rsidR="00B26348" w14:paraId="3670DC90" w14:textId="77777777">
        <w:tc>
          <w:tcPr>
            <w:tcW w:w="5256" w:type="dxa"/>
          </w:tcPr>
          <w:p w14:paraId="17B85E86" w14:textId="77777777" w:rsidR="00B26348" w:rsidRDefault="00000000">
            <w:r>
              <w:t>○ Body positioning</w:t>
            </w:r>
          </w:p>
        </w:tc>
        <w:tc>
          <w:tcPr>
            <w:tcW w:w="5256" w:type="dxa"/>
          </w:tcPr>
          <w:p w14:paraId="170F0649" w14:textId="77777777" w:rsidR="00B26348" w:rsidRDefault="00000000">
            <w:r>
              <w:t>○ Bending, crawling, reaching, twisting - repetitive or prolonged</w:t>
            </w:r>
          </w:p>
        </w:tc>
      </w:tr>
      <w:tr w:rsidR="00B26348" w14:paraId="64A5BA2B" w14:textId="77777777">
        <w:tc>
          <w:tcPr>
            <w:tcW w:w="5256" w:type="dxa"/>
          </w:tcPr>
          <w:p w14:paraId="22CA4313" w14:textId="77777777" w:rsidR="00B26348" w:rsidRDefault="00000000">
            <w:r>
              <w:t>○ Bending, crawling, reaching, twisting - single episode</w:t>
            </w:r>
          </w:p>
        </w:tc>
        <w:tc>
          <w:tcPr>
            <w:tcW w:w="5256" w:type="dxa"/>
          </w:tcPr>
          <w:p w14:paraId="447C03AC" w14:textId="77777777" w:rsidR="00B26348" w:rsidRDefault="00000000">
            <w:r>
              <w:t>○ Boarding, alighting - excluding slip, trip, fall - repetitive or prolonged</w:t>
            </w:r>
          </w:p>
        </w:tc>
      </w:tr>
      <w:tr w:rsidR="00B26348" w14:paraId="3F5F8FED" w14:textId="77777777">
        <w:tc>
          <w:tcPr>
            <w:tcW w:w="5256" w:type="dxa"/>
          </w:tcPr>
          <w:p w14:paraId="44E3F7E9" w14:textId="77777777" w:rsidR="00B26348" w:rsidRDefault="00000000">
            <w:r>
              <w:t>○ Boarding, alighting - excluding slip, trip, fall - single episode</w:t>
            </w:r>
          </w:p>
        </w:tc>
        <w:tc>
          <w:tcPr>
            <w:tcW w:w="5256" w:type="dxa"/>
          </w:tcPr>
          <w:p w14:paraId="78AA7BE2" w14:textId="77777777" w:rsidR="00B26348" w:rsidRDefault="00000000">
            <w:r>
              <w:t>○ Climbing or stepping up or down - repetitive or prolonged</w:t>
            </w:r>
          </w:p>
        </w:tc>
      </w:tr>
      <w:tr w:rsidR="00B26348" w14:paraId="28B5B901" w14:textId="77777777">
        <w:tc>
          <w:tcPr>
            <w:tcW w:w="5256" w:type="dxa"/>
          </w:tcPr>
          <w:p w14:paraId="502156A1" w14:textId="77777777" w:rsidR="00B26348" w:rsidRDefault="00000000">
            <w:r>
              <w:t>○ Climbing or stepping up or down - single episode</w:t>
            </w:r>
          </w:p>
        </w:tc>
        <w:tc>
          <w:tcPr>
            <w:tcW w:w="5256" w:type="dxa"/>
          </w:tcPr>
          <w:p w14:paraId="2A054F08" w14:textId="77777777" w:rsidR="00B26348" w:rsidRDefault="00000000">
            <w:r>
              <w:t>○ Kneeling, kneeling down - repetitive or prolonged</w:t>
            </w:r>
          </w:p>
        </w:tc>
      </w:tr>
      <w:tr w:rsidR="00B26348" w14:paraId="75200014" w14:textId="77777777">
        <w:tc>
          <w:tcPr>
            <w:tcW w:w="5256" w:type="dxa"/>
          </w:tcPr>
          <w:p w14:paraId="5E871FB2" w14:textId="77777777" w:rsidR="00B26348" w:rsidRDefault="00000000">
            <w:r>
              <w:t>○ Kneeling, kneeling down - single episode</w:t>
            </w:r>
          </w:p>
        </w:tc>
        <w:tc>
          <w:tcPr>
            <w:tcW w:w="5256" w:type="dxa"/>
          </w:tcPr>
          <w:p w14:paraId="00D7E2AF" w14:textId="77777777" w:rsidR="00B26348" w:rsidRDefault="00000000">
            <w:r>
              <w:t>○ Multiple types of exertions and bodily reactions</w:t>
            </w:r>
          </w:p>
        </w:tc>
      </w:tr>
      <w:tr w:rsidR="00B26348" w14:paraId="600AEFF3" w14:textId="77777777">
        <w:tc>
          <w:tcPr>
            <w:tcW w:w="5256" w:type="dxa"/>
          </w:tcPr>
          <w:p w14:paraId="67AFFB6C" w14:textId="77777777" w:rsidR="00B26348" w:rsidRDefault="00000000">
            <w:r>
              <w:t>○ Multiple types of overexertion involving outside sources</w:t>
            </w:r>
          </w:p>
        </w:tc>
        <w:tc>
          <w:tcPr>
            <w:tcW w:w="5256" w:type="dxa"/>
          </w:tcPr>
          <w:p w14:paraId="654D42DC" w14:textId="77777777" w:rsidR="00B26348" w:rsidRDefault="00000000">
            <w:r>
              <w:t>○ Multiple types of overexertions and bodily reactions</w:t>
            </w:r>
          </w:p>
        </w:tc>
      </w:tr>
      <w:tr w:rsidR="00B26348" w14:paraId="7447E058" w14:textId="77777777">
        <w:tc>
          <w:tcPr>
            <w:tcW w:w="5256" w:type="dxa"/>
          </w:tcPr>
          <w:p w14:paraId="1EA42B0D" w14:textId="77777777" w:rsidR="00B26348" w:rsidRDefault="00000000">
            <w:r>
              <w:t>○ Multiple types of repetitive motions</w:t>
            </w:r>
          </w:p>
        </w:tc>
        <w:tc>
          <w:tcPr>
            <w:tcW w:w="5256" w:type="dxa"/>
          </w:tcPr>
          <w:p w14:paraId="1B14492C" w14:textId="77777777" w:rsidR="00B26348" w:rsidRDefault="00000000">
            <w:r>
              <w:t>○ Overexertion</w:t>
            </w:r>
          </w:p>
        </w:tc>
      </w:tr>
      <w:tr w:rsidR="00B26348" w14:paraId="4AEAA8A2" w14:textId="77777777">
        <w:tc>
          <w:tcPr>
            <w:tcW w:w="5256" w:type="dxa"/>
          </w:tcPr>
          <w:p w14:paraId="04767520" w14:textId="77777777" w:rsidR="00B26348" w:rsidRDefault="00000000">
            <w:r>
              <w:t>○ Other exertions or bodily reactions</w:t>
            </w:r>
          </w:p>
        </w:tc>
        <w:tc>
          <w:tcPr>
            <w:tcW w:w="5256" w:type="dxa"/>
          </w:tcPr>
          <w:p w14:paraId="4F78087E" w14:textId="77777777" w:rsidR="00B26348" w:rsidRDefault="00000000">
            <w:r>
              <w:t>○ Overexertion in catching - multiple episodes</w:t>
            </w:r>
          </w:p>
        </w:tc>
      </w:tr>
      <w:tr w:rsidR="00B26348" w14:paraId="2FF51341" w14:textId="77777777">
        <w:tc>
          <w:tcPr>
            <w:tcW w:w="5256" w:type="dxa"/>
          </w:tcPr>
          <w:p w14:paraId="2754270B" w14:textId="77777777" w:rsidR="00B26348" w:rsidRDefault="00000000">
            <w:r>
              <w:t>○ Overexertion in catching - single episode</w:t>
            </w:r>
          </w:p>
        </w:tc>
        <w:tc>
          <w:tcPr>
            <w:tcW w:w="5256" w:type="dxa"/>
          </w:tcPr>
          <w:p w14:paraId="626AA2D1" w14:textId="77777777" w:rsidR="00B26348" w:rsidRDefault="00000000">
            <w:r>
              <w:t>○ Overexertion in holding, carrying, or wielding</w:t>
            </w:r>
          </w:p>
        </w:tc>
      </w:tr>
      <w:tr w:rsidR="00B26348" w14:paraId="74ABDCEC" w14:textId="77777777">
        <w:tc>
          <w:tcPr>
            <w:tcW w:w="5256" w:type="dxa"/>
          </w:tcPr>
          <w:p w14:paraId="67F06A98" w14:textId="77777777" w:rsidR="00B26348" w:rsidRDefault="00000000">
            <w:r>
              <w:t>○ Overexertion in holding, carrying, or wielding - multiple episodes</w:t>
            </w:r>
          </w:p>
        </w:tc>
        <w:tc>
          <w:tcPr>
            <w:tcW w:w="5256" w:type="dxa"/>
          </w:tcPr>
          <w:p w14:paraId="0D363C16" w14:textId="77777777" w:rsidR="00B26348" w:rsidRDefault="00000000">
            <w:r>
              <w:t>○ Overexertion in holding, carrying, or wielding - single episode</w:t>
            </w:r>
          </w:p>
        </w:tc>
      </w:tr>
      <w:tr w:rsidR="00B26348" w14:paraId="28DDD410" w14:textId="77777777">
        <w:tc>
          <w:tcPr>
            <w:tcW w:w="5256" w:type="dxa"/>
          </w:tcPr>
          <w:p w14:paraId="00474E23" w14:textId="77777777" w:rsidR="00B26348" w:rsidRDefault="00000000">
            <w:r>
              <w:t>○ Overexertion in lifting - multiple episodes</w:t>
            </w:r>
          </w:p>
        </w:tc>
        <w:tc>
          <w:tcPr>
            <w:tcW w:w="5256" w:type="dxa"/>
          </w:tcPr>
          <w:p w14:paraId="4A8D46B1" w14:textId="77777777" w:rsidR="00B26348" w:rsidRDefault="00000000">
            <w:r>
              <w:t>○ Overexertion in lifting - single episode</w:t>
            </w:r>
          </w:p>
        </w:tc>
      </w:tr>
      <w:tr w:rsidR="00B26348" w14:paraId="3C968D54" w14:textId="77777777">
        <w:tc>
          <w:tcPr>
            <w:tcW w:w="5256" w:type="dxa"/>
          </w:tcPr>
          <w:p w14:paraId="611D30EB" w14:textId="77777777" w:rsidR="00B26348" w:rsidRDefault="00000000">
            <w:r>
              <w:t>○ Overexertion in lifting, lowering</w:t>
            </w:r>
          </w:p>
        </w:tc>
        <w:tc>
          <w:tcPr>
            <w:tcW w:w="5256" w:type="dxa"/>
          </w:tcPr>
          <w:p w14:paraId="37EA8FAC" w14:textId="77777777" w:rsidR="00B26348" w:rsidRDefault="00000000">
            <w:r>
              <w:t>○ Overexertion in lowering - multiple episodes</w:t>
            </w:r>
          </w:p>
        </w:tc>
      </w:tr>
      <w:tr w:rsidR="00B26348" w14:paraId="71C6E412" w14:textId="77777777">
        <w:tc>
          <w:tcPr>
            <w:tcW w:w="5256" w:type="dxa"/>
          </w:tcPr>
          <w:p w14:paraId="76B8B32B" w14:textId="77777777" w:rsidR="00B26348" w:rsidRDefault="00000000">
            <w:r>
              <w:t>○ Overexertion in lowering - single episode</w:t>
            </w:r>
          </w:p>
        </w:tc>
        <w:tc>
          <w:tcPr>
            <w:tcW w:w="5256" w:type="dxa"/>
          </w:tcPr>
          <w:p w14:paraId="26BE68CA" w14:textId="77777777" w:rsidR="00B26348" w:rsidRDefault="00000000">
            <w:r>
              <w:t>○ Overexertion in pushing, pulling, or turning</w:t>
            </w:r>
          </w:p>
        </w:tc>
      </w:tr>
      <w:tr w:rsidR="00B26348" w14:paraId="292A1F46" w14:textId="77777777">
        <w:tc>
          <w:tcPr>
            <w:tcW w:w="5256" w:type="dxa"/>
          </w:tcPr>
          <w:p w14:paraId="76288CCF" w14:textId="77777777" w:rsidR="00B26348" w:rsidRDefault="00000000">
            <w:r>
              <w:t>○ Overexertion in pushing, pulling, or turning - multiple episodes</w:t>
            </w:r>
          </w:p>
        </w:tc>
        <w:tc>
          <w:tcPr>
            <w:tcW w:w="5256" w:type="dxa"/>
          </w:tcPr>
          <w:p w14:paraId="0CAECE39" w14:textId="77777777" w:rsidR="00B26348" w:rsidRDefault="00000000">
            <w:r>
              <w:t>○ Overexertion in pushing, pulling, or turning - single episode</w:t>
            </w:r>
          </w:p>
        </w:tc>
      </w:tr>
      <w:tr w:rsidR="00B26348" w14:paraId="429FB687" w14:textId="77777777">
        <w:tc>
          <w:tcPr>
            <w:tcW w:w="5256" w:type="dxa"/>
          </w:tcPr>
          <w:p w14:paraId="4FFE8D9B" w14:textId="77777777" w:rsidR="00B26348" w:rsidRDefault="00000000">
            <w:r>
              <w:t>○ Overexertion in throwing - multiple episodes</w:t>
            </w:r>
          </w:p>
        </w:tc>
        <w:tc>
          <w:tcPr>
            <w:tcW w:w="5256" w:type="dxa"/>
          </w:tcPr>
          <w:p w14:paraId="738B5097" w14:textId="77777777" w:rsidR="00B26348" w:rsidRDefault="00000000">
            <w:r>
              <w:t>○ Overexertion in throwing - single episode</w:t>
            </w:r>
          </w:p>
        </w:tc>
      </w:tr>
      <w:tr w:rsidR="00B26348" w14:paraId="79BF47B1" w14:textId="77777777">
        <w:tc>
          <w:tcPr>
            <w:tcW w:w="5256" w:type="dxa"/>
          </w:tcPr>
          <w:p w14:paraId="042A34AF" w14:textId="77777777" w:rsidR="00B26348" w:rsidRDefault="00000000">
            <w:r>
              <w:t>○ Overexertion in throwing, catching</w:t>
            </w:r>
          </w:p>
        </w:tc>
        <w:tc>
          <w:tcPr>
            <w:tcW w:w="5256" w:type="dxa"/>
          </w:tcPr>
          <w:p w14:paraId="6233D6AB" w14:textId="77777777" w:rsidR="00B26348" w:rsidRDefault="00000000">
            <w:r>
              <w:t>○ Overexertion involving outside sources</w:t>
            </w:r>
          </w:p>
        </w:tc>
      </w:tr>
      <w:tr w:rsidR="00B26348" w14:paraId="76FD4DFC" w14:textId="77777777">
        <w:tc>
          <w:tcPr>
            <w:tcW w:w="5256" w:type="dxa"/>
          </w:tcPr>
          <w:p w14:paraId="3A2E4EE2" w14:textId="77777777" w:rsidR="00B26348" w:rsidRDefault="00000000">
            <w:r>
              <w:t>○ Repetitive grasping, placing, or moving objects, except tools</w:t>
            </w:r>
          </w:p>
        </w:tc>
        <w:tc>
          <w:tcPr>
            <w:tcW w:w="5256" w:type="dxa"/>
          </w:tcPr>
          <w:p w14:paraId="1D94F810" w14:textId="77777777" w:rsidR="00B26348" w:rsidRDefault="00000000">
            <w:r>
              <w:t>○ Repetitive motions involving microtasks</w:t>
            </w:r>
          </w:p>
        </w:tc>
      </w:tr>
      <w:tr w:rsidR="00B26348" w14:paraId="7ECDDFA6" w14:textId="77777777">
        <w:tc>
          <w:tcPr>
            <w:tcW w:w="5256" w:type="dxa"/>
          </w:tcPr>
          <w:p w14:paraId="6EA5A405" w14:textId="77777777" w:rsidR="00B26348" w:rsidRDefault="00000000">
            <w:r>
              <w:t>○ Repetitive use of hands, not involving tools</w:t>
            </w:r>
          </w:p>
        </w:tc>
        <w:tc>
          <w:tcPr>
            <w:tcW w:w="5256" w:type="dxa"/>
          </w:tcPr>
          <w:p w14:paraId="63924E2C" w14:textId="77777777" w:rsidR="00B26348" w:rsidRDefault="00000000">
            <w:r>
              <w:t>○ Repetitive use of tools, instruments</w:t>
            </w:r>
          </w:p>
        </w:tc>
      </w:tr>
      <w:tr w:rsidR="00B26348" w14:paraId="44039B33" w14:textId="77777777">
        <w:tc>
          <w:tcPr>
            <w:tcW w:w="5256" w:type="dxa"/>
          </w:tcPr>
          <w:p w14:paraId="3B09D233" w14:textId="77777777" w:rsidR="00B26348" w:rsidRDefault="00000000">
            <w:r>
              <w:t>○ Running, without other incident - repetitive or prolonged</w:t>
            </w:r>
          </w:p>
        </w:tc>
        <w:tc>
          <w:tcPr>
            <w:tcW w:w="5256" w:type="dxa"/>
          </w:tcPr>
          <w:p w14:paraId="02D1C1C7" w14:textId="77777777" w:rsidR="00B26348" w:rsidRDefault="00000000">
            <w:r>
              <w:t>○ Running, without other incident - single episode</w:t>
            </w:r>
          </w:p>
        </w:tc>
      </w:tr>
      <w:tr w:rsidR="00B26348" w14:paraId="1C1F2545" w14:textId="77777777">
        <w:tc>
          <w:tcPr>
            <w:tcW w:w="5256" w:type="dxa"/>
          </w:tcPr>
          <w:p w14:paraId="5965DE4D" w14:textId="77777777" w:rsidR="00B26348" w:rsidRDefault="00000000">
            <w:r>
              <w:t>○ Sitting, sitting down - repetitive or prolonged</w:t>
            </w:r>
          </w:p>
        </w:tc>
        <w:tc>
          <w:tcPr>
            <w:tcW w:w="5256" w:type="dxa"/>
          </w:tcPr>
          <w:p w14:paraId="340E1A99" w14:textId="77777777" w:rsidR="00B26348" w:rsidRDefault="00000000">
            <w:r>
              <w:t>○ Sitting, sitting down - single episode</w:t>
            </w:r>
          </w:p>
        </w:tc>
      </w:tr>
      <w:tr w:rsidR="00B26348" w14:paraId="3479742B" w14:textId="77777777">
        <w:tc>
          <w:tcPr>
            <w:tcW w:w="5256" w:type="dxa"/>
          </w:tcPr>
          <w:p w14:paraId="71E578B1" w14:textId="77777777" w:rsidR="00B26348" w:rsidRDefault="00000000">
            <w:r>
              <w:t>○ Standing, standing up - repetitive or prolonged</w:t>
            </w:r>
          </w:p>
        </w:tc>
        <w:tc>
          <w:tcPr>
            <w:tcW w:w="5256" w:type="dxa"/>
          </w:tcPr>
          <w:p w14:paraId="0B541A16" w14:textId="77777777" w:rsidR="00B26348" w:rsidRDefault="00000000">
            <w:r>
              <w:t>○ Standing, standing up - single episode</w:t>
            </w:r>
          </w:p>
        </w:tc>
      </w:tr>
      <w:tr w:rsidR="00B26348" w14:paraId="59D57A3E" w14:textId="77777777">
        <w:tc>
          <w:tcPr>
            <w:tcW w:w="5256" w:type="dxa"/>
          </w:tcPr>
          <w:p w14:paraId="326A559C" w14:textId="77777777" w:rsidR="00B26348" w:rsidRDefault="00000000">
            <w:r>
              <w:t>○ Sustained viewing</w:t>
            </w:r>
          </w:p>
        </w:tc>
        <w:tc>
          <w:tcPr>
            <w:tcW w:w="5256" w:type="dxa"/>
          </w:tcPr>
          <w:p w14:paraId="34632028" w14:textId="77777777" w:rsidR="00B26348" w:rsidRDefault="00000000">
            <w:r>
              <w:t>○ Typing, key entry, texting, or mousing</w:t>
            </w:r>
          </w:p>
        </w:tc>
      </w:tr>
      <w:tr w:rsidR="00B26348" w14:paraId="5A23A2AC" w14:textId="77777777">
        <w:tc>
          <w:tcPr>
            <w:tcW w:w="5256" w:type="dxa"/>
          </w:tcPr>
          <w:p w14:paraId="6DBF82F3" w14:textId="77777777" w:rsidR="00B26348" w:rsidRDefault="00000000">
            <w:r>
              <w:t>○ Walking, without other incident - repetitive or prolonged</w:t>
            </w:r>
          </w:p>
        </w:tc>
        <w:tc>
          <w:tcPr>
            <w:tcW w:w="5256" w:type="dxa"/>
          </w:tcPr>
          <w:p w14:paraId="670F89BA" w14:textId="77777777" w:rsidR="00B26348" w:rsidRDefault="00000000">
            <w:r>
              <w:t>○ Walking, without other incident - single episode</w:t>
            </w:r>
          </w:p>
        </w:tc>
      </w:tr>
      <w:tr w:rsidR="00B26348" w14:paraId="2C735DCB" w14:textId="77777777">
        <w:tc>
          <w:tcPr>
            <w:tcW w:w="5256" w:type="dxa"/>
          </w:tcPr>
          <w:p w14:paraId="2424953A" w14:textId="77777777" w:rsidR="00B26348" w:rsidRDefault="00000000">
            <w:r>
              <w:t>○ Transportation Incidents</w:t>
            </w:r>
          </w:p>
        </w:tc>
        <w:tc>
          <w:tcPr>
            <w:tcW w:w="5256" w:type="dxa"/>
          </w:tcPr>
          <w:p w14:paraId="2A7D8566" w14:textId="77777777" w:rsidR="00B26348" w:rsidRDefault="00000000">
            <w:r>
              <w:t>○ Aircraft incidents</w:t>
            </w:r>
          </w:p>
        </w:tc>
      </w:tr>
      <w:tr w:rsidR="00B26348" w14:paraId="5BC7FB41" w14:textId="77777777">
        <w:tc>
          <w:tcPr>
            <w:tcW w:w="5256" w:type="dxa"/>
          </w:tcPr>
          <w:p w14:paraId="60E1F003" w14:textId="77777777" w:rsidR="00B26348" w:rsidRDefault="00000000">
            <w:r>
              <w:t>○ Bike or scooter incident</w:t>
            </w:r>
          </w:p>
        </w:tc>
        <w:tc>
          <w:tcPr>
            <w:tcW w:w="5256" w:type="dxa"/>
          </w:tcPr>
          <w:p w14:paraId="56C196EE" w14:textId="77777777" w:rsidR="00B26348" w:rsidRDefault="00000000">
            <w:r>
              <w:t>○ Collision between a moving and standing vehicle, nonroadway</w:t>
            </w:r>
          </w:p>
        </w:tc>
      </w:tr>
      <w:tr w:rsidR="00B26348" w14:paraId="2E52FC0C" w14:textId="77777777">
        <w:tc>
          <w:tcPr>
            <w:tcW w:w="5256" w:type="dxa"/>
          </w:tcPr>
          <w:p w14:paraId="21FEE1CE" w14:textId="77777777" w:rsidR="00B26348" w:rsidRDefault="00000000">
            <w:r>
              <w:t>○ Collision between rail vehicle and another vehicle</w:t>
            </w:r>
          </w:p>
        </w:tc>
        <w:tc>
          <w:tcPr>
            <w:tcW w:w="5256" w:type="dxa"/>
          </w:tcPr>
          <w:p w14:paraId="4A29529C" w14:textId="77777777" w:rsidR="00B26348" w:rsidRDefault="00000000">
            <w:r>
              <w:t>○ Derailment of a rail vehicle</w:t>
            </w:r>
          </w:p>
        </w:tc>
      </w:tr>
      <w:tr w:rsidR="00B26348" w14:paraId="009C4340" w14:textId="77777777">
        <w:tc>
          <w:tcPr>
            <w:tcW w:w="5256" w:type="dxa"/>
          </w:tcPr>
          <w:p w14:paraId="409C15E0" w14:textId="77777777" w:rsidR="00B26348" w:rsidRDefault="00000000">
            <w:r>
              <w:t>○ Fall on rail vehicle - transportation incident</w:t>
            </w:r>
          </w:p>
        </w:tc>
        <w:tc>
          <w:tcPr>
            <w:tcW w:w="5256" w:type="dxa"/>
          </w:tcPr>
          <w:p w14:paraId="3F001116" w14:textId="77777777" w:rsidR="00B26348" w:rsidRDefault="00000000">
            <w:r>
              <w:t>○ Fall or jump from and struck by another vehicle in normal operation, nonroadway</w:t>
            </w:r>
          </w:p>
        </w:tc>
      </w:tr>
      <w:tr w:rsidR="00B26348" w14:paraId="0D7F2316" w14:textId="77777777">
        <w:tc>
          <w:tcPr>
            <w:tcW w:w="5256" w:type="dxa"/>
          </w:tcPr>
          <w:p w14:paraId="05CCA1F4" w14:textId="77777777" w:rsidR="00B26348" w:rsidRDefault="00000000">
            <w:r>
              <w:t>○ Fall or jump from and struck by another vehicle in normal operation, roadway</w:t>
            </w:r>
          </w:p>
        </w:tc>
        <w:tc>
          <w:tcPr>
            <w:tcW w:w="5256" w:type="dxa"/>
          </w:tcPr>
          <w:p w14:paraId="166DCDDC" w14:textId="77777777" w:rsidR="00B26348" w:rsidRDefault="00000000">
            <w:r>
              <w:t>○ Fall or jump from and struck by rail vehicle - transportation incident</w:t>
            </w:r>
          </w:p>
        </w:tc>
      </w:tr>
      <w:tr w:rsidR="00B26348" w14:paraId="5B22C7AB" w14:textId="77777777">
        <w:tc>
          <w:tcPr>
            <w:tcW w:w="5256" w:type="dxa"/>
          </w:tcPr>
          <w:p w14:paraId="6171B300" w14:textId="77777777" w:rsidR="00B26348" w:rsidRDefault="00000000">
            <w:r>
              <w:t>○ Fall or jump from and struck by same vehicle in normal operation, nonroadway</w:t>
            </w:r>
          </w:p>
        </w:tc>
        <w:tc>
          <w:tcPr>
            <w:tcW w:w="5256" w:type="dxa"/>
          </w:tcPr>
          <w:p w14:paraId="61ECF93F" w14:textId="77777777" w:rsidR="00B26348" w:rsidRDefault="00000000">
            <w:r>
              <w:t>○ Fall or jump from and struck by same vehicle in normal operation, roadway</w:t>
            </w:r>
          </w:p>
        </w:tc>
      </w:tr>
      <w:tr w:rsidR="00B26348" w14:paraId="5F8B7FB9" w14:textId="77777777">
        <w:tc>
          <w:tcPr>
            <w:tcW w:w="5256" w:type="dxa"/>
          </w:tcPr>
          <w:p w14:paraId="6052C688" w14:textId="77777777" w:rsidR="00B26348" w:rsidRDefault="00000000">
            <w:r>
              <w:t>○ Fall or jump from rail vehicle - transportation incident</w:t>
            </w:r>
          </w:p>
        </w:tc>
        <w:tc>
          <w:tcPr>
            <w:tcW w:w="5256" w:type="dxa"/>
          </w:tcPr>
          <w:p w14:paraId="62974052" w14:textId="77777777" w:rsidR="00B26348" w:rsidRDefault="00000000">
            <w:r>
              <w:t>○ Fall or jump from vehicle in normal operation, nonroadway</w:t>
            </w:r>
          </w:p>
        </w:tc>
      </w:tr>
      <w:tr w:rsidR="00B26348" w14:paraId="183871C9" w14:textId="77777777">
        <w:tc>
          <w:tcPr>
            <w:tcW w:w="5256" w:type="dxa"/>
          </w:tcPr>
          <w:p w14:paraId="05AFD8AB" w14:textId="77777777" w:rsidR="00B26348" w:rsidRDefault="00000000">
            <w:r>
              <w:t>○ Fall or jump from vehicle in normal operation, roadway</w:t>
            </w:r>
          </w:p>
        </w:tc>
        <w:tc>
          <w:tcPr>
            <w:tcW w:w="5256" w:type="dxa"/>
          </w:tcPr>
          <w:p w14:paraId="4617C048" w14:textId="77777777" w:rsidR="00B26348" w:rsidRDefault="00000000">
            <w:r>
              <w:t>○ Jack-knifed or overturned, nonroadway</w:t>
            </w:r>
          </w:p>
        </w:tc>
      </w:tr>
      <w:tr w:rsidR="00B26348" w14:paraId="1B6D0CE4" w14:textId="77777777">
        <w:tc>
          <w:tcPr>
            <w:tcW w:w="5256" w:type="dxa"/>
          </w:tcPr>
          <w:p w14:paraId="4871E783" w14:textId="77777777" w:rsidR="00B26348" w:rsidRDefault="00000000">
            <w:r>
              <w:t>○ Jack-knifed or overturned, roadway</w:t>
            </w:r>
          </w:p>
        </w:tc>
        <w:tc>
          <w:tcPr>
            <w:tcW w:w="5256" w:type="dxa"/>
          </w:tcPr>
          <w:p w14:paraId="54CB6EF8" w14:textId="77777777" w:rsidR="00B26348" w:rsidRDefault="00000000">
            <w:r>
              <w:t>○ Moving in opposite directions, oncoming, nonroadway</w:t>
            </w:r>
          </w:p>
        </w:tc>
      </w:tr>
      <w:tr w:rsidR="00B26348" w14:paraId="78F91891" w14:textId="77777777">
        <w:tc>
          <w:tcPr>
            <w:tcW w:w="5256" w:type="dxa"/>
          </w:tcPr>
          <w:p w14:paraId="419456C7" w14:textId="77777777" w:rsidR="00B26348" w:rsidRDefault="00000000">
            <w:r>
              <w:t>○ Moving in same direction, nonroadway</w:t>
            </w:r>
          </w:p>
        </w:tc>
        <w:tc>
          <w:tcPr>
            <w:tcW w:w="5256" w:type="dxa"/>
          </w:tcPr>
          <w:p w14:paraId="72D1E2DC" w14:textId="77777777" w:rsidR="00B26348" w:rsidRDefault="00000000">
            <w:r>
              <w:t>○ Nonroadway collision with other vehicle</w:t>
            </w:r>
          </w:p>
        </w:tc>
      </w:tr>
      <w:tr w:rsidR="00B26348" w14:paraId="437FD16D" w14:textId="77777777">
        <w:tc>
          <w:tcPr>
            <w:tcW w:w="5256" w:type="dxa"/>
          </w:tcPr>
          <w:p w14:paraId="07305C41" w14:textId="77777777" w:rsidR="00B26348" w:rsidRDefault="00000000">
            <w:r>
              <w:t>○ Nonroadway collisions with object other than vehicle</w:t>
            </w:r>
          </w:p>
        </w:tc>
        <w:tc>
          <w:tcPr>
            <w:tcW w:w="5256" w:type="dxa"/>
          </w:tcPr>
          <w:p w14:paraId="654FDA8A" w14:textId="77777777" w:rsidR="00B26348" w:rsidRDefault="00000000">
            <w:r>
              <w:t>○ Nonroadway incidents involving motorized land vehicles</w:t>
            </w:r>
          </w:p>
        </w:tc>
      </w:tr>
      <w:tr w:rsidR="00B26348" w14:paraId="6D7F74ED" w14:textId="77777777">
        <w:tc>
          <w:tcPr>
            <w:tcW w:w="5256" w:type="dxa"/>
          </w:tcPr>
          <w:p w14:paraId="19920EA7" w14:textId="77777777" w:rsidR="00B26348" w:rsidRDefault="00000000">
            <w:r>
              <w:t>○ Nonroadway noncollision incident</w:t>
            </w:r>
          </w:p>
        </w:tc>
        <w:tc>
          <w:tcPr>
            <w:tcW w:w="5256" w:type="dxa"/>
          </w:tcPr>
          <w:p w14:paraId="1348DE29" w14:textId="77777777" w:rsidR="00B26348" w:rsidRDefault="00000000">
            <w:r>
              <w:t>○ Part of occupant body caught between vehicle and other object in nonroadway</w:t>
            </w:r>
          </w:p>
        </w:tc>
      </w:tr>
      <w:tr w:rsidR="00B26348" w14:paraId="112271E9" w14:textId="77777777">
        <w:tc>
          <w:tcPr>
            <w:tcW w:w="5256" w:type="dxa"/>
          </w:tcPr>
          <w:p w14:paraId="4DB5A47A" w14:textId="77777777" w:rsidR="00B26348" w:rsidRDefault="00000000">
            <w:r>
              <w:t>○ Pedestrian struck by forward-moving vehicle in nonroadway area</w:t>
            </w:r>
          </w:p>
        </w:tc>
        <w:tc>
          <w:tcPr>
            <w:tcW w:w="5256" w:type="dxa"/>
          </w:tcPr>
          <w:p w14:paraId="4C73CA3D" w14:textId="77777777" w:rsidR="00B26348" w:rsidRDefault="00000000">
            <w:r>
              <w:t>○ Pedestrian struck by forward-moving vehicle in roadway</w:t>
            </w:r>
          </w:p>
        </w:tc>
      </w:tr>
      <w:tr w:rsidR="00B26348" w14:paraId="3B17FC10" w14:textId="77777777">
        <w:tc>
          <w:tcPr>
            <w:tcW w:w="5256" w:type="dxa"/>
          </w:tcPr>
          <w:p w14:paraId="7178B2C3" w14:textId="77777777" w:rsidR="00B26348" w:rsidRDefault="00000000">
            <w:r>
              <w:t>○ Pedestrian struck by forward-moving vehicle in work zone</w:t>
            </w:r>
          </w:p>
        </w:tc>
        <w:tc>
          <w:tcPr>
            <w:tcW w:w="5256" w:type="dxa"/>
          </w:tcPr>
          <w:p w14:paraId="3E6EC8BE" w14:textId="77777777" w:rsidR="00B26348" w:rsidRDefault="00000000">
            <w:r>
              <w:t>○ Pedestrian struck by forward-moving vehicle on side of road</w:t>
            </w:r>
          </w:p>
        </w:tc>
      </w:tr>
      <w:tr w:rsidR="00B26348" w14:paraId="0E8DCD2A" w14:textId="77777777">
        <w:tc>
          <w:tcPr>
            <w:tcW w:w="5256" w:type="dxa"/>
          </w:tcPr>
          <w:p w14:paraId="222DBFE4" w14:textId="77777777" w:rsidR="00B26348" w:rsidRDefault="00000000">
            <w:r>
              <w:t>○ Pedestrian struck by rail vehicle - transportation incident</w:t>
            </w:r>
          </w:p>
        </w:tc>
        <w:tc>
          <w:tcPr>
            <w:tcW w:w="5256" w:type="dxa"/>
          </w:tcPr>
          <w:p w14:paraId="50274BA5" w14:textId="77777777" w:rsidR="00B26348" w:rsidRDefault="00000000">
            <w:r>
              <w:t>○ Pedestrian struck by vehicle backing up in nonroadway area</w:t>
            </w:r>
          </w:p>
        </w:tc>
      </w:tr>
      <w:tr w:rsidR="00B26348" w14:paraId="0F1B1A74" w14:textId="77777777">
        <w:tc>
          <w:tcPr>
            <w:tcW w:w="5256" w:type="dxa"/>
          </w:tcPr>
          <w:p w14:paraId="71047E06" w14:textId="77777777" w:rsidR="00B26348" w:rsidRDefault="00000000">
            <w:r>
              <w:t>○ Pedestrian struck by vehicle backing up in roadway</w:t>
            </w:r>
          </w:p>
        </w:tc>
        <w:tc>
          <w:tcPr>
            <w:tcW w:w="5256" w:type="dxa"/>
          </w:tcPr>
          <w:p w14:paraId="5463AE1B" w14:textId="77777777" w:rsidR="00B26348" w:rsidRDefault="00000000">
            <w:r>
              <w:t>○ Pedestrian struck by vehicle backing up in work zone</w:t>
            </w:r>
          </w:p>
        </w:tc>
      </w:tr>
      <w:tr w:rsidR="00B26348" w14:paraId="2C5B7299" w14:textId="77777777">
        <w:tc>
          <w:tcPr>
            <w:tcW w:w="5256" w:type="dxa"/>
          </w:tcPr>
          <w:p w14:paraId="1DD2830C" w14:textId="77777777" w:rsidR="00B26348" w:rsidRDefault="00000000">
            <w:r>
              <w:t>○ Pedestrian struck by vehicle backing up on side of road</w:t>
            </w:r>
          </w:p>
        </w:tc>
        <w:tc>
          <w:tcPr>
            <w:tcW w:w="5256" w:type="dxa"/>
          </w:tcPr>
          <w:p w14:paraId="2FFA31F6" w14:textId="77777777" w:rsidR="00B26348" w:rsidRDefault="00000000">
            <w:r>
              <w:t>○ Pedestrian struck by vehicle in nonroadway area</w:t>
            </w:r>
          </w:p>
        </w:tc>
      </w:tr>
      <w:tr w:rsidR="00B26348" w14:paraId="1FE198FD" w14:textId="77777777">
        <w:tc>
          <w:tcPr>
            <w:tcW w:w="5256" w:type="dxa"/>
          </w:tcPr>
          <w:p w14:paraId="4B483551" w14:textId="77777777" w:rsidR="00B26348" w:rsidRDefault="00000000">
            <w:r>
              <w:t>○ Pedestrian struck by vehicle in roadway</w:t>
            </w:r>
          </w:p>
        </w:tc>
        <w:tc>
          <w:tcPr>
            <w:tcW w:w="5256" w:type="dxa"/>
          </w:tcPr>
          <w:p w14:paraId="2C32472F" w14:textId="77777777" w:rsidR="00B26348" w:rsidRDefault="00000000">
            <w:r>
              <w:t>○ Pedestrian struck by vehicle in work zone</w:t>
            </w:r>
          </w:p>
        </w:tc>
      </w:tr>
      <w:tr w:rsidR="00B26348" w14:paraId="4BAA9D20" w14:textId="77777777">
        <w:tc>
          <w:tcPr>
            <w:tcW w:w="5256" w:type="dxa"/>
          </w:tcPr>
          <w:p w14:paraId="2CB6DD41" w14:textId="77777777" w:rsidR="00B26348" w:rsidRDefault="00000000">
            <w:r>
              <w:t>○ Pedestrian struck by vehicle on side of road</w:t>
            </w:r>
          </w:p>
        </w:tc>
        <w:tc>
          <w:tcPr>
            <w:tcW w:w="5256" w:type="dxa"/>
          </w:tcPr>
          <w:p w14:paraId="7E52DB0E" w14:textId="77777777" w:rsidR="00B26348" w:rsidRDefault="00000000">
            <w:r>
              <w:t>○ Pedestrian struck by vehicle propelled by another vehicle in nonroadway area</w:t>
            </w:r>
          </w:p>
        </w:tc>
      </w:tr>
      <w:tr w:rsidR="00B26348" w14:paraId="421C7AC4" w14:textId="77777777">
        <w:tc>
          <w:tcPr>
            <w:tcW w:w="5256" w:type="dxa"/>
          </w:tcPr>
          <w:p w14:paraId="6B5AA3F9" w14:textId="77777777" w:rsidR="00B26348" w:rsidRDefault="00000000">
            <w:r>
              <w:t>○ Pedestrian struck by vehicle propelled by another vehicle in work zone</w:t>
            </w:r>
          </w:p>
        </w:tc>
        <w:tc>
          <w:tcPr>
            <w:tcW w:w="5256" w:type="dxa"/>
          </w:tcPr>
          <w:p w14:paraId="0F516F03" w14:textId="77777777" w:rsidR="00B26348" w:rsidRDefault="00000000">
            <w:r>
              <w:t>○ Pedestrian struck by vehicle propelled by another vehicle on side of road</w:t>
            </w:r>
          </w:p>
        </w:tc>
      </w:tr>
      <w:tr w:rsidR="00B26348" w14:paraId="12FCE6AE" w14:textId="77777777">
        <w:tc>
          <w:tcPr>
            <w:tcW w:w="5256" w:type="dxa"/>
          </w:tcPr>
          <w:p w14:paraId="599E7F47" w14:textId="77777777" w:rsidR="00B26348" w:rsidRDefault="00000000">
            <w:r>
              <w:t>○ Pedestrian vehicular incidents</w:t>
            </w:r>
          </w:p>
        </w:tc>
        <w:tc>
          <w:tcPr>
            <w:tcW w:w="5256" w:type="dxa"/>
          </w:tcPr>
          <w:p w14:paraId="3085AAF9" w14:textId="77777777" w:rsidR="00B26348" w:rsidRDefault="00000000">
            <w:r>
              <w:t>○ Rail vehicle incidents</w:t>
            </w:r>
          </w:p>
        </w:tc>
      </w:tr>
      <w:tr w:rsidR="00B26348" w14:paraId="2901B9E1" w14:textId="77777777">
        <w:tc>
          <w:tcPr>
            <w:tcW w:w="5256" w:type="dxa"/>
          </w:tcPr>
          <w:p w14:paraId="0B2A5AFC" w14:textId="77777777" w:rsidR="00B26348" w:rsidRDefault="00000000">
            <w:r>
              <w:t>○ Ran off driving surface, nonroadway</w:t>
            </w:r>
          </w:p>
        </w:tc>
        <w:tc>
          <w:tcPr>
            <w:tcW w:w="5256" w:type="dxa"/>
          </w:tcPr>
          <w:p w14:paraId="72F12ABE" w14:textId="77777777" w:rsidR="00B26348" w:rsidRDefault="00000000">
            <w:r>
              <w:t>○ Ran off roadway</w:t>
            </w:r>
          </w:p>
        </w:tc>
      </w:tr>
      <w:tr w:rsidR="00B26348" w14:paraId="3931F9F9" w14:textId="77777777">
        <w:tc>
          <w:tcPr>
            <w:tcW w:w="5256" w:type="dxa"/>
          </w:tcPr>
          <w:p w14:paraId="4244B425" w14:textId="77777777" w:rsidR="00B26348" w:rsidRDefault="00000000">
            <w:r>
              <w:t>○ Roadway collision - moving and standing vehicle in roadway</w:t>
            </w:r>
          </w:p>
        </w:tc>
        <w:tc>
          <w:tcPr>
            <w:tcW w:w="5256" w:type="dxa"/>
          </w:tcPr>
          <w:p w14:paraId="60BFCD40" w14:textId="77777777" w:rsidR="00B26348" w:rsidRDefault="00000000">
            <w:r>
              <w:t>○ Roadway collision - moving and standing vehicle on side of roadway</w:t>
            </w:r>
          </w:p>
        </w:tc>
      </w:tr>
      <w:tr w:rsidR="00B26348" w14:paraId="33303109" w14:textId="77777777">
        <w:tc>
          <w:tcPr>
            <w:tcW w:w="5256" w:type="dxa"/>
          </w:tcPr>
          <w:p w14:paraId="4D4FAA9C" w14:textId="77777777" w:rsidR="00B26348" w:rsidRDefault="00000000">
            <w:r>
              <w:t>○ Roadway collision - moving in opposite directions, oncoming</w:t>
            </w:r>
          </w:p>
        </w:tc>
        <w:tc>
          <w:tcPr>
            <w:tcW w:w="5256" w:type="dxa"/>
          </w:tcPr>
          <w:p w14:paraId="045104C2" w14:textId="77777777" w:rsidR="00B26348" w:rsidRDefault="00000000">
            <w:r>
              <w:t>○ Roadway collision - moving in same direction</w:t>
            </w:r>
          </w:p>
        </w:tc>
      </w:tr>
      <w:tr w:rsidR="00B26348" w14:paraId="2F07B53D" w14:textId="77777777">
        <w:tc>
          <w:tcPr>
            <w:tcW w:w="5256" w:type="dxa"/>
          </w:tcPr>
          <w:p w14:paraId="5AD606B3" w14:textId="77777777" w:rsidR="00B26348" w:rsidRDefault="00000000">
            <w:r>
              <w:t>○ Roadway collision - moving perpendicularly</w:t>
            </w:r>
          </w:p>
        </w:tc>
        <w:tc>
          <w:tcPr>
            <w:tcW w:w="5256" w:type="dxa"/>
          </w:tcPr>
          <w:p w14:paraId="5FCBF876" w14:textId="77777777" w:rsidR="00B26348" w:rsidRDefault="00000000">
            <w:r>
              <w:t>○ Roadway collision with object other than vehicle</w:t>
            </w:r>
          </w:p>
        </w:tc>
      </w:tr>
      <w:tr w:rsidR="00B26348" w14:paraId="2FBD9EB2" w14:textId="77777777">
        <w:tc>
          <w:tcPr>
            <w:tcW w:w="5256" w:type="dxa"/>
          </w:tcPr>
          <w:p w14:paraId="55C0ADFD" w14:textId="77777777" w:rsidR="00B26348" w:rsidRDefault="00000000">
            <w:r>
              <w:t>○ Roadway collision with other vehicle</w:t>
            </w:r>
          </w:p>
        </w:tc>
        <w:tc>
          <w:tcPr>
            <w:tcW w:w="5256" w:type="dxa"/>
          </w:tcPr>
          <w:p w14:paraId="5BDFB207" w14:textId="77777777" w:rsidR="00B26348" w:rsidRDefault="00000000">
            <w:r>
              <w:t>○ Roadway noncollision incident</w:t>
            </w:r>
          </w:p>
        </w:tc>
      </w:tr>
      <w:tr w:rsidR="00B26348" w14:paraId="6C63743D" w14:textId="77777777">
        <w:tc>
          <w:tcPr>
            <w:tcW w:w="5256" w:type="dxa"/>
          </w:tcPr>
          <w:p w14:paraId="187DD893" w14:textId="77777777" w:rsidR="00B26348" w:rsidRDefault="00000000">
            <w:r>
              <w:t>○ Struck bump, hole, or rough terrain in road surface</w:t>
            </w:r>
          </w:p>
        </w:tc>
        <w:tc>
          <w:tcPr>
            <w:tcW w:w="5256" w:type="dxa"/>
          </w:tcPr>
          <w:p w14:paraId="2EEA44F0" w14:textId="77777777" w:rsidR="00B26348" w:rsidRDefault="00000000">
            <w:r>
              <w:t>○ Struck bump, hole, rough terrain on driving surface, nonroadway</w:t>
            </w:r>
          </w:p>
        </w:tc>
      </w:tr>
      <w:tr w:rsidR="00B26348" w14:paraId="4A10DF0F" w14:textId="77777777">
        <w:tc>
          <w:tcPr>
            <w:tcW w:w="5256" w:type="dxa"/>
          </w:tcPr>
          <w:p w14:paraId="3E6F4C2F" w14:textId="77777777" w:rsidR="00B26348" w:rsidRDefault="00000000">
            <w:r>
              <w:t>○ Struck by shifting load during transport, nonroadway</w:t>
            </w:r>
          </w:p>
        </w:tc>
        <w:tc>
          <w:tcPr>
            <w:tcW w:w="5256" w:type="dxa"/>
          </w:tcPr>
          <w:p w14:paraId="4ECA8303" w14:textId="77777777" w:rsidR="00B26348" w:rsidRDefault="00000000">
            <w:r>
              <w:t>○ Struck by shifting load during transport, roadway</w:t>
            </w:r>
          </w:p>
        </w:tc>
      </w:tr>
      <w:tr w:rsidR="00B26348" w14:paraId="295D4212" w14:textId="77777777">
        <w:tc>
          <w:tcPr>
            <w:tcW w:w="5256" w:type="dxa"/>
          </w:tcPr>
          <w:p w14:paraId="044A1B8B" w14:textId="77777777" w:rsidR="00B26348" w:rsidRDefault="00000000">
            <w:r>
              <w:t>○ Sudden start or stop, nonroadway</w:t>
            </w:r>
          </w:p>
        </w:tc>
        <w:tc>
          <w:tcPr>
            <w:tcW w:w="5256" w:type="dxa"/>
          </w:tcPr>
          <w:p w14:paraId="2A0F55D9" w14:textId="77777777" w:rsidR="00B26348" w:rsidRDefault="00000000">
            <w:r>
              <w:t>○ Sudden start or stop, roadway</w:t>
            </w:r>
          </w:p>
        </w:tc>
      </w:tr>
      <w:tr w:rsidR="00B26348" w14:paraId="730BE085" w14:textId="77777777">
        <w:tc>
          <w:tcPr>
            <w:tcW w:w="5256" w:type="dxa"/>
          </w:tcPr>
          <w:p w14:paraId="79BC7704" w14:textId="77777777" w:rsidR="00B26348" w:rsidRDefault="00000000">
            <w:r>
              <w:t>○ Vehicle struck by falling or flying object - roadway</w:t>
            </w:r>
          </w:p>
        </w:tc>
        <w:tc>
          <w:tcPr>
            <w:tcW w:w="5256" w:type="dxa"/>
          </w:tcPr>
          <w:p w14:paraId="4E2EC36C" w14:textId="77777777" w:rsidR="00B26348" w:rsidRDefault="00000000">
            <w:r>
              <w:t>○ Vehicle struck object or animal in roadway</w:t>
            </w:r>
          </w:p>
        </w:tc>
      </w:tr>
      <w:tr w:rsidR="00B26348" w14:paraId="03EA5531" w14:textId="77777777">
        <w:tc>
          <w:tcPr>
            <w:tcW w:w="5256" w:type="dxa"/>
          </w:tcPr>
          <w:p w14:paraId="29B149CD" w14:textId="77777777" w:rsidR="00B26348" w:rsidRDefault="00000000">
            <w:r>
              <w:t>○ Vehicle struck object or animal on side of roadway</w:t>
            </w:r>
          </w:p>
        </w:tc>
        <w:tc>
          <w:tcPr>
            <w:tcW w:w="5256" w:type="dxa"/>
          </w:tcPr>
          <w:p w14:paraId="1168FE24" w14:textId="77777777" w:rsidR="00B26348" w:rsidRDefault="00000000">
            <w:r>
              <w:t>○ Violence &amp; Other Injuries by Persons or Animals</w:t>
            </w:r>
          </w:p>
        </w:tc>
      </w:tr>
      <w:tr w:rsidR="00B26348" w14:paraId="7E66DB06" w14:textId="77777777">
        <w:tc>
          <w:tcPr>
            <w:tcW w:w="5256" w:type="dxa"/>
          </w:tcPr>
          <w:p w14:paraId="4FD2EF6C" w14:textId="77777777" w:rsidR="00B26348" w:rsidRDefault="00000000">
            <w:r>
              <w:t>○ Animal and insect related incidents</w:t>
            </w:r>
          </w:p>
        </w:tc>
        <w:tc>
          <w:tcPr>
            <w:tcW w:w="5256" w:type="dxa"/>
          </w:tcPr>
          <w:p w14:paraId="6A37EC08" w14:textId="77777777" w:rsidR="00B26348" w:rsidRDefault="00000000">
            <w:r>
              <w:t>○ Bitten and or struck by animal</w:t>
            </w:r>
          </w:p>
        </w:tc>
      </w:tr>
      <w:tr w:rsidR="00B26348" w14:paraId="2933908C" w14:textId="77777777">
        <w:tc>
          <w:tcPr>
            <w:tcW w:w="5256" w:type="dxa"/>
          </w:tcPr>
          <w:p w14:paraId="4AED7981" w14:textId="77777777" w:rsidR="00B26348" w:rsidRDefault="00000000">
            <w:r>
              <w:t>○ Drug overdose</w:t>
            </w:r>
          </w:p>
        </w:tc>
        <w:tc>
          <w:tcPr>
            <w:tcW w:w="5256" w:type="dxa"/>
          </w:tcPr>
          <w:p w14:paraId="135B1B50" w14:textId="77777777" w:rsidR="00B26348" w:rsidRDefault="00000000">
            <w:r>
              <w:t>○ Injury by other person - intentional</w:t>
            </w:r>
          </w:p>
        </w:tc>
      </w:tr>
      <w:tr w:rsidR="00B26348" w14:paraId="633BA752" w14:textId="77777777">
        <w:tc>
          <w:tcPr>
            <w:tcW w:w="5256" w:type="dxa"/>
          </w:tcPr>
          <w:p w14:paraId="3A3D2573" w14:textId="77777777" w:rsidR="00B26348" w:rsidRDefault="00000000">
            <w:r>
              <w:t>○ Injury by other person - unintentional or intent unknown</w:t>
            </w:r>
          </w:p>
        </w:tc>
        <w:tc>
          <w:tcPr>
            <w:tcW w:w="5256" w:type="dxa"/>
          </w:tcPr>
          <w:p w14:paraId="56D27768" w14:textId="77777777" w:rsidR="00B26348" w:rsidRDefault="00000000">
            <w:r>
              <w:t>○ Nonvenomous stings and bites</w:t>
            </w:r>
          </w:p>
        </w:tc>
      </w:tr>
      <w:tr w:rsidR="00B26348" w14:paraId="6792FFC9" w14:textId="77777777">
        <w:tc>
          <w:tcPr>
            <w:tcW w:w="5256" w:type="dxa"/>
          </w:tcPr>
          <w:p w14:paraId="028EED21" w14:textId="77777777" w:rsidR="00B26348" w:rsidRDefault="00000000">
            <w:r>
              <w:t>○ Self-inflicted injury - intentional</w:t>
            </w:r>
          </w:p>
        </w:tc>
        <w:tc>
          <w:tcPr>
            <w:tcW w:w="5256" w:type="dxa"/>
          </w:tcPr>
          <w:p w14:paraId="402BB386" w14:textId="77777777" w:rsidR="00B26348" w:rsidRDefault="00000000">
            <w:r>
              <w:t>○ Self-inflicted injury - unintentional or intent unknown</w:t>
            </w:r>
          </w:p>
        </w:tc>
      </w:tr>
      <w:tr w:rsidR="00B26348" w14:paraId="46C2D769" w14:textId="77777777">
        <w:tc>
          <w:tcPr>
            <w:tcW w:w="5256" w:type="dxa"/>
          </w:tcPr>
          <w:p w14:paraId="0D6BA647" w14:textId="77777777" w:rsidR="00B26348" w:rsidRDefault="00000000">
            <w:r>
              <w:t>○ Venomous Stings and Bites</w:t>
            </w:r>
          </w:p>
        </w:tc>
        <w:tc>
          <w:tcPr>
            <w:tcW w:w="5256" w:type="dxa"/>
          </w:tcPr>
          <w:p w14:paraId="75D6A69D" w14:textId="77777777" w:rsidR="00B26348" w:rsidRDefault="00B26348"/>
        </w:tc>
      </w:tr>
    </w:tbl>
    <w:p w14:paraId="3BCEB315" w14:textId="77777777" w:rsidR="00B26348" w:rsidRDefault="00B26348"/>
    <w:p w14:paraId="03B9019A" w14:textId="77777777" w:rsidR="00B26348" w:rsidRDefault="00000000">
      <w:r>
        <w:rPr>
          <w:b/>
        </w:rPr>
        <w:t>119. Body Part Injured (#2)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45FBEC4" w14:textId="77777777">
        <w:tc>
          <w:tcPr>
            <w:tcW w:w="5256" w:type="dxa"/>
          </w:tcPr>
          <w:p w14:paraId="6B7F23AB" w14:textId="77777777" w:rsidR="00B26348" w:rsidRDefault="00000000">
            <w:r>
              <w:t>○ Head</w:t>
            </w:r>
          </w:p>
        </w:tc>
        <w:tc>
          <w:tcPr>
            <w:tcW w:w="5256" w:type="dxa"/>
          </w:tcPr>
          <w:p w14:paraId="07885634" w14:textId="77777777" w:rsidR="00B26348" w:rsidRDefault="00000000">
            <w:r>
              <w:t>○ Head, unspecified</w:t>
            </w:r>
          </w:p>
        </w:tc>
      </w:tr>
      <w:tr w:rsidR="00B26348" w14:paraId="1A395FED" w14:textId="77777777">
        <w:tc>
          <w:tcPr>
            <w:tcW w:w="5256" w:type="dxa"/>
          </w:tcPr>
          <w:p w14:paraId="38262FAF" w14:textId="77777777" w:rsidR="00B26348" w:rsidRDefault="00000000">
            <w:r>
              <w:t>○ Cranial region, including skull</w:t>
            </w:r>
          </w:p>
        </w:tc>
        <w:tc>
          <w:tcPr>
            <w:tcW w:w="5256" w:type="dxa"/>
          </w:tcPr>
          <w:p w14:paraId="2C00152E" w14:textId="77777777" w:rsidR="00B26348" w:rsidRDefault="00000000">
            <w:r>
              <w:t>○ Brain</w:t>
            </w:r>
          </w:p>
        </w:tc>
      </w:tr>
      <w:tr w:rsidR="00B26348" w14:paraId="19A6D25F" w14:textId="77777777">
        <w:tc>
          <w:tcPr>
            <w:tcW w:w="5256" w:type="dxa"/>
          </w:tcPr>
          <w:p w14:paraId="2621D540" w14:textId="77777777" w:rsidR="00B26348" w:rsidRDefault="00000000">
            <w:r>
              <w:t>○ Scalp</w:t>
            </w:r>
          </w:p>
        </w:tc>
        <w:tc>
          <w:tcPr>
            <w:tcW w:w="5256" w:type="dxa"/>
          </w:tcPr>
          <w:p w14:paraId="7AFEBD08" w14:textId="77777777" w:rsidR="00B26348" w:rsidRDefault="00000000">
            <w:r>
              <w:t>○ Skull</w:t>
            </w:r>
          </w:p>
        </w:tc>
      </w:tr>
      <w:tr w:rsidR="00B26348" w14:paraId="2EFF17AE" w14:textId="77777777">
        <w:tc>
          <w:tcPr>
            <w:tcW w:w="5256" w:type="dxa"/>
          </w:tcPr>
          <w:p w14:paraId="2FE140BB" w14:textId="77777777" w:rsidR="00B26348" w:rsidRDefault="00000000">
            <w:r>
              <w:t>○ Multiple cranial region locations</w:t>
            </w:r>
          </w:p>
        </w:tc>
        <w:tc>
          <w:tcPr>
            <w:tcW w:w="5256" w:type="dxa"/>
          </w:tcPr>
          <w:p w14:paraId="6F7D24F1" w14:textId="77777777" w:rsidR="00B26348" w:rsidRDefault="00000000">
            <w:r>
              <w:t>○ Ear(s)</w:t>
            </w:r>
          </w:p>
        </w:tc>
      </w:tr>
      <w:tr w:rsidR="00B26348" w14:paraId="20A45FB3" w14:textId="77777777">
        <w:tc>
          <w:tcPr>
            <w:tcW w:w="5256" w:type="dxa"/>
          </w:tcPr>
          <w:p w14:paraId="0B3C37DE" w14:textId="77777777" w:rsidR="00B26348" w:rsidRDefault="00000000">
            <w:r>
              <w:t>○ Face</w:t>
            </w:r>
          </w:p>
        </w:tc>
        <w:tc>
          <w:tcPr>
            <w:tcW w:w="5256" w:type="dxa"/>
          </w:tcPr>
          <w:p w14:paraId="20380855" w14:textId="77777777" w:rsidR="00B26348" w:rsidRDefault="00000000">
            <w:r>
              <w:t>○ Forehead</w:t>
            </w:r>
          </w:p>
        </w:tc>
      </w:tr>
      <w:tr w:rsidR="00B26348" w14:paraId="38A1C140" w14:textId="77777777">
        <w:tc>
          <w:tcPr>
            <w:tcW w:w="5256" w:type="dxa"/>
          </w:tcPr>
          <w:p w14:paraId="5CF8200E" w14:textId="77777777" w:rsidR="00B26348" w:rsidRDefault="00000000">
            <w:r>
              <w:t>○ Eye(s)</w:t>
            </w:r>
          </w:p>
        </w:tc>
        <w:tc>
          <w:tcPr>
            <w:tcW w:w="5256" w:type="dxa"/>
          </w:tcPr>
          <w:p w14:paraId="35F2A49C" w14:textId="77777777" w:rsidR="00B26348" w:rsidRDefault="00000000">
            <w:r>
              <w:t>○ Nose, nasal cavity</w:t>
            </w:r>
          </w:p>
        </w:tc>
      </w:tr>
      <w:tr w:rsidR="00B26348" w14:paraId="6CE22844" w14:textId="77777777">
        <w:tc>
          <w:tcPr>
            <w:tcW w:w="5256" w:type="dxa"/>
          </w:tcPr>
          <w:p w14:paraId="307F8027" w14:textId="77777777" w:rsidR="00B26348" w:rsidRDefault="00000000">
            <w:r>
              <w:t>○ Nose, except internal location of diseases or disorders</w:t>
            </w:r>
          </w:p>
        </w:tc>
        <w:tc>
          <w:tcPr>
            <w:tcW w:w="5256" w:type="dxa"/>
          </w:tcPr>
          <w:p w14:paraId="26643215" w14:textId="77777777" w:rsidR="00B26348" w:rsidRDefault="00000000">
            <w:r>
              <w:t>○ Nasopharynx</w:t>
            </w:r>
          </w:p>
        </w:tc>
      </w:tr>
      <w:tr w:rsidR="00B26348" w14:paraId="40268771" w14:textId="77777777">
        <w:tc>
          <w:tcPr>
            <w:tcW w:w="5256" w:type="dxa"/>
          </w:tcPr>
          <w:p w14:paraId="3B2FB456" w14:textId="77777777" w:rsidR="00B26348" w:rsidRDefault="00000000">
            <w:r>
              <w:t>○ Nasal passage(s)</w:t>
            </w:r>
          </w:p>
        </w:tc>
        <w:tc>
          <w:tcPr>
            <w:tcW w:w="5256" w:type="dxa"/>
          </w:tcPr>
          <w:p w14:paraId="302615FE" w14:textId="77777777" w:rsidR="00B26348" w:rsidRDefault="00000000">
            <w:r>
              <w:t>○ Sinus(es)</w:t>
            </w:r>
          </w:p>
        </w:tc>
      </w:tr>
      <w:tr w:rsidR="00B26348" w14:paraId="16E8413C" w14:textId="77777777">
        <w:tc>
          <w:tcPr>
            <w:tcW w:w="5256" w:type="dxa"/>
          </w:tcPr>
          <w:p w14:paraId="2126CF8C" w14:textId="77777777" w:rsidR="00B26348" w:rsidRDefault="00000000">
            <w:r>
              <w:t>○ Multiple internal nasal locations</w:t>
            </w:r>
          </w:p>
        </w:tc>
        <w:tc>
          <w:tcPr>
            <w:tcW w:w="5256" w:type="dxa"/>
          </w:tcPr>
          <w:p w14:paraId="68F4EB00" w14:textId="77777777" w:rsidR="00B26348" w:rsidRDefault="00000000">
            <w:r>
              <w:t>○ Cheek(s)</w:t>
            </w:r>
          </w:p>
        </w:tc>
      </w:tr>
      <w:tr w:rsidR="00B26348" w14:paraId="13B66683" w14:textId="77777777">
        <w:tc>
          <w:tcPr>
            <w:tcW w:w="5256" w:type="dxa"/>
          </w:tcPr>
          <w:p w14:paraId="671B534A" w14:textId="77777777" w:rsidR="00B26348" w:rsidRDefault="00000000">
            <w:r>
              <w:t>○ Jaw, chin</w:t>
            </w:r>
          </w:p>
        </w:tc>
        <w:tc>
          <w:tcPr>
            <w:tcW w:w="5256" w:type="dxa"/>
          </w:tcPr>
          <w:p w14:paraId="1E573C70" w14:textId="77777777" w:rsidR="00B26348" w:rsidRDefault="00000000">
            <w:r>
              <w:t>○ Mouth</w:t>
            </w:r>
          </w:p>
        </w:tc>
      </w:tr>
      <w:tr w:rsidR="00B26348" w14:paraId="4B76568A" w14:textId="77777777">
        <w:tc>
          <w:tcPr>
            <w:tcW w:w="5256" w:type="dxa"/>
          </w:tcPr>
          <w:p w14:paraId="5787708D" w14:textId="77777777" w:rsidR="00B26348" w:rsidRDefault="00000000">
            <w:r>
              <w:t>○ Lip(s)</w:t>
            </w:r>
          </w:p>
        </w:tc>
        <w:tc>
          <w:tcPr>
            <w:tcW w:w="5256" w:type="dxa"/>
          </w:tcPr>
          <w:p w14:paraId="01F5BD93" w14:textId="77777777" w:rsidR="00B26348" w:rsidRDefault="00000000">
            <w:r>
              <w:t>○ Tongue</w:t>
            </w:r>
          </w:p>
        </w:tc>
      </w:tr>
      <w:tr w:rsidR="00B26348" w14:paraId="645AAB33" w14:textId="77777777">
        <w:tc>
          <w:tcPr>
            <w:tcW w:w="5256" w:type="dxa"/>
          </w:tcPr>
          <w:p w14:paraId="15E2D76F" w14:textId="77777777" w:rsidR="00B26348" w:rsidRDefault="00000000">
            <w:r>
              <w:t>○ Tooth (teeth)</w:t>
            </w:r>
          </w:p>
        </w:tc>
        <w:tc>
          <w:tcPr>
            <w:tcW w:w="5256" w:type="dxa"/>
          </w:tcPr>
          <w:p w14:paraId="3A6F8C00" w14:textId="77777777" w:rsidR="00B26348" w:rsidRDefault="00000000">
            <w:r>
              <w:t>○ Gum</w:t>
            </w:r>
          </w:p>
        </w:tc>
      </w:tr>
      <w:tr w:rsidR="00B26348" w14:paraId="49E34402" w14:textId="77777777">
        <w:tc>
          <w:tcPr>
            <w:tcW w:w="5256" w:type="dxa"/>
          </w:tcPr>
          <w:p w14:paraId="05669D25" w14:textId="77777777" w:rsidR="00B26348" w:rsidRDefault="00000000">
            <w:r>
              <w:t>○ Multiple mouth locations</w:t>
            </w:r>
          </w:p>
        </w:tc>
        <w:tc>
          <w:tcPr>
            <w:tcW w:w="5256" w:type="dxa"/>
          </w:tcPr>
          <w:p w14:paraId="4CA75135" w14:textId="77777777" w:rsidR="00B26348" w:rsidRDefault="00000000">
            <w:r>
              <w:t>○ Multiple face locations</w:t>
            </w:r>
          </w:p>
        </w:tc>
      </w:tr>
      <w:tr w:rsidR="00B26348" w14:paraId="339DE44F" w14:textId="77777777">
        <w:tc>
          <w:tcPr>
            <w:tcW w:w="5256" w:type="dxa"/>
          </w:tcPr>
          <w:p w14:paraId="2EB4CDD4" w14:textId="77777777" w:rsidR="00B26348" w:rsidRDefault="00000000">
            <w:r>
              <w:t>○ Multiple head locations</w:t>
            </w:r>
          </w:p>
        </w:tc>
        <w:tc>
          <w:tcPr>
            <w:tcW w:w="5256" w:type="dxa"/>
          </w:tcPr>
          <w:p w14:paraId="69491455" w14:textId="77777777" w:rsidR="00B26348" w:rsidRDefault="00000000">
            <w:r>
              <w:t>○ Neck, Including Throat</w:t>
            </w:r>
          </w:p>
        </w:tc>
      </w:tr>
      <w:tr w:rsidR="00B26348" w14:paraId="36F25B26" w14:textId="77777777">
        <w:tc>
          <w:tcPr>
            <w:tcW w:w="5256" w:type="dxa"/>
          </w:tcPr>
          <w:p w14:paraId="4B4C85F6" w14:textId="77777777" w:rsidR="00B26348" w:rsidRDefault="00000000">
            <w:r>
              <w:t>○ Neck, except internal location of diseases or disorders</w:t>
            </w:r>
          </w:p>
        </w:tc>
        <w:tc>
          <w:tcPr>
            <w:tcW w:w="5256" w:type="dxa"/>
          </w:tcPr>
          <w:p w14:paraId="51BC1159" w14:textId="77777777" w:rsidR="00B26348" w:rsidRDefault="00000000">
            <w:r>
              <w:t>○ Vocal cord(s)</w:t>
            </w:r>
          </w:p>
        </w:tc>
      </w:tr>
      <w:tr w:rsidR="00B26348" w14:paraId="43EAF7FC" w14:textId="77777777">
        <w:tc>
          <w:tcPr>
            <w:tcW w:w="5256" w:type="dxa"/>
          </w:tcPr>
          <w:p w14:paraId="0A9F9627" w14:textId="77777777" w:rsidR="00B26348" w:rsidRDefault="00000000">
            <w:r>
              <w:t>○ Larynx</w:t>
            </w:r>
          </w:p>
        </w:tc>
        <w:tc>
          <w:tcPr>
            <w:tcW w:w="5256" w:type="dxa"/>
          </w:tcPr>
          <w:p w14:paraId="27500560" w14:textId="77777777" w:rsidR="00B26348" w:rsidRDefault="00000000">
            <w:r>
              <w:t>○ Laryngopharynx</w:t>
            </w:r>
          </w:p>
        </w:tc>
      </w:tr>
      <w:tr w:rsidR="00B26348" w14:paraId="71DD9D5F" w14:textId="77777777">
        <w:tc>
          <w:tcPr>
            <w:tcW w:w="5256" w:type="dxa"/>
          </w:tcPr>
          <w:p w14:paraId="28385CA9" w14:textId="77777777" w:rsidR="00B26348" w:rsidRDefault="00000000">
            <w:r>
              <w:t>○ Pharynx</w:t>
            </w:r>
          </w:p>
        </w:tc>
        <w:tc>
          <w:tcPr>
            <w:tcW w:w="5256" w:type="dxa"/>
          </w:tcPr>
          <w:p w14:paraId="15477845" w14:textId="77777777" w:rsidR="00B26348" w:rsidRDefault="00000000">
            <w:r>
              <w:t>○ Trachea</w:t>
            </w:r>
          </w:p>
        </w:tc>
      </w:tr>
      <w:tr w:rsidR="00B26348" w14:paraId="4F804232" w14:textId="77777777">
        <w:tc>
          <w:tcPr>
            <w:tcW w:w="5256" w:type="dxa"/>
          </w:tcPr>
          <w:p w14:paraId="5DEB2917" w14:textId="77777777" w:rsidR="00B26348" w:rsidRDefault="00000000">
            <w:r>
              <w:t>○ Multiple internal neck locations</w:t>
            </w:r>
          </w:p>
        </w:tc>
        <w:tc>
          <w:tcPr>
            <w:tcW w:w="5256" w:type="dxa"/>
          </w:tcPr>
          <w:p w14:paraId="219440A2" w14:textId="77777777" w:rsidR="00B26348" w:rsidRDefault="00000000">
            <w:r>
              <w:t>○ Trunk</w:t>
            </w:r>
          </w:p>
        </w:tc>
      </w:tr>
      <w:tr w:rsidR="00B26348" w14:paraId="6EC8E487" w14:textId="77777777">
        <w:tc>
          <w:tcPr>
            <w:tcW w:w="5256" w:type="dxa"/>
          </w:tcPr>
          <w:p w14:paraId="06784C9D" w14:textId="77777777" w:rsidR="00B26348" w:rsidRDefault="00000000">
            <w:r>
              <w:t>○ Chest, including ribs, internal organs</w:t>
            </w:r>
          </w:p>
        </w:tc>
        <w:tc>
          <w:tcPr>
            <w:tcW w:w="5256" w:type="dxa"/>
          </w:tcPr>
          <w:p w14:paraId="501FCB59" w14:textId="77777777" w:rsidR="00B26348" w:rsidRDefault="00000000">
            <w:r>
              <w:t>○ Chest, except internal location of diseases or disorders</w:t>
            </w:r>
          </w:p>
        </w:tc>
      </w:tr>
      <w:tr w:rsidR="00B26348" w14:paraId="57E3CAAA" w14:textId="77777777">
        <w:tc>
          <w:tcPr>
            <w:tcW w:w="5256" w:type="dxa"/>
          </w:tcPr>
          <w:p w14:paraId="2BF40F06" w14:textId="77777777" w:rsidR="00B26348" w:rsidRDefault="00000000">
            <w:r>
              <w:t>○ Esophagus</w:t>
            </w:r>
          </w:p>
        </w:tc>
        <w:tc>
          <w:tcPr>
            <w:tcW w:w="5256" w:type="dxa"/>
          </w:tcPr>
          <w:p w14:paraId="4CF115F2" w14:textId="77777777" w:rsidR="00B26348" w:rsidRDefault="00000000">
            <w:r>
              <w:t>○ Heart</w:t>
            </w:r>
          </w:p>
        </w:tc>
      </w:tr>
      <w:tr w:rsidR="00B26348" w14:paraId="4C1F8D9C" w14:textId="77777777">
        <w:tc>
          <w:tcPr>
            <w:tcW w:w="5256" w:type="dxa"/>
          </w:tcPr>
          <w:p w14:paraId="58E2CF39" w14:textId="77777777" w:rsidR="00B26348" w:rsidRDefault="00000000">
            <w:r>
              <w:t>○ Bronchus</w:t>
            </w:r>
          </w:p>
        </w:tc>
        <w:tc>
          <w:tcPr>
            <w:tcW w:w="5256" w:type="dxa"/>
          </w:tcPr>
          <w:p w14:paraId="10349407" w14:textId="77777777" w:rsidR="00B26348" w:rsidRDefault="00000000">
            <w:r>
              <w:t>○ Lung(s), pleura</w:t>
            </w:r>
          </w:p>
        </w:tc>
      </w:tr>
      <w:tr w:rsidR="00B26348" w14:paraId="2435D1BB" w14:textId="77777777">
        <w:tc>
          <w:tcPr>
            <w:tcW w:w="5256" w:type="dxa"/>
          </w:tcPr>
          <w:p w14:paraId="718874EF" w14:textId="77777777" w:rsidR="00B26348" w:rsidRDefault="00000000">
            <w:r>
              <w:t>○ Breast(s)—internal</w:t>
            </w:r>
          </w:p>
        </w:tc>
        <w:tc>
          <w:tcPr>
            <w:tcW w:w="5256" w:type="dxa"/>
          </w:tcPr>
          <w:p w14:paraId="1AFAD7CF" w14:textId="77777777" w:rsidR="00B26348" w:rsidRDefault="00000000">
            <w:r>
              <w:t>○ Multiple internal chest locations</w:t>
            </w:r>
          </w:p>
        </w:tc>
      </w:tr>
      <w:tr w:rsidR="00B26348" w14:paraId="567060B5" w14:textId="77777777">
        <w:tc>
          <w:tcPr>
            <w:tcW w:w="5256" w:type="dxa"/>
          </w:tcPr>
          <w:p w14:paraId="3FBBA8E2" w14:textId="77777777" w:rsidR="00B26348" w:rsidRDefault="00000000">
            <w:r>
              <w:t>○ Back, including spine, spinal cord</w:t>
            </w:r>
          </w:p>
        </w:tc>
        <w:tc>
          <w:tcPr>
            <w:tcW w:w="5256" w:type="dxa"/>
          </w:tcPr>
          <w:p w14:paraId="1D4AB78D" w14:textId="77777777" w:rsidR="00B26348" w:rsidRDefault="00000000">
            <w:r>
              <w:t>○ Thoracic region</w:t>
            </w:r>
          </w:p>
        </w:tc>
      </w:tr>
      <w:tr w:rsidR="00B26348" w14:paraId="45D6C020" w14:textId="77777777">
        <w:tc>
          <w:tcPr>
            <w:tcW w:w="5256" w:type="dxa"/>
          </w:tcPr>
          <w:p w14:paraId="303ADA58" w14:textId="77777777" w:rsidR="00B26348" w:rsidRDefault="00000000">
            <w:r>
              <w:t>○ Lumbar region</w:t>
            </w:r>
          </w:p>
        </w:tc>
        <w:tc>
          <w:tcPr>
            <w:tcW w:w="5256" w:type="dxa"/>
          </w:tcPr>
          <w:p w14:paraId="5CD72C99" w14:textId="77777777" w:rsidR="00B26348" w:rsidRDefault="00000000">
            <w:r>
              <w:t>○ Sacral region</w:t>
            </w:r>
          </w:p>
        </w:tc>
      </w:tr>
      <w:tr w:rsidR="00B26348" w14:paraId="0CF1A3CB" w14:textId="77777777">
        <w:tc>
          <w:tcPr>
            <w:tcW w:w="5256" w:type="dxa"/>
          </w:tcPr>
          <w:p w14:paraId="5A955D98" w14:textId="77777777" w:rsidR="00B26348" w:rsidRDefault="00000000">
            <w:r>
              <w:t>○ Coccygeal region</w:t>
            </w:r>
          </w:p>
        </w:tc>
        <w:tc>
          <w:tcPr>
            <w:tcW w:w="5256" w:type="dxa"/>
          </w:tcPr>
          <w:p w14:paraId="2F34857C" w14:textId="77777777" w:rsidR="00B26348" w:rsidRDefault="00000000">
            <w:r>
              <w:t>○ Multiple back regions</w:t>
            </w:r>
          </w:p>
        </w:tc>
      </w:tr>
      <w:tr w:rsidR="00B26348" w14:paraId="6C1ED6FE" w14:textId="77777777">
        <w:tc>
          <w:tcPr>
            <w:tcW w:w="5256" w:type="dxa"/>
          </w:tcPr>
          <w:p w14:paraId="2D2549A3" w14:textId="77777777" w:rsidR="00B26348" w:rsidRDefault="00000000">
            <w:r>
              <w:t>○ Back, including spine, spinal cord, n.e.c.</w:t>
            </w:r>
          </w:p>
        </w:tc>
        <w:tc>
          <w:tcPr>
            <w:tcW w:w="5256" w:type="dxa"/>
          </w:tcPr>
          <w:p w14:paraId="0A86B01C" w14:textId="77777777" w:rsidR="00B26348" w:rsidRDefault="00000000">
            <w:r>
              <w:t>○ Abdomen</w:t>
            </w:r>
          </w:p>
        </w:tc>
      </w:tr>
      <w:tr w:rsidR="00B26348" w14:paraId="24E0BB92" w14:textId="77777777">
        <w:tc>
          <w:tcPr>
            <w:tcW w:w="5256" w:type="dxa"/>
          </w:tcPr>
          <w:p w14:paraId="762AD0A5" w14:textId="77777777" w:rsidR="00B26348" w:rsidRDefault="00000000">
            <w:r>
              <w:t>○ Abdomen, except internal location of diseases or disorders</w:t>
            </w:r>
          </w:p>
        </w:tc>
        <w:tc>
          <w:tcPr>
            <w:tcW w:w="5256" w:type="dxa"/>
          </w:tcPr>
          <w:p w14:paraId="63934C3D" w14:textId="77777777" w:rsidR="00B26348" w:rsidRDefault="00000000">
            <w:r>
              <w:t>○ Stomach organ</w:t>
            </w:r>
          </w:p>
        </w:tc>
      </w:tr>
      <w:tr w:rsidR="00B26348" w14:paraId="3A6C9871" w14:textId="77777777">
        <w:tc>
          <w:tcPr>
            <w:tcW w:w="5256" w:type="dxa"/>
          </w:tcPr>
          <w:p w14:paraId="5C8889BC" w14:textId="77777777" w:rsidR="00B26348" w:rsidRDefault="00000000">
            <w:r>
              <w:t>○ Spleen</w:t>
            </w:r>
          </w:p>
        </w:tc>
        <w:tc>
          <w:tcPr>
            <w:tcW w:w="5256" w:type="dxa"/>
          </w:tcPr>
          <w:p w14:paraId="7D18C5E3" w14:textId="77777777" w:rsidR="00B26348" w:rsidRDefault="00000000">
            <w:r>
              <w:t>○ Urinary organs</w:t>
            </w:r>
          </w:p>
        </w:tc>
      </w:tr>
      <w:tr w:rsidR="00B26348" w14:paraId="29325798" w14:textId="77777777">
        <w:tc>
          <w:tcPr>
            <w:tcW w:w="5256" w:type="dxa"/>
          </w:tcPr>
          <w:p w14:paraId="7320EE01" w14:textId="77777777" w:rsidR="00B26348" w:rsidRDefault="00000000">
            <w:r>
              <w:t>○ Bladder</w:t>
            </w:r>
          </w:p>
        </w:tc>
        <w:tc>
          <w:tcPr>
            <w:tcW w:w="5256" w:type="dxa"/>
          </w:tcPr>
          <w:p w14:paraId="51579D17" w14:textId="77777777" w:rsidR="00B26348" w:rsidRDefault="00000000">
            <w:r>
              <w:t>○ Kidney(s)</w:t>
            </w:r>
          </w:p>
        </w:tc>
      </w:tr>
      <w:tr w:rsidR="00B26348" w14:paraId="7077FC10" w14:textId="77777777">
        <w:tc>
          <w:tcPr>
            <w:tcW w:w="5256" w:type="dxa"/>
          </w:tcPr>
          <w:p w14:paraId="0B572CB3" w14:textId="77777777" w:rsidR="00B26348" w:rsidRDefault="00000000">
            <w:r>
              <w:t>○ Multiple urinary organs</w:t>
            </w:r>
          </w:p>
        </w:tc>
        <w:tc>
          <w:tcPr>
            <w:tcW w:w="5256" w:type="dxa"/>
          </w:tcPr>
          <w:p w14:paraId="2A5A97A2" w14:textId="77777777" w:rsidR="00B26348" w:rsidRDefault="00000000">
            <w:r>
              <w:t>○ Intestines, peritoneum</w:t>
            </w:r>
          </w:p>
        </w:tc>
      </w:tr>
      <w:tr w:rsidR="00B26348" w14:paraId="148ADEF2" w14:textId="77777777">
        <w:tc>
          <w:tcPr>
            <w:tcW w:w="5256" w:type="dxa"/>
          </w:tcPr>
          <w:p w14:paraId="460DE653" w14:textId="77777777" w:rsidR="00B26348" w:rsidRDefault="00000000">
            <w:r>
              <w:t>○ Peritoneum</w:t>
            </w:r>
          </w:p>
        </w:tc>
        <w:tc>
          <w:tcPr>
            <w:tcW w:w="5256" w:type="dxa"/>
          </w:tcPr>
          <w:p w14:paraId="1E49E961" w14:textId="77777777" w:rsidR="00B26348" w:rsidRDefault="00000000">
            <w:r>
              <w:t>○ Small intestine</w:t>
            </w:r>
          </w:p>
        </w:tc>
      </w:tr>
      <w:tr w:rsidR="00B26348" w14:paraId="610804AC" w14:textId="77777777">
        <w:tc>
          <w:tcPr>
            <w:tcW w:w="5256" w:type="dxa"/>
          </w:tcPr>
          <w:p w14:paraId="2E979FF0" w14:textId="77777777" w:rsidR="00B26348" w:rsidRDefault="00000000">
            <w:r>
              <w:t>○ Large intestine, colon, rectum</w:t>
            </w:r>
          </w:p>
        </w:tc>
        <w:tc>
          <w:tcPr>
            <w:tcW w:w="5256" w:type="dxa"/>
          </w:tcPr>
          <w:p w14:paraId="09DF929B" w14:textId="77777777" w:rsidR="00B26348" w:rsidRDefault="00000000">
            <w:r>
              <w:t>○ Multiple intestinal locations</w:t>
            </w:r>
          </w:p>
        </w:tc>
      </w:tr>
      <w:tr w:rsidR="00B26348" w14:paraId="52DAFD67" w14:textId="77777777">
        <w:tc>
          <w:tcPr>
            <w:tcW w:w="5256" w:type="dxa"/>
          </w:tcPr>
          <w:p w14:paraId="0BA81573" w14:textId="77777777" w:rsidR="00B26348" w:rsidRDefault="00000000">
            <w:r>
              <w:t>○ Other digestive structures</w:t>
            </w:r>
          </w:p>
        </w:tc>
        <w:tc>
          <w:tcPr>
            <w:tcW w:w="5256" w:type="dxa"/>
          </w:tcPr>
          <w:p w14:paraId="4A4BA3E2" w14:textId="77777777" w:rsidR="00B26348" w:rsidRDefault="00000000">
            <w:r>
              <w:t>○ Liver</w:t>
            </w:r>
          </w:p>
        </w:tc>
      </w:tr>
      <w:tr w:rsidR="00B26348" w14:paraId="384BA571" w14:textId="77777777">
        <w:tc>
          <w:tcPr>
            <w:tcW w:w="5256" w:type="dxa"/>
          </w:tcPr>
          <w:p w14:paraId="36382C43" w14:textId="77777777" w:rsidR="00B26348" w:rsidRDefault="00000000">
            <w:r>
              <w:t>○ Gallbladder</w:t>
            </w:r>
          </w:p>
        </w:tc>
        <w:tc>
          <w:tcPr>
            <w:tcW w:w="5256" w:type="dxa"/>
          </w:tcPr>
          <w:p w14:paraId="2406E9FF" w14:textId="77777777" w:rsidR="00B26348" w:rsidRDefault="00000000">
            <w:r>
              <w:t>○ Pancreas</w:t>
            </w:r>
          </w:p>
        </w:tc>
      </w:tr>
      <w:tr w:rsidR="00B26348" w14:paraId="1F320B98" w14:textId="77777777">
        <w:tc>
          <w:tcPr>
            <w:tcW w:w="5256" w:type="dxa"/>
          </w:tcPr>
          <w:p w14:paraId="4916B6AB" w14:textId="77777777" w:rsidR="00B26348" w:rsidRDefault="00000000">
            <w:r>
              <w:t>○ Multiple other digestive structures</w:t>
            </w:r>
          </w:p>
        </w:tc>
        <w:tc>
          <w:tcPr>
            <w:tcW w:w="5256" w:type="dxa"/>
          </w:tcPr>
          <w:p w14:paraId="076A9711" w14:textId="77777777" w:rsidR="00B26348" w:rsidRDefault="00000000">
            <w:r>
              <w:t>○ Multiple internal abdominal locations</w:t>
            </w:r>
          </w:p>
        </w:tc>
      </w:tr>
      <w:tr w:rsidR="00B26348" w14:paraId="4BB4401B" w14:textId="77777777">
        <w:tc>
          <w:tcPr>
            <w:tcW w:w="5256" w:type="dxa"/>
          </w:tcPr>
          <w:p w14:paraId="5DF38455" w14:textId="77777777" w:rsidR="00B26348" w:rsidRDefault="00000000">
            <w:r>
              <w:t>○ Pelvic region</w:t>
            </w:r>
          </w:p>
        </w:tc>
        <w:tc>
          <w:tcPr>
            <w:tcW w:w="5256" w:type="dxa"/>
          </w:tcPr>
          <w:p w14:paraId="6228A0F8" w14:textId="77777777" w:rsidR="00B26348" w:rsidRDefault="00000000">
            <w:r>
              <w:t>○ Pelvic region, unspecified</w:t>
            </w:r>
          </w:p>
        </w:tc>
      </w:tr>
      <w:tr w:rsidR="00B26348" w14:paraId="36D77382" w14:textId="77777777">
        <w:tc>
          <w:tcPr>
            <w:tcW w:w="5256" w:type="dxa"/>
          </w:tcPr>
          <w:p w14:paraId="5D0C28DE" w14:textId="77777777" w:rsidR="00B26348" w:rsidRDefault="00000000">
            <w:r>
              <w:t>○ Hip(s)</w:t>
            </w:r>
          </w:p>
        </w:tc>
        <w:tc>
          <w:tcPr>
            <w:tcW w:w="5256" w:type="dxa"/>
          </w:tcPr>
          <w:p w14:paraId="3688BD6B" w14:textId="77777777" w:rsidR="00B26348" w:rsidRDefault="00000000">
            <w:r>
              <w:t>○ Pelvis</w:t>
            </w:r>
          </w:p>
        </w:tc>
      </w:tr>
      <w:tr w:rsidR="00B26348" w14:paraId="5341F4AA" w14:textId="77777777">
        <w:tc>
          <w:tcPr>
            <w:tcW w:w="5256" w:type="dxa"/>
          </w:tcPr>
          <w:p w14:paraId="02772091" w14:textId="77777777" w:rsidR="00B26348" w:rsidRDefault="00000000">
            <w:r>
              <w:t>○ Buttock(s)</w:t>
            </w:r>
          </w:p>
        </w:tc>
        <w:tc>
          <w:tcPr>
            <w:tcW w:w="5256" w:type="dxa"/>
          </w:tcPr>
          <w:p w14:paraId="2F290217" w14:textId="77777777" w:rsidR="00B26348" w:rsidRDefault="00000000">
            <w:r>
              <w:t>○ Groin</w:t>
            </w:r>
          </w:p>
        </w:tc>
      </w:tr>
      <w:tr w:rsidR="00B26348" w14:paraId="39341790" w14:textId="77777777">
        <w:tc>
          <w:tcPr>
            <w:tcW w:w="5256" w:type="dxa"/>
          </w:tcPr>
          <w:p w14:paraId="2453F31A" w14:textId="77777777" w:rsidR="00B26348" w:rsidRDefault="00000000">
            <w:r>
              <w:t>○ External reproductive tract structures</w:t>
            </w:r>
          </w:p>
        </w:tc>
        <w:tc>
          <w:tcPr>
            <w:tcW w:w="5256" w:type="dxa"/>
          </w:tcPr>
          <w:p w14:paraId="43A20203" w14:textId="77777777" w:rsidR="00B26348" w:rsidRDefault="00000000">
            <w:r>
              <w:t>○ Scrotum</w:t>
            </w:r>
          </w:p>
        </w:tc>
      </w:tr>
      <w:tr w:rsidR="00B26348" w14:paraId="53F2DB43" w14:textId="77777777">
        <w:tc>
          <w:tcPr>
            <w:tcW w:w="5256" w:type="dxa"/>
          </w:tcPr>
          <w:p w14:paraId="1E78CD6D" w14:textId="77777777" w:rsidR="00B26348" w:rsidRDefault="00000000">
            <w:r>
              <w:t>○ Penis</w:t>
            </w:r>
          </w:p>
        </w:tc>
        <w:tc>
          <w:tcPr>
            <w:tcW w:w="5256" w:type="dxa"/>
          </w:tcPr>
          <w:p w14:paraId="1B6D8779" w14:textId="77777777" w:rsidR="00B26348" w:rsidRDefault="00000000">
            <w:r>
              <w:t>○ External female genital region</w:t>
            </w:r>
          </w:p>
        </w:tc>
      </w:tr>
      <w:tr w:rsidR="00B26348" w14:paraId="052DB7C8" w14:textId="77777777">
        <w:tc>
          <w:tcPr>
            <w:tcW w:w="5256" w:type="dxa"/>
          </w:tcPr>
          <w:p w14:paraId="26D27CEC" w14:textId="77777777" w:rsidR="00B26348" w:rsidRDefault="00000000">
            <w:r>
              <w:t>○ Multiple external reproductive tract structures</w:t>
            </w:r>
          </w:p>
        </w:tc>
        <w:tc>
          <w:tcPr>
            <w:tcW w:w="5256" w:type="dxa"/>
          </w:tcPr>
          <w:p w14:paraId="740F2C91" w14:textId="77777777" w:rsidR="00B26348" w:rsidRDefault="00000000">
            <w:r>
              <w:t>○ Internal reproductive tract structures</w:t>
            </w:r>
          </w:p>
        </w:tc>
      </w:tr>
      <w:tr w:rsidR="00B26348" w14:paraId="043EC253" w14:textId="77777777">
        <w:tc>
          <w:tcPr>
            <w:tcW w:w="5256" w:type="dxa"/>
          </w:tcPr>
          <w:p w14:paraId="45F025EF" w14:textId="77777777" w:rsidR="00B26348" w:rsidRDefault="00000000">
            <w:r>
              <w:t>○ Prostate</w:t>
            </w:r>
          </w:p>
        </w:tc>
        <w:tc>
          <w:tcPr>
            <w:tcW w:w="5256" w:type="dxa"/>
          </w:tcPr>
          <w:p w14:paraId="28EC1718" w14:textId="77777777" w:rsidR="00B26348" w:rsidRDefault="00000000">
            <w:r>
              <w:t>○ Testis (testes)</w:t>
            </w:r>
          </w:p>
        </w:tc>
      </w:tr>
      <w:tr w:rsidR="00B26348" w14:paraId="2E24F90E" w14:textId="77777777">
        <w:tc>
          <w:tcPr>
            <w:tcW w:w="5256" w:type="dxa"/>
          </w:tcPr>
          <w:p w14:paraId="76B18C04" w14:textId="77777777" w:rsidR="00B26348" w:rsidRDefault="00000000">
            <w:r>
              <w:t>○ Ovary (ovaries)</w:t>
            </w:r>
          </w:p>
        </w:tc>
        <w:tc>
          <w:tcPr>
            <w:tcW w:w="5256" w:type="dxa"/>
          </w:tcPr>
          <w:p w14:paraId="1455798E" w14:textId="77777777" w:rsidR="00B26348" w:rsidRDefault="00000000">
            <w:r>
              <w:t>○ Uterus</w:t>
            </w:r>
          </w:p>
        </w:tc>
      </w:tr>
      <w:tr w:rsidR="00B26348" w14:paraId="4168043F" w14:textId="77777777">
        <w:tc>
          <w:tcPr>
            <w:tcW w:w="5256" w:type="dxa"/>
          </w:tcPr>
          <w:p w14:paraId="5B7357F7" w14:textId="77777777" w:rsidR="00B26348" w:rsidRDefault="00000000">
            <w:r>
              <w:t>○ Multiple internal reproductive tract structures</w:t>
            </w:r>
          </w:p>
        </w:tc>
        <w:tc>
          <w:tcPr>
            <w:tcW w:w="5256" w:type="dxa"/>
          </w:tcPr>
          <w:p w14:paraId="73027C50" w14:textId="77777777" w:rsidR="00B26348" w:rsidRDefault="00000000">
            <w:r>
              <w:t>○ Multiple pelvic region locations</w:t>
            </w:r>
          </w:p>
        </w:tc>
      </w:tr>
      <w:tr w:rsidR="00B26348" w14:paraId="5A858C57" w14:textId="77777777">
        <w:tc>
          <w:tcPr>
            <w:tcW w:w="5256" w:type="dxa"/>
          </w:tcPr>
          <w:p w14:paraId="4E77B00A" w14:textId="77777777" w:rsidR="00B26348" w:rsidRDefault="00000000">
            <w:r>
              <w:t>○ Multiple trunk locations</w:t>
            </w:r>
          </w:p>
        </w:tc>
        <w:tc>
          <w:tcPr>
            <w:tcW w:w="5256" w:type="dxa"/>
          </w:tcPr>
          <w:p w14:paraId="60A95097" w14:textId="77777777" w:rsidR="00B26348" w:rsidRDefault="00000000">
            <w:r>
              <w:t>○ Upper Extremities</w:t>
            </w:r>
          </w:p>
        </w:tc>
      </w:tr>
      <w:tr w:rsidR="00B26348" w14:paraId="6068E589" w14:textId="77777777">
        <w:tc>
          <w:tcPr>
            <w:tcW w:w="5256" w:type="dxa"/>
          </w:tcPr>
          <w:p w14:paraId="5065DD7D" w14:textId="77777777" w:rsidR="00B26348" w:rsidRDefault="00000000">
            <w:r>
              <w:t>○ Shoulder(s), including clavicle(s), scapula(e)</w:t>
            </w:r>
          </w:p>
        </w:tc>
        <w:tc>
          <w:tcPr>
            <w:tcW w:w="5256" w:type="dxa"/>
          </w:tcPr>
          <w:p w14:paraId="6EEEF639" w14:textId="77777777" w:rsidR="00B26348" w:rsidRDefault="00000000">
            <w:r>
              <w:t>○ Arm(s)</w:t>
            </w:r>
          </w:p>
        </w:tc>
      </w:tr>
      <w:tr w:rsidR="00B26348" w14:paraId="5A5D8ACE" w14:textId="77777777">
        <w:tc>
          <w:tcPr>
            <w:tcW w:w="5256" w:type="dxa"/>
          </w:tcPr>
          <w:p w14:paraId="333AAA49" w14:textId="77777777" w:rsidR="00B26348" w:rsidRDefault="00000000">
            <w:r>
              <w:t>○ Upper arm(s)</w:t>
            </w:r>
          </w:p>
        </w:tc>
        <w:tc>
          <w:tcPr>
            <w:tcW w:w="5256" w:type="dxa"/>
          </w:tcPr>
          <w:p w14:paraId="6CA39379" w14:textId="77777777" w:rsidR="00B26348" w:rsidRDefault="00000000">
            <w:r>
              <w:t>○ Elbow(s)</w:t>
            </w:r>
          </w:p>
        </w:tc>
      </w:tr>
      <w:tr w:rsidR="00B26348" w14:paraId="5CC93FC0" w14:textId="77777777">
        <w:tc>
          <w:tcPr>
            <w:tcW w:w="5256" w:type="dxa"/>
          </w:tcPr>
          <w:p w14:paraId="51A2F8CC" w14:textId="77777777" w:rsidR="00B26348" w:rsidRDefault="00000000">
            <w:r>
              <w:t>○ Forearm(s)</w:t>
            </w:r>
          </w:p>
        </w:tc>
        <w:tc>
          <w:tcPr>
            <w:tcW w:w="5256" w:type="dxa"/>
          </w:tcPr>
          <w:p w14:paraId="742F7C87" w14:textId="77777777" w:rsidR="00B26348" w:rsidRDefault="00000000">
            <w:r>
              <w:t>○ Multiple arm locations</w:t>
            </w:r>
          </w:p>
        </w:tc>
      </w:tr>
      <w:tr w:rsidR="00B26348" w14:paraId="3728ED72" w14:textId="77777777">
        <w:tc>
          <w:tcPr>
            <w:tcW w:w="5256" w:type="dxa"/>
          </w:tcPr>
          <w:p w14:paraId="2F9F9A91" w14:textId="77777777" w:rsidR="00B26348" w:rsidRDefault="00000000">
            <w:r>
              <w:t>○ Elbow(s) and arms(s)</w:t>
            </w:r>
          </w:p>
        </w:tc>
        <w:tc>
          <w:tcPr>
            <w:tcW w:w="5256" w:type="dxa"/>
          </w:tcPr>
          <w:p w14:paraId="18F98325" w14:textId="77777777" w:rsidR="00B26348" w:rsidRDefault="00000000">
            <w:r>
              <w:t>○ Wrist(s)</w:t>
            </w:r>
          </w:p>
        </w:tc>
      </w:tr>
      <w:tr w:rsidR="00B26348" w14:paraId="316460DC" w14:textId="77777777">
        <w:tc>
          <w:tcPr>
            <w:tcW w:w="5256" w:type="dxa"/>
          </w:tcPr>
          <w:p w14:paraId="382A016F" w14:textId="77777777" w:rsidR="00B26348" w:rsidRDefault="00000000">
            <w:r>
              <w:t>○ Hand(s)</w:t>
            </w:r>
          </w:p>
        </w:tc>
        <w:tc>
          <w:tcPr>
            <w:tcW w:w="5256" w:type="dxa"/>
          </w:tcPr>
          <w:p w14:paraId="3E85E30E" w14:textId="77777777" w:rsidR="00B26348" w:rsidRDefault="00000000">
            <w:r>
              <w:t>○ Hand(s), except finger(s)</w:t>
            </w:r>
          </w:p>
        </w:tc>
      </w:tr>
      <w:tr w:rsidR="00B26348" w14:paraId="1B298CB2" w14:textId="77777777">
        <w:tc>
          <w:tcPr>
            <w:tcW w:w="5256" w:type="dxa"/>
          </w:tcPr>
          <w:p w14:paraId="72E4AA6A" w14:textId="77777777" w:rsidR="00B26348" w:rsidRDefault="00000000">
            <w:r>
              <w:t>○ Finger(s), fingernail(s)</w:t>
            </w:r>
          </w:p>
        </w:tc>
        <w:tc>
          <w:tcPr>
            <w:tcW w:w="5256" w:type="dxa"/>
          </w:tcPr>
          <w:p w14:paraId="496AA42F" w14:textId="77777777" w:rsidR="00B26348" w:rsidRDefault="00000000">
            <w:r>
              <w:t>○ Fingernail(s), nailbed(s)</w:t>
            </w:r>
          </w:p>
        </w:tc>
      </w:tr>
      <w:tr w:rsidR="00B26348" w14:paraId="4C041DB3" w14:textId="77777777">
        <w:tc>
          <w:tcPr>
            <w:tcW w:w="5256" w:type="dxa"/>
          </w:tcPr>
          <w:p w14:paraId="2407588A" w14:textId="77777777" w:rsidR="00B26348" w:rsidRDefault="00000000">
            <w:r>
              <w:t>○ Fingertip(s)</w:t>
            </w:r>
          </w:p>
        </w:tc>
        <w:tc>
          <w:tcPr>
            <w:tcW w:w="5256" w:type="dxa"/>
          </w:tcPr>
          <w:p w14:paraId="48DC71BC" w14:textId="77777777" w:rsidR="00B26348" w:rsidRDefault="00000000">
            <w:r>
              <w:t>○ Finger(s), fingernail(s), n.e.c.</w:t>
            </w:r>
          </w:p>
        </w:tc>
      </w:tr>
      <w:tr w:rsidR="00B26348" w14:paraId="3C161FE0" w14:textId="77777777">
        <w:tc>
          <w:tcPr>
            <w:tcW w:w="5256" w:type="dxa"/>
          </w:tcPr>
          <w:p w14:paraId="54F44527" w14:textId="77777777" w:rsidR="00B26348" w:rsidRDefault="00000000">
            <w:r>
              <w:t>○ Hand(s) and finger(s)</w:t>
            </w:r>
          </w:p>
        </w:tc>
        <w:tc>
          <w:tcPr>
            <w:tcW w:w="5256" w:type="dxa"/>
          </w:tcPr>
          <w:p w14:paraId="3A0DBCF0" w14:textId="77777777" w:rsidR="00B26348" w:rsidRDefault="00000000">
            <w:r>
              <w:t>○ Hand(s), n.e.c.</w:t>
            </w:r>
          </w:p>
        </w:tc>
      </w:tr>
      <w:tr w:rsidR="00B26348" w14:paraId="07622C72" w14:textId="77777777">
        <w:tc>
          <w:tcPr>
            <w:tcW w:w="5256" w:type="dxa"/>
          </w:tcPr>
          <w:p w14:paraId="37D1A24D" w14:textId="77777777" w:rsidR="00B26348" w:rsidRDefault="00000000">
            <w:r>
              <w:t>○ Multiple upper extremities locations</w:t>
            </w:r>
          </w:p>
        </w:tc>
        <w:tc>
          <w:tcPr>
            <w:tcW w:w="5256" w:type="dxa"/>
          </w:tcPr>
          <w:p w14:paraId="004C3A38" w14:textId="77777777" w:rsidR="00B26348" w:rsidRDefault="00000000">
            <w:r>
              <w:t>○ Hand(s) and arms(s)</w:t>
            </w:r>
          </w:p>
        </w:tc>
      </w:tr>
      <w:tr w:rsidR="00B26348" w14:paraId="71709EF4" w14:textId="77777777">
        <w:tc>
          <w:tcPr>
            <w:tcW w:w="5256" w:type="dxa"/>
          </w:tcPr>
          <w:p w14:paraId="5C4FCA6F" w14:textId="77777777" w:rsidR="00B26348" w:rsidRDefault="00000000">
            <w:r>
              <w:t>○ Hand(s) and elbow(s)</w:t>
            </w:r>
          </w:p>
        </w:tc>
        <w:tc>
          <w:tcPr>
            <w:tcW w:w="5256" w:type="dxa"/>
          </w:tcPr>
          <w:p w14:paraId="7C15F54E" w14:textId="77777777" w:rsidR="00B26348" w:rsidRDefault="00000000">
            <w:r>
              <w:t>○ Hand(s) and wrist(s)</w:t>
            </w:r>
          </w:p>
        </w:tc>
      </w:tr>
      <w:tr w:rsidR="00B26348" w14:paraId="212E1AC6" w14:textId="77777777">
        <w:tc>
          <w:tcPr>
            <w:tcW w:w="5256" w:type="dxa"/>
          </w:tcPr>
          <w:p w14:paraId="088EECF5" w14:textId="77777777" w:rsidR="00B26348" w:rsidRDefault="00000000">
            <w:r>
              <w:t>○ Wrist(s) and arm(s)</w:t>
            </w:r>
          </w:p>
        </w:tc>
        <w:tc>
          <w:tcPr>
            <w:tcW w:w="5256" w:type="dxa"/>
          </w:tcPr>
          <w:p w14:paraId="6E251F49" w14:textId="77777777" w:rsidR="00B26348" w:rsidRDefault="00000000">
            <w:r>
              <w:t>○ Wrist(s) and elbow(s)</w:t>
            </w:r>
          </w:p>
        </w:tc>
      </w:tr>
      <w:tr w:rsidR="00B26348" w14:paraId="74404679" w14:textId="77777777">
        <w:tc>
          <w:tcPr>
            <w:tcW w:w="5256" w:type="dxa"/>
          </w:tcPr>
          <w:p w14:paraId="00C5DD19" w14:textId="77777777" w:rsidR="00B26348" w:rsidRDefault="00000000">
            <w:r>
              <w:t>○ Shoulder(s) and arm(s)</w:t>
            </w:r>
          </w:p>
        </w:tc>
        <w:tc>
          <w:tcPr>
            <w:tcW w:w="5256" w:type="dxa"/>
          </w:tcPr>
          <w:p w14:paraId="41BFC047" w14:textId="77777777" w:rsidR="00B26348" w:rsidRDefault="00000000">
            <w:r>
              <w:t>○ Lower Extremities</w:t>
            </w:r>
          </w:p>
        </w:tc>
      </w:tr>
      <w:tr w:rsidR="00B26348" w14:paraId="1D6020D6" w14:textId="77777777">
        <w:tc>
          <w:tcPr>
            <w:tcW w:w="5256" w:type="dxa"/>
          </w:tcPr>
          <w:p w14:paraId="60DC7DBA" w14:textId="77777777" w:rsidR="00B26348" w:rsidRDefault="00000000">
            <w:r>
              <w:t>○ Leg(s)</w:t>
            </w:r>
          </w:p>
        </w:tc>
        <w:tc>
          <w:tcPr>
            <w:tcW w:w="5256" w:type="dxa"/>
          </w:tcPr>
          <w:p w14:paraId="05D02676" w14:textId="77777777" w:rsidR="00B26348" w:rsidRDefault="00000000">
            <w:r>
              <w:t>○ Thigh(s)</w:t>
            </w:r>
          </w:p>
        </w:tc>
      </w:tr>
      <w:tr w:rsidR="00B26348" w14:paraId="5CA61358" w14:textId="77777777">
        <w:tc>
          <w:tcPr>
            <w:tcW w:w="5256" w:type="dxa"/>
          </w:tcPr>
          <w:p w14:paraId="0BD86C6A" w14:textId="77777777" w:rsidR="00B26348" w:rsidRDefault="00000000">
            <w:r>
              <w:t>○ Knee(s)</w:t>
            </w:r>
          </w:p>
        </w:tc>
        <w:tc>
          <w:tcPr>
            <w:tcW w:w="5256" w:type="dxa"/>
          </w:tcPr>
          <w:p w14:paraId="08C3DA9B" w14:textId="77777777" w:rsidR="00B26348" w:rsidRDefault="00000000">
            <w:r>
              <w:t>○ Lower leg(s)</w:t>
            </w:r>
          </w:p>
        </w:tc>
      </w:tr>
      <w:tr w:rsidR="00B26348" w14:paraId="696FE0DD" w14:textId="77777777">
        <w:tc>
          <w:tcPr>
            <w:tcW w:w="5256" w:type="dxa"/>
          </w:tcPr>
          <w:p w14:paraId="6A410928" w14:textId="77777777" w:rsidR="00B26348" w:rsidRDefault="00000000">
            <w:r>
              <w:t>○ Multiple leg locations</w:t>
            </w:r>
          </w:p>
        </w:tc>
        <w:tc>
          <w:tcPr>
            <w:tcW w:w="5256" w:type="dxa"/>
          </w:tcPr>
          <w:p w14:paraId="5C093CD7" w14:textId="77777777" w:rsidR="00B26348" w:rsidRDefault="00000000">
            <w:r>
              <w:t>○ Knee(s) and leg(s)</w:t>
            </w:r>
          </w:p>
        </w:tc>
      </w:tr>
      <w:tr w:rsidR="00B26348" w14:paraId="11D7D93D" w14:textId="77777777">
        <w:tc>
          <w:tcPr>
            <w:tcW w:w="5256" w:type="dxa"/>
          </w:tcPr>
          <w:p w14:paraId="0412798C" w14:textId="77777777" w:rsidR="00B26348" w:rsidRDefault="00000000">
            <w:r>
              <w:t>○ Ankle(s)</w:t>
            </w:r>
          </w:p>
        </w:tc>
        <w:tc>
          <w:tcPr>
            <w:tcW w:w="5256" w:type="dxa"/>
          </w:tcPr>
          <w:p w14:paraId="53CD9B9E" w14:textId="77777777" w:rsidR="00B26348" w:rsidRDefault="00000000">
            <w:r>
              <w:t>○ Foot (feet)</w:t>
            </w:r>
          </w:p>
        </w:tc>
      </w:tr>
      <w:tr w:rsidR="00B26348" w14:paraId="42F79AE7" w14:textId="77777777">
        <w:tc>
          <w:tcPr>
            <w:tcW w:w="5256" w:type="dxa"/>
          </w:tcPr>
          <w:p w14:paraId="20B5AEA9" w14:textId="77777777" w:rsidR="00B26348" w:rsidRDefault="00000000">
            <w:r>
              <w:t>○ Top of Foot (feet)</w:t>
            </w:r>
          </w:p>
        </w:tc>
        <w:tc>
          <w:tcPr>
            <w:tcW w:w="5256" w:type="dxa"/>
          </w:tcPr>
          <w:p w14:paraId="74FA5764" w14:textId="77777777" w:rsidR="00B26348" w:rsidRDefault="00000000">
            <w:r>
              <w:t>○ Sole(s)</w:t>
            </w:r>
          </w:p>
        </w:tc>
      </w:tr>
      <w:tr w:rsidR="00B26348" w14:paraId="6CE78A61" w14:textId="77777777">
        <w:tc>
          <w:tcPr>
            <w:tcW w:w="5256" w:type="dxa"/>
          </w:tcPr>
          <w:p w14:paraId="2FFE6842" w14:textId="77777777" w:rsidR="00B26348" w:rsidRDefault="00000000">
            <w:r>
              <w:t>○ Sole(s), unspecified</w:t>
            </w:r>
          </w:p>
        </w:tc>
        <w:tc>
          <w:tcPr>
            <w:tcW w:w="5256" w:type="dxa"/>
          </w:tcPr>
          <w:p w14:paraId="4DF28BBC" w14:textId="77777777" w:rsidR="00B26348" w:rsidRDefault="00000000">
            <w:r>
              <w:t>○ Ball(s) of the foot</w:t>
            </w:r>
          </w:p>
        </w:tc>
      </w:tr>
      <w:tr w:rsidR="00B26348" w14:paraId="1D6D1B7B" w14:textId="77777777">
        <w:tc>
          <w:tcPr>
            <w:tcW w:w="5256" w:type="dxa"/>
          </w:tcPr>
          <w:p w14:paraId="09B49856" w14:textId="77777777" w:rsidR="00B26348" w:rsidRDefault="00000000">
            <w:r>
              <w:t>○ Arch(es), instep(s)</w:t>
            </w:r>
          </w:p>
        </w:tc>
        <w:tc>
          <w:tcPr>
            <w:tcW w:w="5256" w:type="dxa"/>
          </w:tcPr>
          <w:p w14:paraId="7044E0B3" w14:textId="77777777" w:rsidR="00B26348" w:rsidRDefault="00000000">
            <w:r>
              <w:t>○ Heel(s)</w:t>
            </w:r>
          </w:p>
        </w:tc>
      </w:tr>
      <w:tr w:rsidR="00B26348" w14:paraId="7E03D767" w14:textId="77777777">
        <w:tc>
          <w:tcPr>
            <w:tcW w:w="5256" w:type="dxa"/>
          </w:tcPr>
          <w:p w14:paraId="7DC3F940" w14:textId="77777777" w:rsidR="00B26348" w:rsidRDefault="00000000">
            <w:r>
              <w:t>○ Multiple sole locations</w:t>
            </w:r>
          </w:p>
        </w:tc>
        <w:tc>
          <w:tcPr>
            <w:tcW w:w="5256" w:type="dxa"/>
          </w:tcPr>
          <w:p w14:paraId="623DF599" w14:textId="77777777" w:rsidR="00B26348" w:rsidRDefault="00000000">
            <w:r>
              <w:t>○ Toes(s), toenail(s)</w:t>
            </w:r>
          </w:p>
        </w:tc>
      </w:tr>
      <w:tr w:rsidR="00B26348" w14:paraId="157CEE15" w14:textId="77777777">
        <w:tc>
          <w:tcPr>
            <w:tcW w:w="5256" w:type="dxa"/>
          </w:tcPr>
          <w:p w14:paraId="746B8F0A" w14:textId="77777777" w:rsidR="00B26348" w:rsidRDefault="00000000">
            <w:r>
              <w:t>○ Multiple foot (feet) locations</w:t>
            </w:r>
          </w:p>
        </w:tc>
        <w:tc>
          <w:tcPr>
            <w:tcW w:w="5256" w:type="dxa"/>
          </w:tcPr>
          <w:p w14:paraId="5D5B5FF4" w14:textId="77777777" w:rsidR="00B26348" w:rsidRDefault="00000000">
            <w:r>
              <w:t>○ Multiple lower extremities locations</w:t>
            </w:r>
          </w:p>
        </w:tc>
      </w:tr>
      <w:tr w:rsidR="00B26348" w14:paraId="75E978B2" w14:textId="77777777">
        <w:tc>
          <w:tcPr>
            <w:tcW w:w="5256" w:type="dxa"/>
          </w:tcPr>
          <w:p w14:paraId="74C65851" w14:textId="77777777" w:rsidR="00B26348" w:rsidRDefault="00000000">
            <w:r>
              <w:t>○ Foot (feet) and leg(s)</w:t>
            </w:r>
          </w:p>
        </w:tc>
        <w:tc>
          <w:tcPr>
            <w:tcW w:w="5256" w:type="dxa"/>
          </w:tcPr>
          <w:p w14:paraId="78372092" w14:textId="77777777" w:rsidR="00B26348" w:rsidRDefault="00000000">
            <w:r>
              <w:t>○ Foot(feet) and knee(s)</w:t>
            </w:r>
          </w:p>
        </w:tc>
      </w:tr>
      <w:tr w:rsidR="00B26348" w14:paraId="751CC474" w14:textId="77777777">
        <w:tc>
          <w:tcPr>
            <w:tcW w:w="5256" w:type="dxa"/>
          </w:tcPr>
          <w:p w14:paraId="18C84804" w14:textId="77777777" w:rsidR="00B26348" w:rsidRDefault="00000000">
            <w:r>
              <w:t>○ Foot (feet) and ankle(s)</w:t>
            </w:r>
          </w:p>
        </w:tc>
        <w:tc>
          <w:tcPr>
            <w:tcW w:w="5256" w:type="dxa"/>
          </w:tcPr>
          <w:p w14:paraId="567F84F6" w14:textId="77777777" w:rsidR="00B26348" w:rsidRDefault="00000000">
            <w:r>
              <w:t>○ Ankle(s) and leg(s)</w:t>
            </w:r>
          </w:p>
        </w:tc>
      </w:tr>
      <w:tr w:rsidR="00B26348" w14:paraId="75A56FE9" w14:textId="77777777">
        <w:tc>
          <w:tcPr>
            <w:tcW w:w="5256" w:type="dxa"/>
          </w:tcPr>
          <w:p w14:paraId="6BA99657" w14:textId="77777777" w:rsidR="00B26348" w:rsidRDefault="00000000">
            <w:r>
              <w:t>○ Ankle(s) and knee(s)</w:t>
            </w:r>
          </w:p>
        </w:tc>
        <w:tc>
          <w:tcPr>
            <w:tcW w:w="5256" w:type="dxa"/>
          </w:tcPr>
          <w:p w14:paraId="63F97FB7" w14:textId="77777777" w:rsidR="00B26348" w:rsidRDefault="00000000">
            <w:r>
              <w:t>○ Body Systems</w:t>
            </w:r>
          </w:p>
        </w:tc>
      </w:tr>
      <w:tr w:rsidR="00B26348" w14:paraId="2587ABCA" w14:textId="77777777">
        <w:tc>
          <w:tcPr>
            <w:tcW w:w="5256" w:type="dxa"/>
          </w:tcPr>
          <w:p w14:paraId="66C33514" w14:textId="77777777" w:rsidR="00B26348" w:rsidRDefault="00000000">
            <w:r>
              <w:t>○ Multiple Body Parts</w:t>
            </w:r>
          </w:p>
        </w:tc>
        <w:tc>
          <w:tcPr>
            <w:tcW w:w="5256" w:type="dxa"/>
          </w:tcPr>
          <w:p w14:paraId="69D82EC8" w14:textId="77777777" w:rsidR="00B26348" w:rsidRDefault="00000000">
            <w:r>
              <w:t>○ Head and neck</w:t>
            </w:r>
          </w:p>
        </w:tc>
      </w:tr>
      <w:tr w:rsidR="00B26348" w14:paraId="7A8AAD95" w14:textId="77777777">
        <w:tc>
          <w:tcPr>
            <w:tcW w:w="5256" w:type="dxa"/>
          </w:tcPr>
          <w:p w14:paraId="60D624E5" w14:textId="77777777" w:rsidR="00B26348" w:rsidRDefault="00000000">
            <w:r>
              <w:t>○ Head, neck, and trunk</w:t>
            </w:r>
          </w:p>
        </w:tc>
        <w:tc>
          <w:tcPr>
            <w:tcW w:w="5256" w:type="dxa"/>
          </w:tcPr>
          <w:p w14:paraId="12524E18" w14:textId="77777777" w:rsidR="00B26348" w:rsidRDefault="00000000">
            <w:r>
              <w:t>○ Head and trunk</w:t>
            </w:r>
          </w:p>
        </w:tc>
      </w:tr>
      <w:tr w:rsidR="00B26348" w14:paraId="0624D524" w14:textId="77777777">
        <w:tc>
          <w:tcPr>
            <w:tcW w:w="5256" w:type="dxa"/>
          </w:tcPr>
          <w:p w14:paraId="3532162E" w14:textId="77777777" w:rsidR="00B26348" w:rsidRDefault="00000000">
            <w:r>
              <w:t>○ Neck and back</w:t>
            </w:r>
          </w:p>
        </w:tc>
        <w:tc>
          <w:tcPr>
            <w:tcW w:w="5256" w:type="dxa"/>
          </w:tcPr>
          <w:p w14:paraId="5D89AFA9" w14:textId="77777777" w:rsidR="00B26348" w:rsidRDefault="00000000">
            <w:r>
              <w:t>○ Shoulder(s) and back</w:t>
            </w:r>
          </w:p>
        </w:tc>
      </w:tr>
      <w:tr w:rsidR="00B26348" w14:paraId="04B34559" w14:textId="77777777">
        <w:tc>
          <w:tcPr>
            <w:tcW w:w="5256" w:type="dxa"/>
          </w:tcPr>
          <w:p w14:paraId="4E118B63" w14:textId="77777777" w:rsidR="00B26348" w:rsidRDefault="00000000">
            <w:r>
              <w:t>○ Hip(s) and leg(s)</w:t>
            </w:r>
          </w:p>
        </w:tc>
        <w:tc>
          <w:tcPr>
            <w:tcW w:w="5256" w:type="dxa"/>
          </w:tcPr>
          <w:p w14:paraId="121D2F7B" w14:textId="77777777" w:rsidR="00B26348" w:rsidRDefault="00000000">
            <w:r>
              <w:t>○ Upper and lower limb(s)</w:t>
            </w:r>
          </w:p>
        </w:tc>
      </w:tr>
      <w:tr w:rsidR="00B26348" w14:paraId="7463F945" w14:textId="77777777">
        <w:tc>
          <w:tcPr>
            <w:tcW w:w="5256" w:type="dxa"/>
          </w:tcPr>
          <w:p w14:paraId="6C781BA1" w14:textId="77777777" w:rsidR="00B26348" w:rsidRDefault="00000000">
            <w:r>
              <w:t>○ Other multiple body parts</w:t>
            </w:r>
          </w:p>
        </w:tc>
        <w:tc>
          <w:tcPr>
            <w:tcW w:w="5256" w:type="dxa"/>
          </w:tcPr>
          <w:p w14:paraId="56C8E773" w14:textId="77777777" w:rsidR="00B26348" w:rsidRDefault="00000000">
            <w:r>
              <w:t>○ Whole body</w:t>
            </w:r>
          </w:p>
        </w:tc>
      </w:tr>
      <w:tr w:rsidR="00B26348" w14:paraId="639FFAD0" w14:textId="77777777">
        <w:tc>
          <w:tcPr>
            <w:tcW w:w="5256" w:type="dxa"/>
          </w:tcPr>
          <w:p w14:paraId="3A5ECBBF" w14:textId="77777777" w:rsidR="00B26348" w:rsidRDefault="00000000">
            <w:r>
              <w:t>○ Other Body Parts</w:t>
            </w:r>
          </w:p>
        </w:tc>
        <w:tc>
          <w:tcPr>
            <w:tcW w:w="5256" w:type="dxa"/>
          </w:tcPr>
          <w:p w14:paraId="61BB25A4" w14:textId="77777777" w:rsidR="00B26348" w:rsidRDefault="00000000">
            <w:r>
              <w:t>○ Prosthetic and orthopedic devices</w:t>
            </w:r>
          </w:p>
        </w:tc>
      </w:tr>
      <w:tr w:rsidR="00B26348" w14:paraId="663BE889" w14:textId="77777777">
        <w:tc>
          <w:tcPr>
            <w:tcW w:w="5256" w:type="dxa"/>
          </w:tcPr>
          <w:p w14:paraId="0B65EF88" w14:textId="77777777" w:rsidR="00B26348" w:rsidRDefault="00000000">
            <w:r>
              <w:t>○ Prosthetic and orthopedic devices of the head</w:t>
            </w:r>
          </w:p>
        </w:tc>
        <w:tc>
          <w:tcPr>
            <w:tcW w:w="5256" w:type="dxa"/>
          </w:tcPr>
          <w:p w14:paraId="60A2F272" w14:textId="77777777" w:rsidR="00B26348" w:rsidRDefault="00000000">
            <w:r>
              <w:t>○ Prosthetic and orthopedic devices of the trunk</w:t>
            </w:r>
          </w:p>
        </w:tc>
      </w:tr>
      <w:tr w:rsidR="00B26348" w14:paraId="54762B3C" w14:textId="77777777">
        <w:tc>
          <w:tcPr>
            <w:tcW w:w="5256" w:type="dxa"/>
          </w:tcPr>
          <w:p w14:paraId="2354C9E8" w14:textId="77777777" w:rsidR="00B26348" w:rsidRDefault="00000000">
            <w:r>
              <w:t>○ Prosthetic and orthopedic devices of the upper extremities</w:t>
            </w:r>
          </w:p>
        </w:tc>
        <w:tc>
          <w:tcPr>
            <w:tcW w:w="5256" w:type="dxa"/>
          </w:tcPr>
          <w:p w14:paraId="06D27F9C" w14:textId="77777777" w:rsidR="00B26348" w:rsidRDefault="00000000">
            <w:r>
              <w:t>○ Prosthetic and orthopedic devices of the lower extremities</w:t>
            </w:r>
          </w:p>
        </w:tc>
      </w:tr>
      <w:tr w:rsidR="00B26348" w14:paraId="077E2F1B" w14:textId="77777777">
        <w:tc>
          <w:tcPr>
            <w:tcW w:w="5256" w:type="dxa"/>
          </w:tcPr>
          <w:p w14:paraId="5465730A" w14:textId="77777777" w:rsidR="00B26348" w:rsidRDefault="00000000">
            <w:r>
              <w:t>○ Prosthetic and orthopedic devices involving multiple body parts</w:t>
            </w:r>
          </w:p>
        </w:tc>
        <w:tc>
          <w:tcPr>
            <w:tcW w:w="5256" w:type="dxa"/>
          </w:tcPr>
          <w:p w14:paraId="52FB2318" w14:textId="77777777" w:rsidR="00B26348" w:rsidRDefault="00000000">
            <w:r>
              <w:t>○ Nonclassifiable</w:t>
            </w:r>
          </w:p>
        </w:tc>
      </w:tr>
      <w:tr w:rsidR="00B26348" w14:paraId="7507F265" w14:textId="77777777">
        <w:tc>
          <w:tcPr>
            <w:tcW w:w="5256" w:type="dxa"/>
          </w:tcPr>
          <w:p w14:paraId="0EE1DB0E" w14:textId="77777777" w:rsidR="00B26348" w:rsidRDefault="00000000">
            <w:r>
              <w:t>○ Respiratory System</w:t>
            </w:r>
          </w:p>
        </w:tc>
        <w:tc>
          <w:tcPr>
            <w:tcW w:w="5256" w:type="dxa"/>
          </w:tcPr>
          <w:p w14:paraId="099D5D10" w14:textId="77777777" w:rsidR="00B26348" w:rsidRDefault="00B26348"/>
        </w:tc>
      </w:tr>
    </w:tbl>
    <w:p w14:paraId="4CEB06C0" w14:textId="77777777" w:rsidR="00B26348" w:rsidRDefault="00B26348"/>
    <w:p w14:paraId="6F6EC98A" w14:textId="77777777" w:rsidR="00B26348" w:rsidRDefault="00000000">
      <w:r>
        <w:rPr>
          <w:b/>
        </w:rPr>
        <w:t>120. Injury Type (#2)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9514C99" w14:textId="77777777">
        <w:tc>
          <w:tcPr>
            <w:tcW w:w="5256" w:type="dxa"/>
          </w:tcPr>
          <w:p w14:paraId="0836B284" w14:textId="77777777" w:rsidR="00B26348" w:rsidRDefault="00000000">
            <w:r>
              <w:t>○ Abrasion</w:t>
            </w:r>
          </w:p>
        </w:tc>
        <w:tc>
          <w:tcPr>
            <w:tcW w:w="5256" w:type="dxa"/>
          </w:tcPr>
          <w:p w14:paraId="356B1D56" w14:textId="77777777" w:rsidR="00B26348" w:rsidRDefault="00000000">
            <w:r>
              <w:t>○ Amputation</w:t>
            </w:r>
          </w:p>
        </w:tc>
      </w:tr>
      <w:tr w:rsidR="00B26348" w14:paraId="41C243A7" w14:textId="77777777">
        <w:tc>
          <w:tcPr>
            <w:tcW w:w="5256" w:type="dxa"/>
          </w:tcPr>
          <w:p w14:paraId="6EF47A0C" w14:textId="77777777" w:rsidR="00B26348" w:rsidRDefault="00000000">
            <w:r>
              <w:t>○ Asphyxia</w:t>
            </w:r>
          </w:p>
        </w:tc>
        <w:tc>
          <w:tcPr>
            <w:tcW w:w="5256" w:type="dxa"/>
          </w:tcPr>
          <w:p w14:paraId="33FB10DA" w14:textId="77777777" w:rsidR="00B26348" w:rsidRDefault="00000000">
            <w:r>
              <w:t>○ Avulsion</w:t>
            </w:r>
          </w:p>
        </w:tc>
      </w:tr>
      <w:tr w:rsidR="00B26348" w14:paraId="76AA3DBB" w14:textId="77777777">
        <w:tc>
          <w:tcPr>
            <w:tcW w:w="5256" w:type="dxa"/>
          </w:tcPr>
          <w:p w14:paraId="54AA29F2" w14:textId="77777777" w:rsidR="00B26348" w:rsidRDefault="00000000">
            <w:r>
              <w:t>○ Broken/chipped/cracked/fractured bones (including teeth)</w:t>
            </w:r>
          </w:p>
        </w:tc>
        <w:tc>
          <w:tcPr>
            <w:tcW w:w="5256" w:type="dxa"/>
          </w:tcPr>
          <w:p w14:paraId="1F17FF4F" w14:textId="77777777" w:rsidR="00B26348" w:rsidRDefault="00000000">
            <w:r>
              <w:t>○ Burn (Heat or Chemical)</w:t>
            </w:r>
          </w:p>
        </w:tc>
      </w:tr>
      <w:tr w:rsidR="00B26348" w14:paraId="4BC6623C" w14:textId="77777777">
        <w:tc>
          <w:tcPr>
            <w:tcW w:w="5256" w:type="dxa"/>
          </w:tcPr>
          <w:p w14:paraId="7C0F2C6F" w14:textId="77777777" w:rsidR="00B26348" w:rsidRDefault="00000000">
            <w:r>
              <w:t>○ Contusion (Bruise)</w:t>
            </w:r>
          </w:p>
        </w:tc>
        <w:tc>
          <w:tcPr>
            <w:tcW w:w="5256" w:type="dxa"/>
          </w:tcPr>
          <w:p w14:paraId="6D28A81D" w14:textId="77777777" w:rsidR="00B26348" w:rsidRDefault="00000000">
            <w:r>
              <w:t>○ Dislocation</w:t>
            </w:r>
          </w:p>
        </w:tc>
      </w:tr>
      <w:tr w:rsidR="00B26348" w14:paraId="14A4753E" w14:textId="77777777">
        <w:tc>
          <w:tcPr>
            <w:tcW w:w="5256" w:type="dxa"/>
          </w:tcPr>
          <w:p w14:paraId="14B381D3" w14:textId="77777777" w:rsidR="00B26348" w:rsidRDefault="00000000">
            <w:r>
              <w:t>○ Electrical Shock</w:t>
            </w:r>
          </w:p>
        </w:tc>
        <w:tc>
          <w:tcPr>
            <w:tcW w:w="5256" w:type="dxa"/>
          </w:tcPr>
          <w:p w14:paraId="45882FF4" w14:textId="77777777" w:rsidR="00B26348" w:rsidRDefault="00000000">
            <w:r>
              <w:t>○ Fatality</w:t>
            </w:r>
          </w:p>
        </w:tc>
      </w:tr>
      <w:tr w:rsidR="00B26348" w14:paraId="050250B4" w14:textId="77777777">
        <w:tc>
          <w:tcPr>
            <w:tcW w:w="5256" w:type="dxa"/>
          </w:tcPr>
          <w:p w14:paraId="04327796" w14:textId="77777777" w:rsidR="00B26348" w:rsidRDefault="00000000">
            <w:r>
              <w:t>○ Heat Exhaustion / Stroke</w:t>
            </w:r>
          </w:p>
        </w:tc>
        <w:tc>
          <w:tcPr>
            <w:tcW w:w="5256" w:type="dxa"/>
          </w:tcPr>
          <w:p w14:paraId="1F22617A" w14:textId="77777777" w:rsidR="00B26348" w:rsidRDefault="00000000">
            <w:r>
              <w:t>○ Hernia</w:t>
            </w:r>
          </w:p>
        </w:tc>
      </w:tr>
      <w:tr w:rsidR="00B26348" w14:paraId="27D3A845" w14:textId="77777777">
        <w:tc>
          <w:tcPr>
            <w:tcW w:w="5256" w:type="dxa"/>
          </w:tcPr>
          <w:p w14:paraId="44DEB287" w14:textId="77777777" w:rsidR="00B26348" w:rsidRDefault="00000000">
            <w:r>
              <w:t>○ Illness</w:t>
            </w:r>
          </w:p>
        </w:tc>
        <w:tc>
          <w:tcPr>
            <w:tcW w:w="5256" w:type="dxa"/>
          </w:tcPr>
          <w:p w14:paraId="2E73B42B" w14:textId="77777777" w:rsidR="00B26348" w:rsidRDefault="00000000">
            <w:r>
              <w:t>○ Impalement</w:t>
            </w:r>
          </w:p>
        </w:tc>
      </w:tr>
      <w:tr w:rsidR="00B26348" w14:paraId="6807C583" w14:textId="77777777">
        <w:tc>
          <w:tcPr>
            <w:tcW w:w="5256" w:type="dxa"/>
          </w:tcPr>
          <w:p w14:paraId="7DEB1FF3" w14:textId="77777777" w:rsidR="00B26348" w:rsidRDefault="00000000">
            <w:r>
              <w:t>○ Inflammation</w:t>
            </w:r>
          </w:p>
        </w:tc>
        <w:tc>
          <w:tcPr>
            <w:tcW w:w="5256" w:type="dxa"/>
          </w:tcPr>
          <w:p w14:paraId="4035B905" w14:textId="77777777" w:rsidR="00B26348" w:rsidRDefault="00000000">
            <w:r>
              <w:t>○ Laceration</w:t>
            </w:r>
          </w:p>
        </w:tc>
      </w:tr>
      <w:tr w:rsidR="00B26348" w14:paraId="19E14C26" w14:textId="77777777">
        <w:tc>
          <w:tcPr>
            <w:tcW w:w="5256" w:type="dxa"/>
          </w:tcPr>
          <w:p w14:paraId="0D31247C" w14:textId="77777777" w:rsidR="00B26348" w:rsidRDefault="00000000">
            <w:r>
              <w:t>○ Loss of Eye</w:t>
            </w:r>
          </w:p>
        </w:tc>
        <w:tc>
          <w:tcPr>
            <w:tcW w:w="5256" w:type="dxa"/>
          </w:tcPr>
          <w:p w14:paraId="3151601F" w14:textId="77777777" w:rsidR="00B26348" w:rsidRDefault="00000000">
            <w:r>
              <w:t>○ Loss of Consciousness</w:t>
            </w:r>
          </w:p>
        </w:tc>
      </w:tr>
      <w:tr w:rsidR="00B26348" w14:paraId="41E323CF" w14:textId="77777777">
        <w:tc>
          <w:tcPr>
            <w:tcW w:w="5256" w:type="dxa"/>
          </w:tcPr>
          <w:p w14:paraId="7332FAD5" w14:textId="77777777" w:rsidR="00B26348" w:rsidRDefault="00000000">
            <w:r>
              <w:t>○ Puncture/foreign object</w:t>
            </w:r>
          </w:p>
        </w:tc>
        <w:tc>
          <w:tcPr>
            <w:tcW w:w="5256" w:type="dxa"/>
          </w:tcPr>
          <w:p w14:paraId="05CDC3F4" w14:textId="77777777" w:rsidR="00B26348" w:rsidRDefault="00000000">
            <w:r>
              <w:t>○ Punctured Eardrum</w:t>
            </w:r>
          </w:p>
        </w:tc>
      </w:tr>
      <w:tr w:rsidR="00B26348" w14:paraId="4D1A8AB5" w14:textId="77777777">
        <w:tc>
          <w:tcPr>
            <w:tcW w:w="5256" w:type="dxa"/>
          </w:tcPr>
          <w:p w14:paraId="41E19092" w14:textId="77777777" w:rsidR="00B26348" w:rsidRDefault="00000000">
            <w:r>
              <w:t>○ Skin Irritation</w:t>
            </w:r>
          </w:p>
        </w:tc>
        <w:tc>
          <w:tcPr>
            <w:tcW w:w="5256" w:type="dxa"/>
          </w:tcPr>
          <w:p w14:paraId="0573F8C0" w14:textId="77777777" w:rsidR="00B26348" w:rsidRDefault="00000000">
            <w:r>
              <w:t>○ Sprain / Strain</w:t>
            </w:r>
          </w:p>
        </w:tc>
      </w:tr>
      <w:tr w:rsidR="00B26348" w14:paraId="65062017" w14:textId="77777777">
        <w:tc>
          <w:tcPr>
            <w:tcW w:w="5256" w:type="dxa"/>
          </w:tcPr>
          <w:p w14:paraId="0E481AFF" w14:textId="77777777" w:rsidR="00B26348" w:rsidRDefault="00000000">
            <w:r>
              <w:t>○ Other</w:t>
            </w:r>
          </w:p>
        </w:tc>
        <w:tc>
          <w:tcPr>
            <w:tcW w:w="5256" w:type="dxa"/>
          </w:tcPr>
          <w:p w14:paraId="7F4068EC" w14:textId="77777777" w:rsidR="00B26348" w:rsidRDefault="00B26348"/>
        </w:tc>
      </w:tr>
    </w:tbl>
    <w:p w14:paraId="370A0406" w14:textId="77777777" w:rsidR="00B26348" w:rsidRDefault="00B26348"/>
    <w:p w14:paraId="164922B7" w14:textId="77777777" w:rsidR="00B26348" w:rsidRDefault="00000000">
      <w:r>
        <w:rPr>
          <w:b/>
        </w:rPr>
        <w:t>121. Main Cause of Injury (#2)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881C8DD" w14:textId="77777777">
        <w:tc>
          <w:tcPr>
            <w:tcW w:w="5256" w:type="dxa"/>
          </w:tcPr>
          <w:p w14:paraId="0EC5735E" w14:textId="77777777" w:rsidR="00B26348" w:rsidRDefault="00000000">
            <w:r>
              <w:t>○ Contact with Objects &amp; Equipment</w:t>
            </w:r>
          </w:p>
        </w:tc>
        <w:tc>
          <w:tcPr>
            <w:tcW w:w="5256" w:type="dxa"/>
          </w:tcPr>
          <w:p w14:paraId="47E7890E" w14:textId="77777777" w:rsidR="00B26348" w:rsidRDefault="00000000">
            <w:r>
              <w:t>○ Caught in</w:t>
            </w:r>
          </w:p>
        </w:tc>
      </w:tr>
      <w:tr w:rsidR="00B26348" w14:paraId="461CC90E" w14:textId="77777777">
        <w:tc>
          <w:tcPr>
            <w:tcW w:w="5256" w:type="dxa"/>
          </w:tcPr>
          <w:p w14:paraId="4603738B" w14:textId="77777777" w:rsidR="00B26348" w:rsidRDefault="00000000">
            <w:r>
              <w:t>○ Caught between rolling powered vehicle and other object</w:t>
            </w:r>
          </w:p>
        </w:tc>
        <w:tc>
          <w:tcPr>
            <w:tcW w:w="5256" w:type="dxa"/>
          </w:tcPr>
          <w:p w14:paraId="0D746A40" w14:textId="77777777" w:rsidR="00B26348" w:rsidRDefault="00000000">
            <w:r>
              <w:t>○ Caught in or compressed by equipment or objects</w:t>
            </w:r>
          </w:p>
        </w:tc>
      </w:tr>
      <w:tr w:rsidR="00B26348" w14:paraId="0861314D" w14:textId="77777777">
        <w:tc>
          <w:tcPr>
            <w:tcW w:w="5256" w:type="dxa"/>
          </w:tcPr>
          <w:p w14:paraId="5959F394" w14:textId="77777777" w:rsidR="00B26348" w:rsidRDefault="00000000">
            <w:r>
              <w:t>○ Caught in running equipment or machinery</w:t>
            </w:r>
          </w:p>
        </w:tc>
        <w:tc>
          <w:tcPr>
            <w:tcW w:w="5256" w:type="dxa"/>
          </w:tcPr>
          <w:p w14:paraId="6AE25845" w14:textId="77777777" w:rsidR="00B26348" w:rsidRDefault="00000000">
            <w:r>
              <w:t>○ Caught in running equipment or machinery during maintenance, cleaning</w:t>
            </w:r>
          </w:p>
        </w:tc>
      </w:tr>
      <w:tr w:rsidR="00B26348" w14:paraId="5EE9C8BB" w14:textId="77777777">
        <w:tc>
          <w:tcPr>
            <w:tcW w:w="5256" w:type="dxa"/>
          </w:tcPr>
          <w:p w14:paraId="13AD0F8C" w14:textId="77777777" w:rsidR="00B26348" w:rsidRDefault="00000000">
            <w:r>
              <w:t>○ Caught in running equipment or machinery during regular operation</w:t>
            </w:r>
          </w:p>
        </w:tc>
        <w:tc>
          <w:tcPr>
            <w:tcW w:w="5256" w:type="dxa"/>
          </w:tcPr>
          <w:p w14:paraId="713A26A7" w14:textId="77777777" w:rsidR="00B26348" w:rsidRDefault="00000000">
            <w:r>
              <w:t>○ Compressed or pinched between two stationary objects</w:t>
            </w:r>
          </w:p>
        </w:tc>
      </w:tr>
      <w:tr w:rsidR="00B26348" w14:paraId="1ED54500" w14:textId="77777777">
        <w:tc>
          <w:tcPr>
            <w:tcW w:w="5256" w:type="dxa"/>
          </w:tcPr>
          <w:p w14:paraId="49C695B6" w14:textId="77777777" w:rsidR="00B26348" w:rsidRDefault="00000000">
            <w:r>
              <w:t>○ Compressed or pinched by shifting objects or equipment</w:t>
            </w:r>
          </w:p>
        </w:tc>
        <w:tc>
          <w:tcPr>
            <w:tcW w:w="5256" w:type="dxa"/>
          </w:tcPr>
          <w:p w14:paraId="626A308C" w14:textId="77777777" w:rsidR="00B26348" w:rsidRDefault="00000000">
            <w:r>
              <w:t>○ Engulfment in other collapsing material</w:t>
            </w:r>
          </w:p>
        </w:tc>
      </w:tr>
      <w:tr w:rsidR="00B26348" w14:paraId="1EBDABFC" w14:textId="77777777">
        <w:tc>
          <w:tcPr>
            <w:tcW w:w="5256" w:type="dxa"/>
          </w:tcPr>
          <w:p w14:paraId="76C4D82E" w14:textId="77777777" w:rsidR="00B26348" w:rsidRDefault="00000000">
            <w:r>
              <w:t>○ Entangled in other object or equipment</w:t>
            </w:r>
          </w:p>
        </w:tc>
        <w:tc>
          <w:tcPr>
            <w:tcW w:w="5256" w:type="dxa"/>
          </w:tcPr>
          <w:p w14:paraId="78A64BFA" w14:textId="77777777" w:rsidR="00B26348" w:rsidRDefault="00000000">
            <w:r>
              <w:t>○ Excavation or trenching cave-in</w:t>
            </w:r>
          </w:p>
        </w:tc>
      </w:tr>
      <w:tr w:rsidR="00B26348" w14:paraId="295CE870" w14:textId="77777777">
        <w:tc>
          <w:tcPr>
            <w:tcW w:w="5256" w:type="dxa"/>
          </w:tcPr>
          <w:p w14:paraId="6D7BA741" w14:textId="77777777" w:rsidR="00B26348" w:rsidRDefault="00000000">
            <w:r>
              <w:t>○ Landslide</w:t>
            </w:r>
          </w:p>
        </w:tc>
        <w:tc>
          <w:tcPr>
            <w:tcW w:w="5256" w:type="dxa"/>
          </w:tcPr>
          <w:p w14:paraId="3BCC581B" w14:textId="77777777" w:rsidR="00B26348" w:rsidRDefault="00000000">
            <w:r>
              <w:t>○ Mine collapse or cave-in</w:t>
            </w:r>
          </w:p>
        </w:tc>
      </w:tr>
      <w:tr w:rsidR="00B26348" w14:paraId="04E65D1F" w14:textId="77777777">
        <w:tc>
          <w:tcPr>
            <w:tcW w:w="5256" w:type="dxa"/>
          </w:tcPr>
          <w:p w14:paraId="6C4DE85A" w14:textId="77777777" w:rsidR="00B26348" w:rsidRDefault="00000000">
            <w:r>
              <w:t>○ Other cave-in</w:t>
            </w:r>
          </w:p>
        </w:tc>
        <w:tc>
          <w:tcPr>
            <w:tcW w:w="5256" w:type="dxa"/>
          </w:tcPr>
          <w:p w14:paraId="03D7B278" w14:textId="77777777" w:rsidR="00B26348" w:rsidRDefault="00000000">
            <w:r>
              <w:t>○ Contact</w:t>
            </w:r>
          </w:p>
        </w:tc>
      </w:tr>
      <w:tr w:rsidR="00B26348" w14:paraId="5831F3E6" w14:textId="77777777">
        <w:tc>
          <w:tcPr>
            <w:tcW w:w="5256" w:type="dxa"/>
          </w:tcPr>
          <w:p w14:paraId="148F123B" w14:textId="77777777" w:rsidR="00B26348" w:rsidRDefault="00000000">
            <w:r>
              <w:t>○ Contact with objects and equipment</w:t>
            </w:r>
          </w:p>
        </w:tc>
        <w:tc>
          <w:tcPr>
            <w:tcW w:w="5256" w:type="dxa"/>
          </w:tcPr>
          <w:p w14:paraId="4FBB1C1A" w14:textId="77777777" w:rsidR="00B26348" w:rsidRDefault="00000000">
            <w:r>
              <w:t>○ Injured by handheld object or equipment</w:t>
            </w:r>
          </w:p>
        </w:tc>
      </w:tr>
      <w:tr w:rsidR="00B26348" w14:paraId="636AE358" w14:textId="77777777">
        <w:tc>
          <w:tcPr>
            <w:tcW w:w="5256" w:type="dxa"/>
          </w:tcPr>
          <w:p w14:paraId="0F66B252" w14:textId="77777777" w:rsidR="00B26348" w:rsidRDefault="00000000">
            <w:r>
              <w:t>○ Injured by object breaking in hand</w:t>
            </w:r>
          </w:p>
        </w:tc>
        <w:tc>
          <w:tcPr>
            <w:tcW w:w="5256" w:type="dxa"/>
          </w:tcPr>
          <w:p w14:paraId="71D3BF9D" w14:textId="77777777" w:rsidR="00B26348" w:rsidRDefault="00000000">
            <w:r>
              <w:t>○ Injured by slipping or swinging object held by injured worker</w:t>
            </w:r>
          </w:p>
        </w:tc>
      </w:tr>
      <w:tr w:rsidR="00B26348" w14:paraId="79640E06" w14:textId="77777777">
        <w:tc>
          <w:tcPr>
            <w:tcW w:w="5256" w:type="dxa"/>
          </w:tcPr>
          <w:p w14:paraId="16A083CF" w14:textId="77777777" w:rsidR="00B26348" w:rsidRDefault="00000000">
            <w:r>
              <w:t>○ Injured by slipping or swinging object held by other person</w:t>
            </w:r>
          </w:p>
        </w:tc>
        <w:tc>
          <w:tcPr>
            <w:tcW w:w="5256" w:type="dxa"/>
          </w:tcPr>
          <w:p w14:paraId="26ED51B3" w14:textId="77777777" w:rsidR="00B26348" w:rsidRDefault="00000000">
            <w:r>
              <w:t>○ Rubbed or abraded by foreign matter in eye</w:t>
            </w:r>
          </w:p>
        </w:tc>
      </w:tr>
      <w:tr w:rsidR="00B26348" w14:paraId="1A37ACE7" w14:textId="77777777">
        <w:tc>
          <w:tcPr>
            <w:tcW w:w="5256" w:type="dxa"/>
          </w:tcPr>
          <w:p w14:paraId="0E7AFFC2" w14:textId="77777777" w:rsidR="00B26348" w:rsidRDefault="00000000">
            <w:r>
              <w:t>○ Rubbed or abraded by friction or pressure</w:t>
            </w:r>
          </w:p>
        </w:tc>
        <w:tc>
          <w:tcPr>
            <w:tcW w:w="5256" w:type="dxa"/>
          </w:tcPr>
          <w:p w14:paraId="1FB26775" w14:textId="77777777" w:rsidR="00B26348" w:rsidRDefault="00000000">
            <w:r>
              <w:t>○ Rubbed or abraded by kneeling on surface</w:t>
            </w:r>
          </w:p>
        </w:tc>
      </w:tr>
      <w:tr w:rsidR="00B26348" w14:paraId="3D255686" w14:textId="77777777">
        <w:tc>
          <w:tcPr>
            <w:tcW w:w="5256" w:type="dxa"/>
          </w:tcPr>
          <w:p w14:paraId="64F0D2A3" w14:textId="77777777" w:rsidR="00B26348" w:rsidRDefault="00000000">
            <w:r>
              <w:t>○ Rubbed or abraded by objects being handled</w:t>
            </w:r>
          </w:p>
        </w:tc>
        <w:tc>
          <w:tcPr>
            <w:tcW w:w="5256" w:type="dxa"/>
          </w:tcPr>
          <w:p w14:paraId="05CDA450" w14:textId="77777777" w:rsidR="00B26348" w:rsidRDefault="00000000">
            <w:r>
              <w:t>○ Rubbed or abraded by shoes, apparel, or accessories</w:t>
            </w:r>
          </w:p>
        </w:tc>
      </w:tr>
      <w:tr w:rsidR="00B26348" w14:paraId="32BC92F6" w14:textId="77777777">
        <w:tc>
          <w:tcPr>
            <w:tcW w:w="5256" w:type="dxa"/>
          </w:tcPr>
          <w:p w14:paraId="5C7514C4" w14:textId="77777777" w:rsidR="00B26348" w:rsidRDefault="00000000">
            <w:r>
              <w:t>○ Rubbed, abraded, or jarred by other machine or equipment vibration</w:t>
            </w:r>
          </w:p>
        </w:tc>
        <w:tc>
          <w:tcPr>
            <w:tcW w:w="5256" w:type="dxa"/>
          </w:tcPr>
          <w:p w14:paraId="12AA84FD" w14:textId="77777777" w:rsidR="00B26348" w:rsidRDefault="00000000">
            <w:r>
              <w:t>○ Rubbed, abraded, or jarred by vehicle or mobile equipment vibration</w:t>
            </w:r>
          </w:p>
        </w:tc>
      </w:tr>
      <w:tr w:rsidR="00B26348" w14:paraId="634CFECA" w14:textId="77777777">
        <w:tc>
          <w:tcPr>
            <w:tcW w:w="5256" w:type="dxa"/>
          </w:tcPr>
          <w:p w14:paraId="075EB1ED" w14:textId="77777777" w:rsidR="00B26348" w:rsidRDefault="00000000">
            <w:r>
              <w:t>○ Rubbed, abraded, or jarred by vibration</w:t>
            </w:r>
          </w:p>
        </w:tc>
        <w:tc>
          <w:tcPr>
            <w:tcW w:w="5256" w:type="dxa"/>
          </w:tcPr>
          <w:p w14:paraId="56DC7A4F" w14:textId="77777777" w:rsidR="00B26348" w:rsidRDefault="00000000">
            <w:r>
              <w:t>○ Stepped on object</w:t>
            </w:r>
          </w:p>
        </w:tc>
      </w:tr>
      <w:tr w:rsidR="00B26348" w14:paraId="5B806E28" w14:textId="77777777">
        <w:tc>
          <w:tcPr>
            <w:tcW w:w="5256" w:type="dxa"/>
          </w:tcPr>
          <w:p w14:paraId="1BD78046" w14:textId="77777777" w:rsidR="00B26348" w:rsidRDefault="00000000">
            <w:r>
              <w:t>○ Struck against</w:t>
            </w:r>
          </w:p>
        </w:tc>
        <w:tc>
          <w:tcPr>
            <w:tcW w:w="5256" w:type="dxa"/>
          </w:tcPr>
          <w:p w14:paraId="3560BEB1" w14:textId="77777777" w:rsidR="00B26348" w:rsidRDefault="00000000">
            <w:r>
              <w:t>○ Struck against moving object or equipment</w:t>
            </w:r>
          </w:p>
        </w:tc>
      </w:tr>
      <w:tr w:rsidR="00B26348" w14:paraId="300CE000" w14:textId="77777777">
        <w:tc>
          <w:tcPr>
            <w:tcW w:w="5256" w:type="dxa"/>
          </w:tcPr>
          <w:p w14:paraId="690ED6E9" w14:textId="77777777" w:rsidR="00B26348" w:rsidRDefault="00000000">
            <w:r>
              <w:t>○ Struck against moving part of machinery or equipment</w:t>
            </w:r>
          </w:p>
        </w:tc>
        <w:tc>
          <w:tcPr>
            <w:tcW w:w="5256" w:type="dxa"/>
          </w:tcPr>
          <w:p w14:paraId="79579570" w14:textId="77777777" w:rsidR="00B26348" w:rsidRDefault="00000000">
            <w:r>
              <w:t>○ Struck against object or equipment</w:t>
            </w:r>
          </w:p>
        </w:tc>
      </w:tr>
      <w:tr w:rsidR="00B26348" w14:paraId="0F00FC55" w14:textId="77777777">
        <w:tc>
          <w:tcPr>
            <w:tcW w:w="5256" w:type="dxa"/>
          </w:tcPr>
          <w:p w14:paraId="78FA32A5" w14:textId="77777777" w:rsidR="00B26348" w:rsidRDefault="00000000">
            <w:r>
              <w:t>○ Struck against object or equipment while moving it</w:t>
            </w:r>
          </w:p>
        </w:tc>
        <w:tc>
          <w:tcPr>
            <w:tcW w:w="5256" w:type="dxa"/>
          </w:tcPr>
          <w:p w14:paraId="3175CB32" w14:textId="77777777" w:rsidR="00B26348" w:rsidRDefault="00000000">
            <w:r>
              <w:t>○ Struck against stationary object or equipment</w:t>
            </w:r>
          </w:p>
        </w:tc>
      </w:tr>
      <w:tr w:rsidR="00B26348" w14:paraId="66DEEE6F" w14:textId="77777777">
        <w:tc>
          <w:tcPr>
            <w:tcW w:w="5256" w:type="dxa"/>
          </w:tcPr>
          <w:p w14:paraId="33DD0114" w14:textId="77777777" w:rsidR="00B26348" w:rsidRDefault="00000000">
            <w:r>
              <w:t>○ Struck against stationary object or equipment while rising</w:t>
            </w:r>
          </w:p>
        </w:tc>
        <w:tc>
          <w:tcPr>
            <w:tcW w:w="5256" w:type="dxa"/>
          </w:tcPr>
          <w:p w14:paraId="407F1895" w14:textId="77777777" w:rsidR="00B26348" w:rsidRDefault="00000000">
            <w:r>
              <w:t>○ Struck by</w:t>
            </w:r>
          </w:p>
        </w:tc>
      </w:tr>
      <w:tr w:rsidR="00B26348" w14:paraId="1C48E05C" w14:textId="77777777">
        <w:tc>
          <w:tcPr>
            <w:tcW w:w="5256" w:type="dxa"/>
          </w:tcPr>
          <w:p w14:paraId="116DFE28" w14:textId="77777777" w:rsidR="00B26348" w:rsidRDefault="00000000">
            <w:r>
              <w:t>○ Struck by discharged object or substance</w:t>
            </w:r>
          </w:p>
        </w:tc>
        <w:tc>
          <w:tcPr>
            <w:tcW w:w="5256" w:type="dxa"/>
          </w:tcPr>
          <w:p w14:paraId="43BBF23D" w14:textId="77777777" w:rsidR="00B26348" w:rsidRDefault="00000000">
            <w:r>
              <w:t>○ Struck by discharged or flying object</w:t>
            </w:r>
          </w:p>
        </w:tc>
      </w:tr>
      <w:tr w:rsidR="00B26348" w14:paraId="4071CEEB" w14:textId="77777777">
        <w:tc>
          <w:tcPr>
            <w:tcW w:w="5256" w:type="dxa"/>
          </w:tcPr>
          <w:p w14:paraId="32D3E6DD" w14:textId="77777777" w:rsidR="00B26348" w:rsidRDefault="00000000">
            <w:r>
              <w:t>○ Struck by dislodged flying object, particle</w:t>
            </w:r>
          </w:p>
        </w:tc>
        <w:tc>
          <w:tcPr>
            <w:tcW w:w="5256" w:type="dxa"/>
          </w:tcPr>
          <w:p w14:paraId="064C8408" w14:textId="77777777" w:rsidR="00B26348" w:rsidRDefault="00000000">
            <w:r>
              <w:t>○ Struck by falling object or equipment</w:t>
            </w:r>
          </w:p>
        </w:tc>
      </w:tr>
      <w:tr w:rsidR="00B26348" w14:paraId="292D207E" w14:textId="77777777">
        <w:tc>
          <w:tcPr>
            <w:tcW w:w="5256" w:type="dxa"/>
          </w:tcPr>
          <w:p w14:paraId="691BE70F" w14:textId="77777777" w:rsidR="00B26348" w:rsidRDefault="00000000">
            <w:r>
              <w:t>○ Struck by falling object or equipment - other than powered vehicle</w:t>
            </w:r>
          </w:p>
        </w:tc>
        <w:tc>
          <w:tcPr>
            <w:tcW w:w="5256" w:type="dxa"/>
          </w:tcPr>
          <w:p w14:paraId="6E7C148C" w14:textId="77777777" w:rsidR="00B26348" w:rsidRDefault="00000000">
            <w:r>
              <w:t>○ Struck by falling part of powered vehicle still attached</w:t>
            </w:r>
          </w:p>
        </w:tc>
      </w:tr>
      <w:tr w:rsidR="00B26348" w14:paraId="642A8E13" w14:textId="77777777">
        <w:tc>
          <w:tcPr>
            <w:tcW w:w="5256" w:type="dxa"/>
          </w:tcPr>
          <w:p w14:paraId="43444F53" w14:textId="77777777" w:rsidR="00B26348" w:rsidRDefault="00000000">
            <w:r>
              <w:t>○ Struck by object falling from vehicle or machinery - other than vehicle part</w:t>
            </w:r>
          </w:p>
        </w:tc>
        <w:tc>
          <w:tcPr>
            <w:tcW w:w="5256" w:type="dxa"/>
          </w:tcPr>
          <w:p w14:paraId="2EA3FCEB" w14:textId="77777777" w:rsidR="00B26348" w:rsidRDefault="00000000">
            <w:r>
              <w:t>○ Struck by object or equipment</w:t>
            </w:r>
          </w:p>
        </w:tc>
      </w:tr>
      <w:tr w:rsidR="00B26348" w14:paraId="171F34B3" w14:textId="77777777">
        <w:tc>
          <w:tcPr>
            <w:tcW w:w="5256" w:type="dxa"/>
          </w:tcPr>
          <w:p w14:paraId="4F994C6A" w14:textId="77777777" w:rsidR="00B26348" w:rsidRDefault="00000000">
            <w:r>
              <w:t>○ Struck by object or equipment dropped by injured worker</w:t>
            </w:r>
          </w:p>
        </w:tc>
        <w:tc>
          <w:tcPr>
            <w:tcW w:w="5256" w:type="dxa"/>
          </w:tcPr>
          <w:p w14:paraId="47154C5C" w14:textId="77777777" w:rsidR="00B26348" w:rsidRDefault="00000000">
            <w:r>
              <w:t>○ Struck by object or equipment dropped by other person</w:t>
            </w:r>
          </w:p>
        </w:tc>
      </w:tr>
      <w:tr w:rsidR="00B26348" w14:paraId="2A66A352" w14:textId="77777777">
        <w:tc>
          <w:tcPr>
            <w:tcW w:w="5256" w:type="dxa"/>
          </w:tcPr>
          <w:p w14:paraId="23357140" w14:textId="77777777" w:rsidR="00B26348" w:rsidRDefault="00000000">
            <w:r>
              <w:t>○ Struck by object or equipment rolling freely</w:t>
            </w:r>
          </w:p>
        </w:tc>
        <w:tc>
          <w:tcPr>
            <w:tcW w:w="5256" w:type="dxa"/>
          </w:tcPr>
          <w:p w14:paraId="54465CE5" w14:textId="77777777" w:rsidR="00B26348" w:rsidRDefault="00000000">
            <w:r>
              <w:t>○ Struck by or caught in swinging door or gate</w:t>
            </w:r>
          </w:p>
        </w:tc>
      </w:tr>
      <w:tr w:rsidR="00B26348" w14:paraId="48A7D003" w14:textId="77777777">
        <w:tc>
          <w:tcPr>
            <w:tcW w:w="5256" w:type="dxa"/>
          </w:tcPr>
          <w:p w14:paraId="3E944A5E" w14:textId="77777777" w:rsidR="00B26348" w:rsidRDefault="00000000">
            <w:r>
              <w:t>○ Struck by other falling powered vehicle</w:t>
            </w:r>
          </w:p>
        </w:tc>
        <w:tc>
          <w:tcPr>
            <w:tcW w:w="5256" w:type="dxa"/>
          </w:tcPr>
          <w:p w14:paraId="59F5E039" w14:textId="77777777" w:rsidR="00B26348" w:rsidRDefault="00000000">
            <w:r>
              <w:t>○ Struck by powered vehicle - nontransport</w:t>
            </w:r>
          </w:p>
        </w:tc>
      </w:tr>
      <w:tr w:rsidR="00B26348" w14:paraId="5B01615B" w14:textId="77777777">
        <w:tc>
          <w:tcPr>
            <w:tcW w:w="5256" w:type="dxa"/>
          </w:tcPr>
          <w:p w14:paraId="68E3CCBE" w14:textId="77777777" w:rsidR="00B26348" w:rsidRDefault="00000000">
            <w:r>
              <w:t>○ Struck by powered vehicle tipping over - nontransport</w:t>
            </w:r>
          </w:p>
        </w:tc>
        <w:tc>
          <w:tcPr>
            <w:tcW w:w="5256" w:type="dxa"/>
          </w:tcPr>
          <w:p w14:paraId="06328412" w14:textId="77777777" w:rsidR="00B26348" w:rsidRDefault="00000000">
            <w:r>
              <w:t>○ Struck by rolling object or equipment - other than powered vehicle</w:t>
            </w:r>
          </w:p>
        </w:tc>
      </w:tr>
      <w:tr w:rsidR="00B26348" w14:paraId="5009D18C" w14:textId="77777777">
        <w:tc>
          <w:tcPr>
            <w:tcW w:w="5256" w:type="dxa"/>
          </w:tcPr>
          <w:p w14:paraId="5F00D073" w14:textId="77777777" w:rsidR="00B26348" w:rsidRDefault="00000000">
            <w:r>
              <w:t>○ Struck by rolling object or equipment - other than powered vehicle, unspecified</w:t>
            </w:r>
          </w:p>
        </w:tc>
        <w:tc>
          <w:tcPr>
            <w:tcW w:w="5256" w:type="dxa"/>
          </w:tcPr>
          <w:p w14:paraId="3D49B74D" w14:textId="77777777" w:rsidR="00B26348" w:rsidRDefault="00000000">
            <w:r>
              <w:t>○ Struck by rolling object or equipment being pushed by another person</w:t>
            </w:r>
          </w:p>
        </w:tc>
      </w:tr>
      <w:tr w:rsidR="00B26348" w14:paraId="3A1DA1C6" w14:textId="77777777">
        <w:tc>
          <w:tcPr>
            <w:tcW w:w="5256" w:type="dxa"/>
          </w:tcPr>
          <w:p w14:paraId="23B8DA21" w14:textId="77777777" w:rsidR="00B26348" w:rsidRDefault="00000000">
            <w:r>
              <w:t>○ Struck by rolling object or equipment being pushed by injured worker</w:t>
            </w:r>
          </w:p>
        </w:tc>
        <w:tc>
          <w:tcPr>
            <w:tcW w:w="5256" w:type="dxa"/>
          </w:tcPr>
          <w:p w14:paraId="0594D78B" w14:textId="77777777" w:rsidR="00B26348" w:rsidRDefault="00000000">
            <w:r>
              <w:t>○ Struck by swinging or slipping object, other than handheld</w:t>
            </w:r>
          </w:p>
        </w:tc>
      </w:tr>
      <w:tr w:rsidR="00B26348" w14:paraId="6A89EF38" w14:textId="77777777">
        <w:tc>
          <w:tcPr>
            <w:tcW w:w="5256" w:type="dxa"/>
          </w:tcPr>
          <w:p w14:paraId="1DD3FE33" w14:textId="77777777" w:rsidR="00B26348" w:rsidRDefault="00000000">
            <w:r>
              <w:t>○ Struck by swinging part of powered vehicle</w:t>
            </w:r>
          </w:p>
        </w:tc>
        <w:tc>
          <w:tcPr>
            <w:tcW w:w="5256" w:type="dxa"/>
          </w:tcPr>
          <w:p w14:paraId="68CBB920" w14:textId="77777777" w:rsidR="00B26348" w:rsidRDefault="00000000">
            <w:r>
              <w:t>○ Struck by thrown object - unintentional injury</w:t>
            </w:r>
          </w:p>
        </w:tc>
      </w:tr>
      <w:tr w:rsidR="00B26348" w14:paraId="53334017" w14:textId="77777777">
        <w:tc>
          <w:tcPr>
            <w:tcW w:w="5256" w:type="dxa"/>
          </w:tcPr>
          <w:p w14:paraId="48AB1514" w14:textId="77777777" w:rsidR="00B26348" w:rsidRDefault="00000000">
            <w:r>
              <w:t>○ Struck or run over by rolling powered vehicle</w:t>
            </w:r>
          </w:p>
        </w:tc>
        <w:tc>
          <w:tcPr>
            <w:tcW w:w="5256" w:type="dxa"/>
          </w:tcPr>
          <w:p w14:paraId="66548305" w14:textId="77777777" w:rsidR="00B26348" w:rsidRDefault="00000000">
            <w:r>
              <w:t>○ Struck, caught, or crushed in collapsing structure, equipment, or material</w:t>
            </w:r>
          </w:p>
        </w:tc>
      </w:tr>
      <w:tr w:rsidR="00B26348" w14:paraId="1610F8BB" w14:textId="77777777">
        <w:tc>
          <w:tcPr>
            <w:tcW w:w="5256" w:type="dxa"/>
          </w:tcPr>
          <w:p w14:paraId="702E940F" w14:textId="77777777" w:rsidR="00B26348" w:rsidRDefault="00000000">
            <w:r>
              <w:t>○ Struck, caught, or crushed in other collapsing structure or equipment</w:t>
            </w:r>
          </w:p>
        </w:tc>
        <w:tc>
          <w:tcPr>
            <w:tcW w:w="5256" w:type="dxa"/>
          </w:tcPr>
          <w:p w14:paraId="45F2FE42" w14:textId="77777777" w:rsidR="00B26348" w:rsidRDefault="00000000">
            <w:r>
              <w:t>○ Exposure to Harmful Substances or Environments</w:t>
            </w:r>
          </w:p>
        </w:tc>
      </w:tr>
      <w:tr w:rsidR="00B26348" w14:paraId="18A238AD" w14:textId="77777777">
        <w:tc>
          <w:tcPr>
            <w:tcW w:w="5256" w:type="dxa"/>
          </w:tcPr>
          <w:p w14:paraId="2422CDBD" w14:textId="77777777" w:rsidR="00B26348" w:rsidRDefault="00000000">
            <w:r>
              <w:t>○ Choking on object or substance</w:t>
            </w:r>
          </w:p>
        </w:tc>
        <w:tc>
          <w:tcPr>
            <w:tcW w:w="5256" w:type="dxa"/>
          </w:tcPr>
          <w:p w14:paraId="663BA127" w14:textId="77777777" w:rsidR="00B26348" w:rsidRDefault="00000000">
            <w:r>
              <w:t>○ Contact with cold objects or substances</w:t>
            </w:r>
          </w:p>
        </w:tc>
      </w:tr>
      <w:tr w:rsidR="00B26348" w14:paraId="062C20CD" w14:textId="77777777">
        <w:tc>
          <w:tcPr>
            <w:tcW w:w="5256" w:type="dxa"/>
          </w:tcPr>
          <w:p w14:paraId="226500B8" w14:textId="77777777" w:rsidR="00B26348" w:rsidRDefault="00000000">
            <w:r>
              <w:t>○ Contact with hot objects or substances</w:t>
            </w:r>
          </w:p>
        </w:tc>
        <w:tc>
          <w:tcPr>
            <w:tcW w:w="5256" w:type="dxa"/>
          </w:tcPr>
          <w:p w14:paraId="17D94B58" w14:textId="77777777" w:rsidR="00B26348" w:rsidRDefault="00000000">
            <w:r>
              <w:t>○ Depletion of oxygen</w:t>
            </w:r>
          </w:p>
        </w:tc>
      </w:tr>
      <w:tr w:rsidR="00B26348" w14:paraId="635A135D" w14:textId="77777777">
        <w:tc>
          <w:tcPr>
            <w:tcW w:w="5256" w:type="dxa"/>
          </w:tcPr>
          <w:p w14:paraId="65F303EE" w14:textId="77777777" w:rsidR="00B26348" w:rsidRDefault="00000000">
            <w:r>
              <w:t>○ Direct exposure to electricity, 220 volts or less</w:t>
            </w:r>
          </w:p>
        </w:tc>
        <w:tc>
          <w:tcPr>
            <w:tcW w:w="5256" w:type="dxa"/>
          </w:tcPr>
          <w:p w14:paraId="36EAA8CA" w14:textId="77777777" w:rsidR="00B26348" w:rsidRDefault="00000000">
            <w:r>
              <w:t>○ Direct exposure to electricity, greater than 220 volts</w:t>
            </w:r>
          </w:p>
        </w:tc>
      </w:tr>
      <w:tr w:rsidR="00B26348" w14:paraId="4B9081FB" w14:textId="77777777">
        <w:tc>
          <w:tcPr>
            <w:tcW w:w="5256" w:type="dxa"/>
          </w:tcPr>
          <w:p w14:paraId="11A5C9A7" w14:textId="77777777" w:rsidR="00B26348" w:rsidRDefault="00000000">
            <w:r>
              <w:t>○ Exposure through intact skin, eyes, or other exposed tissue</w:t>
            </w:r>
          </w:p>
        </w:tc>
        <w:tc>
          <w:tcPr>
            <w:tcW w:w="5256" w:type="dxa"/>
          </w:tcPr>
          <w:p w14:paraId="2035D09B" w14:textId="77777777" w:rsidR="00B26348" w:rsidRDefault="00000000">
            <w:r>
              <w:t>○ Exposure through medical injection</w:t>
            </w:r>
          </w:p>
        </w:tc>
      </w:tr>
      <w:tr w:rsidR="00B26348" w14:paraId="03A143E3" w14:textId="77777777">
        <w:tc>
          <w:tcPr>
            <w:tcW w:w="5256" w:type="dxa"/>
          </w:tcPr>
          <w:p w14:paraId="01D75274" w14:textId="77777777" w:rsidR="00B26348" w:rsidRDefault="00000000">
            <w:r>
              <w:t>○ Exposure through scratch or other open wound</w:t>
            </w:r>
          </w:p>
        </w:tc>
        <w:tc>
          <w:tcPr>
            <w:tcW w:w="5256" w:type="dxa"/>
          </w:tcPr>
          <w:p w14:paraId="3C82DE91" w14:textId="77777777" w:rsidR="00B26348" w:rsidRDefault="00000000">
            <w:r>
              <w:t>○ Exposure through unintentional needlestick or sharp injury</w:t>
            </w:r>
          </w:p>
        </w:tc>
      </w:tr>
      <w:tr w:rsidR="00B26348" w14:paraId="238AA5F6" w14:textId="77777777">
        <w:tc>
          <w:tcPr>
            <w:tcW w:w="5256" w:type="dxa"/>
          </w:tcPr>
          <w:p w14:paraId="5CB61276" w14:textId="77777777" w:rsidR="00B26348" w:rsidRDefault="00000000">
            <w:r>
              <w:t>○ Exposure to air and water pressure change</w:t>
            </w:r>
          </w:p>
        </w:tc>
        <w:tc>
          <w:tcPr>
            <w:tcW w:w="5256" w:type="dxa"/>
          </w:tcPr>
          <w:p w14:paraId="4FEF1F25" w14:textId="77777777" w:rsidR="00B26348" w:rsidRDefault="00000000">
            <w:r>
              <w:t>○ Exposure to change in air pressure</w:t>
            </w:r>
          </w:p>
        </w:tc>
      </w:tr>
      <w:tr w:rsidR="00B26348" w14:paraId="08750EB9" w14:textId="77777777">
        <w:tc>
          <w:tcPr>
            <w:tcW w:w="5256" w:type="dxa"/>
          </w:tcPr>
          <w:p w14:paraId="190D87D7" w14:textId="77777777" w:rsidR="00B26348" w:rsidRDefault="00000000">
            <w:r>
              <w:t>○ Exposure to change in water pressure</w:t>
            </w:r>
          </w:p>
        </w:tc>
        <w:tc>
          <w:tcPr>
            <w:tcW w:w="5256" w:type="dxa"/>
          </w:tcPr>
          <w:p w14:paraId="372102CC" w14:textId="77777777" w:rsidR="00B26348" w:rsidRDefault="00000000">
            <w:r>
              <w:t>○ Exposure to environmental cold</w:t>
            </w:r>
          </w:p>
        </w:tc>
      </w:tr>
      <w:tr w:rsidR="00B26348" w14:paraId="32FCB27D" w14:textId="77777777">
        <w:tc>
          <w:tcPr>
            <w:tcW w:w="5256" w:type="dxa"/>
          </w:tcPr>
          <w:p w14:paraId="0DC2950B" w14:textId="77777777" w:rsidR="00B26348" w:rsidRDefault="00000000">
            <w:r>
              <w:t>○ Exposure to environmental heat</w:t>
            </w:r>
          </w:p>
        </w:tc>
        <w:tc>
          <w:tcPr>
            <w:tcW w:w="5256" w:type="dxa"/>
          </w:tcPr>
          <w:p w14:paraId="7CDC858F" w14:textId="77777777" w:rsidR="00B26348" w:rsidRDefault="00000000">
            <w:r>
              <w:t>○ Exposure to harmful substance through skin, eyes, or other exposed tissue</w:t>
            </w:r>
          </w:p>
        </w:tc>
      </w:tr>
      <w:tr w:rsidR="00B26348" w14:paraId="5AC450E0" w14:textId="77777777">
        <w:tc>
          <w:tcPr>
            <w:tcW w:w="5256" w:type="dxa"/>
          </w:tcPr>
          <w:p w14:paraId="235842D9" w14:textId="77777777" w:rsidR="00B26348" w:rsidRDefault="00000000">
            <w:r>
              <w:t>○ Exposure to light</w:t>
            </w:r>
          </w:p>
        </w:tc>
        <w:tc>
          <w:tcPr>
            <w:tcW w:w="5256" w:type="dxa"/>
          </w:tcPr>
          <w:p w14:paraId="0C0945B8" w14:textId="77777777" w:rsidR="00B26348" w:rsidRDefault="00000000">
            <w:r>
              <w:t>○ Exposure to light and other radiation</w:t>
            </w:r>
          </w:p>
        </w:tc>
      </w:tr>
      <w:tr w:rsidR="00B26348" w14:paraId="352E0EC4" w14:textId="77777777">
        <w:tc>
          <w:tcPr>
            <w:tcW w:w="5256" w:type="dxa"/>
          </w:tcPr>
          <w:p w14:paraId="385F8195" w14:textId="77777777" w:rsidR="00B26348" w:rsidRDefault="00000000">
            <w:r>
              <w:t>○ Exposure to noise</w:t>
            </w:r>
          </w:p>
        </w:tc>
        <w:tc>
          <w:tcPr>
            <w:tcW w:w="5256" w:type="dxa"/>
          </w:tcPr>
          <w:p w14:paraId="42FB13A9" w14:textId="77777777" w:rsidR="00B26348" w:rsidRDefault="00000000">
            <w:r>
              <w:t>○ Exposure to other harmful substance - multiple routes of exposure</w:t>
            </w:r>
          </w:p>
        </w:tc>
      </w:tr>
      <w:tr w:rsidR="00B26348" w14:paraId="6C93A1F8" w14:textId="77777777">
        <w:tc>
          <w:tcPr>
            <w:tcW w:w="5256" w:type="dxa"/>
          </w:tcPr>
          <w:p w14:paraId="42F93CE9" w14:textId="77777777" w:rsidR="00B26348" w:rsidRDefault="00000000">
            <w:r>
              <w:t>○ Exposure to other harmful substances</w:t>
            </w:r>
          </w:p>
        </w:tc>
        <w:tc>
          <w:tcPr>
            <w:tcW w:w="5256" w:type="dxa"/>
          </w:tcPr>
          <w:p w14:paraId="6EA289F6" w14:textId="77777777" w:rsidR="00B26348" w:rsidRDefault="00000000">
            <w:r>
              <w:t>○ Exposure to other radiation</w:t>
            </w:r>
          </w:p>
        </w:tc>
      </w:tr>
      <w:tr w:rsidR="00B26348" w14:paraId="764E40AA" w14:textId="77777777">
        <w:tc>
          <w:tcPr>
            <w:tcW w:w="5256" w:type="dxa"/>
          </w:tcPr>
          <w:p w14:paraId="76B98DD1" w14:textId="77777777" w:rsidR="00B26348" w:rsidRDefault="00000000">
            <w:r>
              <w:t>○ Exposure to oxygen deficiency, unspecified</w:t>
            </w:r>
          </w:p>
        </w:tc>
        <w:tc>
          <w:tcPr>
            <w:tcW w:w="5256" w:type="dxa"/>
          </w:tcPr>
          <w:p w14:paraId="47828C54" w14:textId="77777777" w:rsidR="00B26348" w:rsidRDefault="00000000">
            <w:r>
              <w:t>○ Exposure to radiation and noise</w:t>
            </w:r>
          </w:p>
        </w:tc>
      </w:tr>
      <w:tr w:rsidR="00B26348" w14:paraId="01E1B17E" w14:textId="77777777">
        <w:tc>
          <w:tcPr>
            <w:tcW w:w="5256" w:type="dxa"/>
          </w:tcPr>
          <w:p w14:paraId="3313A4E8" w14:textId="77777777" w:rsidR="00B26348" w:rsidRDefault="00000000">
            <w:r>
              <w:t>○ Exposure to temperature extremes</w:t>
            </w:r>
          </w:p>
        </w:tc>
        <w:tc>
          <w:tcPr>
            <w:tcW w:w="5256" w:type="dxa"/>
          </w:tcPr>
          <w:p w14:paraId="13AA2888" w14:textId="77777777" w:rsidR="00B26348" w:rsidRDefault="00000000">
            <w:r>
              <w:t>○ Indirect exposure to electricity, 220 volts or less</w:t>
            </w:r>
          </w:p>
        </w:tc>
      </w:tr>
      <w:tr w:rsidR="00B26348" w14:paraId="13661AC8" w14:textId="77777777">
        <w:tc>
          <w:tcPr>
            <w:tcW w:w="5256" w:type="dxa"/>
          </w:tcPr>
          <w:p w14:paraId="4A62D835" w14:textId="77777777" w:rsidR="00B26348" w:rsidRDefault="00000000">
            <w:r>
              <w:t>○ Indirect exposure to electricity, greater than 220 volts</w:t>
            </w:r>
          </w:p>
        </w:tc>
        <w:tc>
          <w:tcPr>
            <w:tcW w:w="5256" w:type="dxa"/>
          </w:tcPr>
          <w:p w14:paraId="4D0D5441" w14:textId="77777777" w:rsidR="00B26348" w:rsidRDefault="00000000">
            <w:r>
              <w:t>○ Ingestion of harmful substance</w:t>
            </w:r>
          </w:p>
        </w:tc>
      </w:tr>
      <w:tr w:rsidR="00B26348" w14:paraId="6F8B930A" w14:textId="77777777">
        <w:tc>
          <w:tcPr>
            <w:tcW w:w="5256" w:type="dxa"/>
          </w:tcPr>
          <w:p w14:paraId="4F1E23FA" w14:textId="77777777" w:rsidR="00B26348" w:rsidRDefault="00000000">
            <w:r>
              <w:t>○ Inhalation of harmful substance</w:t>
            </w:r>
          </w:p>
        </w:tc>
        <w:tc>
          <w:tcPr>
            <w:tcW w:w="5256" w:type="dxa"/>
          </w:tcPr>
          <w:p w14:paraId="525705EF" w14:textId="77777777" w:rsidR="00B26348" w:rsidRDefault="00000000">
            <w:r>
              <w:t>○ Inhalation of harmful substance - multiple episodes</w:t>
            </w:r>
          </w:p>
        </w:tc>
      </w:tr>
      <w:tr w:rsidR="00B26348" w14:paraId="66A8F4EC" w14:textId="77777777">
        <w:tc>
          <w:tcPr>
            <w:tcW w:w="5256" w:type="dxa"/>
          </w:tcPr>
          <w:p w14:paraId="5894D214" w14:textId="77777777" w:rsidR="00B26348" w:rsidRDefault="00000000">
            <w:r>
              <w:t>○ Inhalation of harmful substance - single episode</w:t>
            </w:r>
          </w:p>
        </w:tc>
        <w:tc>
          <w:tcPr>
            <w:tcW w:w="5256" w:type="dxa"/>
          </w:tcPr>
          <w:p w14:paraId="604C3563" w14:textId="77777777" w:rsidR="00B26348" w:rsidRDefault="00000000">
            <w:r>
              <w:t>○ Multiple types of exposures through skin, eyes, or other exposed tissue</w:t>
            </w:r>
          </w:p>
        </w:tc>
      </w:tr>
      <w:tr w:rsidR="00B26348" w14:paraId="2ACA1AC7" w14:textId="77777777">
        <w:tc>
          <w:tcPr>
            <w:tcW w:w="5256" w:type="dxa"/>
          </w:tcPr>
          <w:p w14:paraId="7AC8F964" w14:textId="77777777" w:rsidR="00B26348" w:rsidRDefault="00000000">
            <w:r>
              <w:t>○ Nonmedical use of drugs or alcohol - unintentional overdose</w:t>
            </w:r>
          </w:p>
        </w:tc>
        <w:tc>
          <w:tcPr>
            <w:tcW w:w="5256" w:type="dxa"/>
          </w:tcPr>
          <w:p w14:paraId="0B14749B" w14:textId="77777777" w:rsidR="00B26348" w:rsidRDefault="00000000">
            <w:r>
              <w:t>○ Repeated exposure to noise</w:t>
            </w:r>
          </w:p>
        </w:tc>
      </w:tr>
      <w:tr w:rsidR="00B26348" w14:paraId="2A7534DC" w14:textId="77777777">
        <w:tc>
          <w:tcPr>
            <w:tcW w:w="5256" w:type="dxa"/>
          </w:tcPr>
          <w:p w14:paraId="26720E2D" w14:textId="77777777" w:rsidR="00B26348" w:rsidRDefault="00000000">
            <w:r>
              <w:t>○ Single, brief exposure to noise</w:t>
            </w:r>
          </w:p>
        </w:tc>
        <w:tc>
          <w:tcPr>
            <w:tcW w:w="5256" w:type="dxa"/>
          </w:tcPr>
          <w:p w14:paraId="00968B93" w14:textId="77777777" w:rsidR="00B26348" w:rsidRDefault="00000000">
            <w:r>
              <w:t>○ Single, prolonged exposure to noise</w:t>
            </w:r>
          </w:p>
        </w:tc>
      </w:tr>
      <w:tr w:rsidR="00B26348" w14:paraId="24E26399" w14:textId="77777777">
        <w:tc>
          <w:tcPr>
            <w:tcW w:w="5256" w:type="dxa"/>
          </w:tcPr>
          <w:p w14:paraId="6D79A713" w14:textId="77777777" w:rsidR="00B26348" w:rsidRDefault="00000000">
            <w:r>
              <w:t>○ Falls, Slips &amp; Trips</w:t>
            </w:r>
          </w:p>
        </w:tc>
        <w:tc>
          <w:tcPr>
            <w:tcW w:w="5256" w:type="dxa"/>
          </w:tcPr>
          <w:p w14:paraId="6F0B705C" w14:textId="77777777" w:rsidR="00B26348" w:rsidRDefault="00000000">
            <w:r>
              <w:t>○ Same level fall</w:t>
            </w:r>
          </w:p>
        </w:tc>
      </w:tr>
      <w:tr w:rsidR="00B26348" w14:paraId="6120EA00" w14:textId="77777777">
        <w:tc>
          <w:tcPr>
            <w:tcW w:w="5256" w:type="dxa"/>
          </w:tcPr>
          <w:p w14:paraId="1C13A6E5" w14:textId="77777777" w:rsidR="00B26348" w:rsidRDefault="00000000">
            <w:r>
              <w:t>○ Fall on same level due to slipping</w:t>
            </w:r>
          </w:p>
        </w:tc>
        <w:tc>
          <w:tcPr>
            <w:tcW w:w="5256" w:type="dxa"/>
          </w:tcPr>
          <w:p w14:paraId="38F66F84" w14:textId="77777777" w:rsidR="00B26348" w:rsidRDefault="00000000">
            <w:r>
              <w:t>○ Fall on same level due to tripping</w:t>
            </w:r>
          </w:p>
        </w:tc>
      </w:tr>
      <w:tr w:rsidR="00B26348" w14:paraId="67747E5D" w14:textId="77777777">
        <w:tc>
          <w:tcPr>
            <w:tcW w:w="5256" w:type="dxa"/>
          </w:tcPr>
          <w:p w14:paraId="46BDF40A" w14:textId="77777777" w:rsidR="00B26348" w:rsidRDefault="00000000">
            <w:r>
              <w:t>○ Fall on same level due to tripping on uneven surface</w:t>
            </w:r>
          </w:p>
        </w:tc>
        <w:tc>
          <w:tcPr>
            <w:tcW w:w="5256" w:type="dxa"/>
          </w:tcPr>
          <w:p w14:paraId="00480F02" w14:textId="77777777" w:rsidR="00B26348" w:rsidRDefault="00000000">
            <w:r>
              <w:t>○ Fall on same level due to tripping over an object</w:t>
            </w:r>
          </w:p>
        </w:tc>
      </w:tr>
      <w:tr w:rsidR="00B26348" w14:paraId="26E2B126" w14:textId="77777777">
        <w:tc>
          <w:tcPr>
            <w:tcW w:w="5256" w:type="dxa"/>
          </w:tcPr>
          <w:p w14:paraId="7B20B04B" w14:textId="77777777" w:rsidR="00B26348" w:rsidRDefault="00000000">
            <w:r>
              <w:t>○ Fall on same level due to tripping over self</w:t>
            </w:r>
          </w:p>
        </w:tc>
        <w:tc>
          <w:tcPr>
            <w:tcW w:w="5256" w:type="dxa"/>
          </w:tcPr>
          <w:p w14:paraId="301814CC" w14:textId="77777777" w:rsidR="00B26348" w:rsidRDefault="00000000">
            <w:r>
              <w:t>○ Fall on same level while climbing stairs, steps, or curbs</w:t>
            </w:r>
          </w:p>
        </w:tc>
      </w:tr>
      <w:tr w:rsidR="00B26348" w14:paraId="501E8697" w14:textId="77777777">
        <w:tc>
          <w:tcPr>
            <w:tcW w:w="5256" w:type="dxa"/>
          </w:tcPr>
          <w:p w14:paraId="61B2CCE1" w14:textId="77777777" w:rsidR="00B26348" w:rsidRDefault="00000000">
            <w:r>
              <w:t>○ Lower level fall</w:t>
            </w:r>
          </w:p>
        </w:tc>
        <w:tc>
          <w:tcPr>
            <w:tcW w:w="5256" w:type="dxa"/>
          </w:tcPr>
          <w:p w14:paraId="236AB7EB" w14:textId="77777777" w:rsidR="00B26348" w:rsidRDefault="00000000">
            <w:r>
              <w:t>○ Fall from collapsing structure or equipment</w:t>
            </w:r>
          </w:p>
        </w:tc>
      </w:tr>
      <w:tr w:rsidR="00B26348" w14:paraId="6576A972" w14:textId="77777777">
        <w:tc>
          <w:tcPr>
            <w:tcW w:w="5256" w:type="dxa"/>
          </w:tcPr>
          <w:p w14:paraId="3E1E2EFD" w14:textId="77777777" w:rsidR="00B26348" w:rsidRDefault="00000000">
            <w:r>
              <w:t>○ Fall or jump curtailed by personal fall arrest system</w:t>
            </w:r>
          </w:p>
        </w:tc>
        <w:tc>
          <w:tcPr>
            <w:tcW w:w="5256" w:type="dxa"/>
          </w:tcPr>
          <w:p w14:paraId="26FD7B79" w14:textId="77777777" w:rsidR="00B26348" w:rsidRDefault="00000000">
            <w:r>
              <w:t>○ Fall through surface or existing opening</w:t>
            </w:r>
          </w:p>
        </w:tc>
      </w:tr>
      <w:tr w:rsidR="00B26348" w14:paraId="21B44DF0" w14:textId="77777777">
        <w:tc>
          <w:tcPr>
            <w:tcW w:w="5256" w:type="dxa"/>
          </w:tcPr>
          <w:p w14:paraId="144F681D" w14:textId="77777777" w:rsidR="00B26348" w:rsidRDefault="00000000">
            <w:r>
              <w:t>○ Jump from collapsing structure or equipment</w:t>
            </w:r>
          </w:p>
        </w:tc>
        <w:tc>
          <w:tcPr>
            <w:tcW w:w="5256" w:type="dxa"/>
          </w:tcPr>
          <w:p w14:paraId="4559D104" w14:textId="77777777" w:rsidR="00B26348" w:rsidRDefault="00000000">
            <w:r>
              <w:t>○ Jumps to lower level</w:t>
            </w:r>
          </w:p>
        </w:tc>
      </w:tr>
      <w:tr w:rsidR="00B26348" w14:paraId="23B5F364" w14:textId="77777777">
        <w:tc>
          <w:tcPr>
            <w:tcW w:w="5256" w:type="dxa"/>
          </w:tcPr>
          <w:p w14:paraId="1D1EAE9B" w14:textId="77777777" w:rsidR="00B26348" w:rsidRDefault="00000000">
            <w:r>
              <w:t>○ Other fall to lower level</w:t>
            </w:r>
          </w:p>
        </w:tc>
        <w:tc>
          <w:tcPr>
            <w:tcW w:w="5256" w:type="dxa"/>
          </w:tcPr>
          <w:p w14:paraId="3D1D2F8C" w14:textId="77777777" w:rsidR="00B26348" w:rsidRDefault="00000000">
            <w:r>
              <w:t>○ Slip Trip</w:t>
            </w:r>
          </w:p>
        </w:tc>
      </w:tr>
      <w:tr w:rsidR="00B26348" w14:paraId="04C879BB" w14:textId="77777777">
        <w:tc>
          <w:tcPr>
            <w:tcW w:w="5256" w:type="dxa"/>
          </w:tcPr>
          <w:p w14:paraId="1646FB87" w14:textId="77777777" w:rsidR="00B26348" w:rsidRDefault="00000000">
            <w:r>
              <w:t>○ Slip on substance without fall</w:t>
            </w:r>
          </w:p>
        </w:tc>
        <w:tc>
          <w:tcPr>
            <w:tcW w:w="5256" w:type="dxa"/>
          </w:tcPr>
          <w:p w14:paraId="3C2C265C" w14:textId="77777777" w:rsidR="00B26348" w:rsidRDefault="00000000">
            <w:r>
              <w:t>○ Slip on vehicle without fall - nontransport</w:t>
            </w:r>
          </w:p>
        </w:tc>
      </w:tr>
      <w:tr w:rsidR="00B26348" w14:paraId="797C30D1" w14:textId="77777777">
        <w:tc>
          <w:tcPr>
            <w:tcW w:w="5256" w:type="dxa"/>
          </w:tcPr>
          <w:p w14:paraId="19F2BA67" w14:textId="77777777" w:rsidR="00B26348" w:rsidRDefault="00000000">
            <w:r>
              <w:t>○ Slip or trip without fall</w:t>
            </w:r>
          </w:p>
        </w:tc>
        <w:tc>
          <w:tcPr>
            <w:tcW w:w="5256" w:type="dxa"/>
          </w:tcPr>
          <w:p w14:paraId="0FE5AF21" w14:textId="77777777" w:rsidR="00B26348" w:rsidRDefault="00000000">
            <w:r>
              <w:t>○ Trip from stepping into a hole without fall</w:t>
            </w:r>
          </w:p>
        </w:tc>
      </w:tr>
      <w:tr w:rsidR="00B26348" w14:paraId="0F64593F" w14:textId="77777777">
        <w:tc>
          <w:tcPr>
            <w:tcW w:w="5256" w:type="dxa"/>
          </w:tcPr>
          <w:p w14:paraId="2C69CC18" w14:textId="77777777" w:rsidR="00B26348" w:rsidRDefault="00000000">
            <w:r>
              <w:t>○ Trip on uneven surface without fall</w:t>
            </w:r>
          </w:p>
        </w:tc>
        <w:tc>
          <w:tcPr>
            <w:tcW w:w="5256" w:type="dxa"/>
          </w:tcPr>
          <w:p w14:paraId="71C78C75" w14:textId="77777777" w:rsidR="00B26348" w:rsidRDefault="00000000">
            <w:r>
              <w:t>○ Trip on vehicle without fall - nontransport</w:t>
            </w:r>
          </w:p>
        </w:tc>
      </w:tr>
      <w:tr w:rsidR="00B26348" w14:paraId="72F07FE4" w14:textId="77777777">
        <w:tc>
          <w:tcPr>
            <w:tcW w:w="5256" w:type="dxa"/>
          </w:tcPr>
          <w:p w14:paraId="17C0795E" w14:textId="77777777" w:rsidR="00B26348" w:rsidRDefault="00000000">
            <w:r>
              <w:t>○ Trip over an object without fall</w:t>
            </w:r>
          </w:p>
        </w:tc>
        <w:tc>
          <w:tcPr>
            <w:tcW w:w="5256" w:type="dxa"/>
          </w:tcPr>
          <w:p w14:paraId="4DFCB675" w14:textId="77777777" w:rsidR="00B26348" w:rsidRDefault="00000000">
            <w:r>
              <w:t>○ Trip over self without fall</w:t>
            </w:r>
          </w:p>
        </w:tc>
      </w:tr>
      <w:tr w:rsidR="00B26348" w14:paraId="4DE29C1A" w14:textId="77777777">
        <w:tc>
          <w:tcPr>
            <w:tcW w:w="5256" w:type="dxa"/>
          </w:tcPr>
          <w:p w14:paraId="0F67426B" w14:textId="77777777" w:rsidR="00B26348" w:rsidRDefault="00000000">
            <w:r>
              <w:t>○ Trip without fall</w:t>
            </w:r>
          </w:p>
        </w:tc>
        <w:tc>
          <w:tcPr>
            <w:tcW w:w="5256" w:type="dxa"/>
          </w:tcPr>
          <w:p w14:paraId="076BCEA1" w14:textId="77777777" w:rsidR="00B26348" w:rsidRDefault="00000000">
            <w:r>
              <w:t>○ Same level fall</w:t>
            </w:r>
          </w:p>
        </w:tc>
      </w:tr>
      <w:tr w:rsidR="00B26348" w14:paraId="38D28FEA" w14:textId="77777777">
        <w:tc>
          <w:tcPr>
            <w:tcW w:w="5256" w:type="dxa"/>
          </w:tcPr>
          <w:p w14:paraId="098B7255" w14:textId="77777777" w:rsidR="00B26348" w:rsidRDefault="00000000">
            <w:r>
              <w:t>○ Fall while sitting</w:t>
            </w:r>
          </w:p>
        </w:tc>
        <w:tc>
          <w:tcPr>
            <w:tcW w:w="5256" w:type="dxa"/>
          </w:tcPr>
          <w:p w14:paraId="45ADD509" w14:textId="77777777" w:rsidR="00B26348" w:rsidRDefault="00000000">
            <w:r>
              <w:t>○ Fires &amp; Explosions</w:t>
            </w:r>
          </w:p>
        </w:tc>
      </w:tr>
      <w:tr w:rsidR="00B26348" w14:paraId="206274CC" w14:textId="77777777">
        <w:tc>
          <w:tcPr>
            <w:tcW w:w="5256" w:type="dxa"/>
          </w:tcPr>
          <w:p w14:paraId="00E7CF17" w14:textId="77777777" w:rsidR="00B26348" w:rsidRDefault="00000000">
            <w:r>
              <w:t>○ Collapsing building, structure, or structural element during fire</w:t>
            </w:r>
          </w:p>
        </w:tc>
        <w:tc>
          <w:tcPr>
            <w:tcW w:w="5256" w:type="dxa"/>
          </w:tcPr>
          <w:p w14:paraId="580058FB" w14:textId="77777777" w:rsidR="00B26348" w:rsidRDefault="00000000">
            <w:r>
              <w:t>○ Demolition or blasting explosion</w:t>
            </w:r>
          </w:p>
        </w:tc>
      </w:tr>
      <w:tr w:rsidR="00B26348" w14:paraId="0ED17FAE" w14:textId="77777777">
        <w:tc>
          <w:tcPr>
            <w:tcW w:w="5256" w:type="dxa"/>
          </w:tcPr>
          <w:p w14:paraId="7C276C5B" w14:textId="77777777" w:rsidR="00B26348" w:rsidRDefault="00000000">
            <w:r>
              <w:t>○ Dust explosion</w:t>
            </w:r>
          </w:p>
        </w:tc>
        <w:tc>
          <w:tcPr>
            <w:tcW w:w="5256" w:type="dxa"/>
          </w:tcPr>
          <w:p w14:paraId="0F74CC62" w14:textId="77777777" w:rsidR="00B26348" w:rsidRDefault="00000000">
            <w:r>
              <w:t>○ Explosion of nonpressurized vapors, gases, or liquids</w:t>
            </w:r>
          </w:p>
        </w:tc>
      </w:tr>
      <w:tr w:rsidR="00B26348" w14:paraId="136AD89E" w14:textId="77777777">
        <w:tc>
          <w:tcPr>
            <w:tcW w:w="5256" w:type="dxa"/>
          </w:tcPr>
          <w:p w14:paraId="161BF2E8" w14:textId="77777777" w:rsidR="00B26348" w:rsidRDefault="00000000">
            <w:r>
              <w:t>○ Explosion of pressure vessel, piping, or tire</w:t>
            </w:r>
          </w:p>
        </w:tc>
        <w:tc>
          <w:tcPr>
            <w:tcW w:w="5256" w:type="dxa"/>
          </w:tcPr>
          <w:p w14:paraId="494266B4" w14:textId="77777777" w:rsidR="00B26348" w:rsidRDefault="00000000">
            <w:r>
              <w:t>○ Explosions</w:t>
            </w:r>
          </w:p>
        </w:tc>
      </w:tr>
      <w:tr w:rsidR="00B26348" w14:paraId="2392B270" w14:textId="77777777">
        <w:tc>
          <w:tcPr>
            <w:tcW w:w="5256" w:type="dxa"/>
          </w:tcPr>
          <w:p w14:paraId="0504D4FB" w14:textId="77777777" w:rsidR="00B26348" w:rsidRDefault="00000000">
            <w:r>
              <w:t>○ Fires</w:t>
            </w:r>
          </w:p>
        </w:tc>
        <w:tc>
          <w:tcPr>
            <w:tcW w:w="5256" w:type="dxa"/>
          </w:tcPr>
          <w:p w14:paraId="256B61C6" w14:textId="77777777" w:rsidR="00B26348" w:rsidRDefault="00000000">
            <w:r>
              <w:t>○ Forest or brush fire</w:t>
            </w:r>
          </w:p>
        </w:tc>
      </w:tr>
      <w:tr w:rsidR="00B26348" w14:paraId="2597A53F" w14:textId="77777777">
        <w:tc>
          <w:tcPr>
            <w:tcW w:w="5256" w:type="dxa"/>
          </w:tcPr>
          <w:p w14:paraId="4DD42D6E" w14:textId="77777777" w:rsidR="00B26348" w:rsidRDefault="00000000">
            <w:r>
              <w:t>○ Ignition of clothing from controlled heat source</w:t>
            </w:r>
          </w:p>
        </w:tc>
        <w:tc>
          <w:tcPr>
            <w:tcW w:w="5256" w:type="dxa"/>
          </w:tcPr>
          <w:p w14:paraId="5FDFBE62" w14:textId="77777777" w:rsidR="00B26348" w:rsidRDefault="00000000">
            <w:r>
              <w:t>○ Ignition of vapors, gases, or liquids</w:t>
            </w:r>
          </w:p>
        </w:tc>
      </w:tr>
      <w:tr w:rsidR="00B26348" w14:paraId="40157BD0" w14:textId="77777777">
        <w:tc>
          <w:tcPr>
            <w:tcW w:w="5256" w:type="dxa"/>
          </w:tcPr>
          <w:p w14:paraId="45AB2E17" w14:textId="77777777" w:rsidR="00B26348" w:rsidRDefault="00000000">
            <w:r>
              <w:t>○ Other structural fire without collapse</w:t>
            </w:r>
          </w:p>
        </w:tc>
        <w:tc>
          <w:tcPr>
            <w:tcW w:w="5256" w:type="dxa"/>
          </w:tcPr>
          <w:p w14:paraId="5313F7C7" w14:textId="77777777" w:rsidR="00B26348" w:rsidRDefault="00000000">
            <w:r>
              <w:t>○ Small-scale (limited) fire</w:t>
            </w:r>
          </w:p>
        </w:tc>
      </w:tr>
      <w:tr w:rsidR="00B26348" w14:paraId="7677473A" w14:textId="77777777">
        <w:tc>
          <w:tcPr>
            <w:tcW w:w="5256" w:type="dxa"/>
          </w:tcPr>
          <w:p w14:paraId="133BB155" w14:textId="77777777" w:rsidR="00B26348" w:rsidRDefault="00000000">
            <w:r>
              <w:t>○ Vehicle or machinery fire</w:t>
            </w:r>
          </w:p>
        </w:tc>
        <w:tc>
          <w:tcPr>
            <w:tcW w:w="5256" w:type="dxa"/>
          </w:tcPr>
          <w:p w14:paraId="740ECA64" w14:textId="77777777" w:rsidR="00B26348" w:rsidRDefault="00000000">
            <w:r>
              <w:t>○ Overexertion &amp; Bodily Reaction</w:t>
            </w:r>
          </w:p>
        </w:tc>
      </w:tr>
      <w:tr w:rsidR="00B26348" w14:paraId="30C1C511" w14:textId="77777777">
        <w:tc>
          <w:tcPr>
            <w:tcW w:w="5256" w:type="dxa"/>
          </w:tcPr>
          <w:p w14:paraId="58F4614C" w14:textId="77777777" w:rsidR="00B26348" w:rsidRDefault="00000000">
            <w:r>
              <w:t>○ Body positioning</w:t>
            </w:r>
          </w:p>
        </w:tc>
        <w:tc>
          <w:tcPr>
            <w:tcW w:w="5256" w:type="dxa"/>
          </w:tcPr>
          <w:p w14:paraId="324589BC" w14:textId="77777777" w:rsidR="00B26348" w:rsidRDefault="00000000">
            <w:r>
              <w:t>○ Bending, crawling, reaching, twisting - repetitive or prolonged</w:t>
            </w:r>
          </w:p>
        </w:tc>
      </w:tr>
      <w:tr w:rsidR="00B26348" w14:paraId="375D2ADC" w14:textId="77777777">
        <w:tc>
          <w:tcPr>
            <w:tcW w:w="5256" w:type="dxa"/>
          </w:tcPr>
          <w:p w14:paraId="14B1F9DD" w14:textId="77777777" w:rsidR="00B26348" w:rsidRDefault="00000000">
            <w:r>
              <w:t>○ Bending, crawling, reaching, twisting - single episode</w:t>
            </w:r>
          </w:p>
        </w:tc>
        <w:tc>
          <w:tcPr>
            <w:tcW w:w="5256" w:type="dxa"/>
          </w:tcPr>
          <w:p w14:paraId="0ACB6137" w14:textId="77777777" w:rsidR="00B26348" w:rsidRDefault="00000000">
            <w:r>
              <w:t>○ Boarding, alighting - excluding slip, trip, fall - repetitive or prolonged</w:t>
            </w:r>
          </w:p>
        </w:tc>
      </w:tr>
      <w:tr w:rsidR="00B26348" w14:paraId="5F6A8227" w14:textId="77777777">
        <w:tc>
          <w:tcPr>
            <w:tcW w:w="5256" w:type="dxa"/>
          </w:tcPr>
          <w:p w14:paraId="0C421663" w14:textId="77777777" w:rsidR="00B26348" w:rsidRDefault="00000000">
            <w:r>
              <w:t>○ Boarding, alighting - excluding slip, trip, fall - single episode</w:t>
            </w:r>
          </w:p>
        </w:tc>
        <w:tc>
          <w:tcPr>
            <w:tcW w:w="5256" w:type="dxa"/>
          </w:tcPr>
          <w:p w14:paraId="5E618CFC" w14:textId="77777777" w:rsidR="00B26348" w:rsidRDefault="00000000">
            <w:r>
              <w:t>○ Climbing or stepping up or down - repetitive or prolonged</w:t>
            </w:r>
          </w:p>
        </w:tc>
      </w:tr>
      <w:tr w:rsidR="00B26348" w14:paraId="14909A43" w14:textId="77777777">
        <w:tc>
          <w:tcPr>
            <w:tcW w:w="5256" w:type="dxa"/>
          </w:tcPr>
          <w:p w14:paraId="140FED82" w14:textId="77777777" w:rsidR="00B26348" w:rsidRDefault="00000000">
            <w:r>
              <w:t>○ Climbing or stepping up or down - single episode</w:t>
            </w:r>
          </w:p>
        </w:tc>
        <w:tc>
          <w:tcPr>
            <w:tcW w:w="5256" w:type="dxa"/>
          </w:tcPr>
          <w:p w14:paraId="421757D0" w14:textId="77777777" w:rsidR="00B26348" w:rsidRDefault="00000000">
            <w:r>
              <w:t>○ Kneeling, kneeling down - repetitive or prolonged</w:t>
            </w:r>
          </w:p>
        </w:tc>
      </w:tr>
      <w:tr w:rsidR="00B26348" w14:paraId="34C424FC" w14:textId="77777777">
        <w:tc>
          <w:tcPr>
            <w:tcW w:w="5256" w:type="dxa"/>
          </w:tcPr>
          <w:p w14:paraId="0A7AABB3" w14:textId="77777777" w:rsidR="00B26348" w:rsidRDefault="00000000">
            <w:r>
              <w:t>○ Kneeling, kneeling down - single episode</w:t>
            </w:r>
          </w:p>
        </w:tc>
        <w:tc>
          <w:tcPr>
            <w:tcW w:w="5256" w:type="dxa"/>
          </w:tcPr>
          <w:p w14:paraId="1F199DB6" w14:textId="77777777" w:rsidR="00B26348" w:rsidRDefault="00000000">
            <w:r>
              <w:t>○ Multiple types of exertions and bodily reactions</w:t>
            </w:r>
          </w:p>
        </w:tc>
      </w:tr>
      <w:tr w:rsidR="00B26348" w14:paraId="2D23D5A4" w14:textId="77777777">
        <w:tc>
          <w:tcPr>
            <w:tcW w:w="5256" w:type="dxa"/>
          </w:tcPr>
          <w:p w14:paraId="63CBB787" w14:textId="77777777" w:rsidR="00B26348" w:rsidRDefault="00000000">
            <w:r>
              <w:t>○ Multiple types of overexertion involving outside sources</w:t>
            </w:r>
          </w:p>
        </w:tc>
        <w:tc>
          <w:tcPr>
            <w:tcW w:w="5256" w:type="dxa"/>
          </w:tcPr>
          <w:p w14:paraId="194CAA09" w14:textId="77777777" w:rsidR="00B26348" w:rsidRDefault="00000000">
            <w:r>
              <w:t>○ Multiple types of overexertions and bodily reactions</w:t>
            </w:r>
          </w:p>
        </w:tc>
      </w:tr>
      <w:tr w:rsidR="00B26348" w14:paraId="3C3F4FFC" w14:textId="77777777">
        <w:tc>
          <w:tcPr>
            <w:tcW w:w="5256" w:type="dxa"/>
          </w:tcPr>
          <w:p w14:paraId="52C7BB29" w14:textId="77777777" w:rsidR="00B26348" w:rsidRDefault="00000000">
            <w:r>
              <w:t>○ Multiple types of repetitive motions</w:t>
            </w:r>
          </w:p>
        </w:tc>
        <w:tc>
          <w:tcPr>
            <w:tcW w:w="5256" w:type="dxa"/>
          </w:tcPr>
          <w:p w14:paraId="5363F1C7" w14:textId="77777777" w:rsidR="00B26348" w:rsidRDefault="00000000">
            <w:r>
              <w:t>○ Overexertion</w:t>
            </w:r>
          </w:p>
        </w:tc>
      </w:tr>
      <w:tr w:rsidR="00B26348" w14:paraId="04FD771D" w14:textId="77777777">
        <w:tc>
          <w:tcPr>
            <w:tcW w:w="5256" w:type="dxa"/>
          </w:tcPr>
          <w:p w14:paraId="63EC5794" w14:textId="77777777" w:rsidR="00B26348" w:rsidRDefault="00000000">
            <w:r>
              <w:t>○ Other exertions or bodily reactions</w:t>
            </w:r>
          </w:p>
        </w:tc>
        <w:tc>
          <w:tcPr>
            <w:tcW w:w="5256" w:type="dxa"/>
          </w:tcPr>
          <w:p w14:paraId="7CE8AB38" w14:textId="77777777" w:rsidR="00B26348" w:rsidRDefault="00000000">
            <w:r>
              <w:t>○ Overexertion in catching - multiple episodes</w:t>
            </w:r>
          </w:p>
        </w:tc>
      </w:tr>
      <w:tr w:rsidR="00B26348" w14:paraId="45149591" w14:textId="77777777">
        <w:tc>
          <w:tcPr>
            <w:tcW w:w="5256" w:type="dxa"/>
          </w:tcPr>
          <w:p w14:paraId="0ACF3914" w14:textId="77777777" w:rsidR="00B26348" w:rsidRDefault="00000000">
            <w:r>
              <w:t>○ Overexertion in catching - single episode</w:t>
            </w:r>
          </w:p>
        </w:tc>
        <w:tc>
          <w:tcPr>
            <w:tcW w:w="5256" w:type="dxa"/>
          </w:tcPr>
          <w:p w14:paraId="4ACD67D1" w14:textId="77777777" w:rsidR="00B26348" w:rsidRDefault="00000000">
            <w:r>
              <w:t>○ Overexertion in holding, carrying, or wielding</w:t>
            </w:r>
          </w:p>
        </w:tc>
      </w:tr>
      <w:tr w:rsidR="00B26348" w14:paraId="04244A30" w14:textId="77777777">
        <w:tc>
          <w:tcPr>
            <w:tcW w:w="5256" w:type="dxa"/>
          </w:tcPr>
          <w:p w14:paraId="41BAB0F2" w14:textId="77777777" w:rsidR="00B26348" w:rsidRDefault="00000000">
            <w:r>
              <w:t>○ Overexertion in holding, carrying, or wielding - multiple episodes</w:t>
            </w:r>
          </w:p>
        </w:tc>
        <w:tc>
          <w:tcPr>
            <w:tcW w:w="5256" w:type="dxa"/>
          </w:tcPr>
          <w:p w14:paraId="32230284" w14:textId="77777777" w:rsidR="00B26348" w:rsidRDefault="00000000">
            <w:r>
              <w:t>○ Overexertion in holding, carrying, or wielding - single episode</w:t>
            </w:r>
          </w:p>
        </w:tc>
      </w:tr>
      <w:tr w:rsidR="00B26348" w14:paraId="77DCFF10" w14:textId="77777777">
        <w:tc>
          <w:tcPr>
            <w:tcW w:w="5256" w:type="dxa"/>
          </w:tcPr>
          <w:p w14:paraId="7F3ECACE" w14:textId="77777777" w:rsidR="00B26348" w:rsidRDefault="00000000">
            <w:r>
              <w:t>○ Overexertion in lifting - multiple episodes</w:t>
            </w:r>
          </w:p>
        </w:tc>
        <w:tc>
          <w:tcPr>
            <w:tcW w:w="5256" w:type="dxa"/>
          </w:tcPr>
          <w:p w14:paraId="26F749F5" w14:textId="77777777" w:rsidR="00B26348" w:rsidRDefault="00000000">
            <w:r>
              <w:t>○ Overexertion in lifting - single episode</w:t>
            </w:r>
          </w:p>
        </w:tc>
      </w:tr>
      <w:tr w:rsidR="00B26348" w14:paraId="1CFDEAFF" w14:textId="77777777">
        <w:tc>
          <w:tcPr>
            <w:tcW w:w="5256" w:type="dxa"/>
          </w:tcPr>
          <w:p w14:paraId="7431F874" w14:textId="77777777" w:rsidR="00B26348" w:rsidRDefault="00000000">
            <w:r>
              <w:t>○ Overexertion in lifting, lowering</w:t>
            </w:r>
          </w:p>
        </w:tc>
        <w:tc>
          <w:tcPr>
            <w:tcW w:w="5256" w:type="dxa"/>
          </w:tcPr>
          <w:p w14:paraId="3C156CDB" w14:textId="77777777" w:rsidR="00B26348" w:rsidRDefault="00000000">
            <w:r>
              <w:t>○ Overexertion in lowering - multiple episodes</w:t>
            </w:r>
          </w:p>
        </w:tc>
      </w:tr>
      <w:tr w:rsidR="00B26348" w14:paraId="634B7A53" w14:textId="77777777">
        <w:tc>
          <w:tcPr>
            <w:tcW w:w="5256" w:type="dxa"/>
          </w:tcPr>
          <w:p w14:paraId="542CFF85" w14:textId="77777777" w:rsidR="00B26348" w:rsidRDefault="00000000">
            <w:r>
              <w:t>○ Overexertion in lowering - single episode</w:t>
            </w:r>
          </w:p>
        </w:tc>
        <w:tc>
          <w:tcPr>
            <w:tcW w:w="5256" w:type="dxa"/>
          </w:tcPr>
          <w:p w14:paraId="5D5364B6" w14:textId="77777777" w:rsidR="00B26348" w:rsidRDefault="00000000">
            <w:r>
              <w:t>○ Overexertion in pushing, pulling, or turning</w:t>
            </w:r>
          </w:p>
        </w:tc>
      </w:tr>
      <w:tr w:rsidR="00B26348" w14:paraId="6083889E" w14:textId="77777777">
        <w:tc>
          <w:tcPr>
            <w:tcW w:w="5256" w:type="dxa"/>
          </w:tcPr>
          <w:p w14:paraId="61A0A4AE" w14:textId="77777777" w:rsidR="00B26348" w:rsidRDefault="00000000">
            <w:r>
              <w:t>○ Overexertion in pushing, pulling, or turning - multiple episodes</w:t>
            </w:r>
          </w:p>
        </w:tc>
        <w:tc>
          <w:tcPr>
            <w:tcW w:w="5256" w:type="dxa"/>
          </w:tcPr>
          <w:p w14:paraId="6ADAA1F1" w14:textId="77777777" w:rsidR="00B26348" w:rsidRDefault="00000000">
            <w:r>
              <w:t>○ Overexertion in pushing, pulling, or turning - single episode</w:t>
            </w:r>
          </w:p>
        </w:tc>
      </w:tr>
      <w:tr w:rsidR="00B26348" w14:paraId="72DBA230" w14:textId="77777777">
        <w:tc>
          <w:tcPr>
            <w:tcW w:w="5256" w:type="dxa"/>
          </w:tcPr>
          <w:p w14:paraId="311D0F28" w14:textId="77777777" w:rsidR="00B26348" w:rsidRDefault="00000000">
            <w:r>
              <w:t>○ Overexertion in throwing - multiple episodes</w:t>
            </w:r>
          </w:p>
        </w:tc>
        <w:tc>
          <w:tcPr>
            <w:tcW w:w="5256" w:type="dxa"/>
          </w:tcPr>
          <w:p w14:paraId="42DB51BD" w14:textId="77777777" w:rsidR="00B26348" w:rsidRDefault="00000000">
            <w:r>
              <w:t>○ Overexertion in throwing - single episode</w:t>
            </w:r>
          </w:p>
        </w:tc>
      </w:tr>
      <w:tr w:rsidR="00B26348" w14:paraId="277D5270" w14:textId="77777777">
        <w:tc>
          <w:tcPr>
            <w:tcW w:w="5256" w:type="dxa"/>
          </w:tcPr>
          <w:p w14:paraId="6EEA062B" w14:textId="77777777" w:rsidR="00B26348" w:rsidRDefault="00000000">
            <w:r>
              <w:t>○ Overexertion in throwing, catching</w:t>
            </w:r>
          </w:p>
        </w:tc>
        <w:tc>
          <w:tcPr>
            <w:tcW w:w="5256" w:type="dxa"/>
          </w:tcPr>
          <w:p w14:paraId="22FB8DD8" w14:textId="77777777" w:rsidR="00B26348" w:rsidRDefault="00000000">
            <w:r>
              <w:t>○ Overexertion involving outside sources</w:t>
            </w:r>
          </w:p>
        </w:tc>
      </w:tr>
      <w:tr w:rsidR="00B26348" w14:paraId="6572169A" w14:textId="77777777">
        <w:tc>
          <w:tcPr>
            <w:tcW w:w="5256" w:type="dxa"/>
          </w:tcPr>
          <w:p w14:paraId="0DD06AA8" w14:textId="77777777" w:rsidR="00B26348" w:rsidRDefault="00000000">
            <w:r>
              <w:t>○ Repetitive grasping, placing, or moving objects, except tools</w:t>
            </w:r>
          </w:p>
        </w:tc>
        <w:tc>
          <w:tcPr>
            <w:tcW w:w="5256" w:type="dxa"/>
          </w:tcPr>
          <w:p w14:paraId="0F986BF4" w14:textId="77777777" w:rsidR="00B26348" w:rsidRDefault="00000000">
            <w:r>
              <w:t>○ Repetitive motions involving microtasks</w:t>
            </w:r>
          </w:p>
        </w:tc>
      </w:tr>
      <w:tr w:rsidR="00B26348" w14:paraId="2FC90953" w14:textId="77777777">
        <w:tc>
          <w:tcPr>
            <w:tcW w:w="5256" w:type="dxa"/>
          </w:tcPr>
          <w:p w14:paraId="64D9FD2A" w14:textId="77777777" w:rsidR="00B26348" w:rsidRDefault="00000000">
            <w:r>
              <w:t>○ Repetitive use of hands, not involving tools</w:t>
            </w:r>
          </w:p>
        </w:tc>
        <w:tc>
          <w:tcPr>
            <w:tcW w:w="5256" w:type="dxa"/>
          </w:tcPr>
          <w:p w14:paraId="19D231B1" w14:textId="77777777" w:rsidR="00B26348" w:rsidRDefault="00000000">
            <w:r>
              <w:t>○ Repetitive use of tools, instruments</w:t>
            </w:r>
          </w:p>
        </w:tc>
      </w:tr>
      <w:tr w:rsidR="00B26348" w14:paraId="2C8D7C62" w14:textId="77777777">
        <w:tc>
          <w:tcPr>
            <w:tcW w:w="5256" w:type="dxa"/>
          </w:tcPr>
          <w:p w14:paraId="4E778D91" w14:textId="77777777" w:rsidR="00B26348" w:rsidRDefault="00000000">
            <w:r>
              <w:t>○ Running, without other incident - repetitive or prolonged</w:t>
            </w:r>
          </w:p>
        </w:tc>
        <w:tc>
          <w:tcPr>
            <w:tcW w:w="5256" w:type="dxa"/>
          </w:tcPr>
          <w:p w14:paraId="5B7EDA67" w14:textId="77777777" w:rsidR="00B26348" w:rsidRDefault="00000000">
            <w:r>
              <w:t>○ Running, without other incident - single episode</w:t>
            </w:r>
          </w:p>
        </w:tc>
      </w:tr>
      <w:tr w:rsidR="00B26348" w14:paraId="1E1AE6EF" w14:textId="77777777">
        <w:tc>
          <w:tcPr>
            <w:tcW w:w="5256" w:type="dxa"/>
          </w:tcPr>
          <w:p w14:paraId="4AE982B5" w14:textId="77777777" w:rsidR="00B26348" w:rsidRDefault="00000000">
            <w:r>
              <w:t>○ Sitting, sitting down - repetitive or prolonged</w:t>
            </w:r>
          </w:p>
        </w:tc>
        <w:tc>
          <w:tcPr>
            <w:tcW w:w="5256" w:type="dxa"/>
          </w:tcPr>
          <w:p w14:paraId="7B48420D" w14:textId="77777777" w:rsidR="00B26348" w:rsidRDefault="00000000">
            <w:r>
              <w:t>○ Sitting, sitting down - single episode</w:t>
            </w:r>
          </w:p>
        </w:tc>
      </w:tr>
      <w:tr w:rsidR="00B26348" w14:paraId="3F915DE6" w14:textId="77777777">
        <w:tc>
          <w:tcPr>
            <w:tcW w:w="5256" w:type="dxa"/>
          </w:tcPr>
          <w:p w14:paraId="091A1C32" w14:textId="77777777" w:rsidR="00B26348" w:rsidRDefault="00000000">
            <w:r>
              <w:t>○ Standing, standing up - repetitive or prolonged</w:t>
            </w:r>
          </w:p>
        </w:tc>
        <w:tc>
          <w:tcPr>
            <w:tcW w:w="5256" w:type="dxa"/>
          </w:tcPr>
          <w:p w14:paraId="49B85493" w14:textId="77777777" w:rsidR="00B26348" w:rsidRDefault="00000000">
            <w:r>
              <w:t>○ Standing, standing up - single episode</w:t>
            </w:r>
          </w:p>
        </w:tc>
      </w:tr>
      <w:tr w:rsidR="00B26348" w14:paraId="41FFF1F1" w14:textId="77777777">
        <w:tc>
          <w:tcPr>
            <w:tcW w:w="5256" w:type="dxa"/>
          </w:tcPr>
          <w:p w14:paraId="46CC19DE" w14:textId="77777777" w:rsidR="00B26348" w:rsidRDefault="00000000">
            <w:r>
              <w:t>○ Sustained viewing</w:t>
            </w:r>
          </w:p>
        </w:tc>
        <w:tc>
          <w:tcPr>
            <w:tcW w:w="5256" w:type="dxa"/>
          </w:tcPr>
          <w:p w14:paraId="1F094745" w14:textId="77777777" w:rsidR="00B26348" w:rsidRDefault="00000000">
            <w:r>
              <w:t>○ Typing, key entry, texting, or mousing</w:t>
            </w:r>
          </w:p>
        </w:tc>
      </w:tr>
      <w:tr w:rsidR="00B26348" w14:paraId="668CBC29" w14:textId="77777777">
        <w:tc>
          <w:tcPr>
            <w:tcW w:w="5256" w:type="dxa"/>
          </w:tcPr>
          <w:p w14:paraId="12F17628" w14:textId="77777777" w:rsidR="00B26348" w:rsidRDefault="00000000">
            <w:r>
              <w:t>○ Walking, without other incident - repetitive or prolonged</w:t>
            </w:r>
          </w:p>
        </w:tc>
        <w:tc>
          <w:tcPr>
            <w:tcW w:w="5256" w:type="dxa"/>
          </w:tcPr>
          <w:p w14:paraId="544E9A92" w14:textId="77777777" w:rsidR="00B26348" w:rsidRDefault="00000000">
            <w:r>
              <w:t>○ Walking, without other incident - single episode</w:t>
            </w:r>
          </w:p>
        </w:tc>
      </w:tr>
      <w:tr w:rsidR="00B26348" w14:paraId="683F4D5B" w14:textId="77777777">
        <w:tc>
          <w:tcPr>
            <w:tcW w:w="5256" w:type="dxa"/>
          </w:tcPr>
          <w:p w14:paraId="401B6B07" w14:textId="77777777" w:rsidR="00B26348" w:rsidRDefault="00000000">
            <w:r>
              <w:t>○ Transportation Incidents</w:t>
            </w:r>
          </w:p>
        </w:tc>
        <w:tc>
          <w:tcPr>
            <w:tcW w:w="5256" w:type="dxa"/>
          </w:tcPr>
          <w:p w14:paraId="76E5C83A" w14:textId="77777777" w:rsidR="00B26348" w:rsidRDefault="00000000">
            <w:r>
              <w:t>○ Aircraft incidents</w:t>
            </w:r>
          </w:p>
        </w:tc>
      </w:tr>
      <w:tr w:rsidR="00B26348" w14:paraId="2D74D9BB" w14:textId="77777777">
        <w:tc>
          <w:tcPr>
            <w:tcW w:w="5256" w:type="dxa"/>
          </w:tcPr>
          <w:p w14:paraId="5F8798AA" w14:textId="77777777" w:rsidR="00B26348" w:rsidRDefault="00000000">
            <w:r>
              <w:t>○ Bike or scooter incident</w:t>
            </w:r>
          </w:p>
        </w:tc>
        <w:tc>
          <w:tcPr>
            <w:tcW w:w="5256" w:type="dxa"/>
          </w:tcPr>
          <w:p w14:paraId="6FF88E37" w14:textId="77777777" w:rsidR="00B26348" w:rsidRDefault="00000000">
            <w:r>
              <w:t>○ Collision between a moving and standing vehicle, nonroadway</w:t>
            </w:r>
          </w:p>
        </w:tc>
      </w:tr>
      <w:tr w:rsidR="00B26348" w14:paraId="784CB169" w14:textId="77777777">
        <w:tc>
          <w:tcPr>
            <w:tcW w:w="5256" w:type="dxa"/>
          </w:tcPr>
          <w:p w14:paraId="76D1973F" w14:textId="77777777" w:rsidR="00B26348" w:rsidRDefault="00000000">
            <w:r>
              <w:t>○ Collision between rail vehicle and another vehicle</w:t>
            </w:r>
          </w:p>
        </w:tc>
        <w:tc>
          <w:tcPr>
            <w:tcW w:w="5256" w:type="dxa"/>
          </w:tcPr>
          <w:p w14:paraId="61A4548E" w14:textId="77777777" w:rsidR="00B26348" w:rsidRDefault="00000000">
            <w:r>
              <w:t>○ Derailment of a rail vehicle</w:t>
            </w:r>
          </w:p>
        </w:tc>
      </w:tr>
      <w:tr w:rsidR="00B26348" w14:paraId="15787EEA" w14:textId="77777777">
        <w:tc>
          <w:tcPr>
            <w:tcW w:w="5256" w:type="dxa"/>
          </w:tcPr>
          <w:p w14:paraId="313F0394" w14:textId="77777777" w:rsidR="00B26348" w:rsidRDefault="00000000">
            <w:r>
              <w:t>○ Fall on rail vehicle - transportation incident</w:t>
            </w:r>
          </w:p>
        </w:tc>
        <w:tc>
          <w:tcPr>
            <w:tcW w:w="5256" w:type="dxa"/>
          </w:tcPr>
          <w:p w14:paraId="5979171C" w14:textId="77777777" w:rsidR="00B26348" w:rsidRDefault="00000000">
            <w:r>
              <w:t>○ Fall or jump from and struck by another vehicle in normal operation, nonroadway</w:t>
            </w:r>
          </w:p>
        </w:tc>
      </w:tr>
      <w:tr w:rsidR="00B26348" w14:paraId="79928757" w14:textId="77777777">
        <w:tc>
          <w:tcPr>
            <w:tcW w:w="5256" w:type="dxa"/>
          </w:tcPr>
          <w:p w14:paraId="4AA9A682" w14:textId="77777777" w:rsidR="00B26348" w:rsidRDefault="00000000">
            <w:r>
              <w:t>○ Fall or jump from and struck by another vehicle in normal operation, roadway</w:t>
            </w:r>
          </w:p>
        </w:tc>
        <w:tc>
          <w:tcPr>
            <w:tcW w:w="5256" w:type="dxa"/>
          </w:tcPr>
          <w:p w14:paraId="69659859" w14:textId="77777777" w:rsidR="00B26348" w:rsidRDefault="00000000">
            <w:r>
              <w:t>○ Fall or jump from and struck by rail vehicle - transportation incident</w:t>
            </w:r>
          </w:p>
        </w:tc>
      </w:tr>
      <w:tr w:rsidR="00B26348" w14:paraId="5FB7B88D" w14:textId="77777777">
        <w:tc>
          <w:tcPr>
            <w:tcW w:w="5256" w:type="dxa"/>
          </w:tcPr>
          <w:p w14:paraId="055EFBDC" w14:textId="77777777" w:rsidR="00B26348" w:rsidRDefault="00000000">
            <w:r>
              <w:t>○ Fall or jump from and struck by same vehicle in normal operation, nonroadway</w:t>
            </w:r>
          </w:p>
        </w:tc>
        <w:tc>
          <w:tcPr>
            <w:tcW w:w="5256" w:type="dxa"/>
          </w:tcPr>
          <w:p w14:paraId="27F0E617" w14:textId="77777777" w:rsidR="00B26348" w:rsidRDefault="00000000">
            <w:r>
              <w:t>○ Fall or jump from and struck by same vehicle in normal operation, roadway</w:t>
            </w:r>
          </w:p>
        </w:tc>
      </w:tr>
      <w:tr w:rsidR="00B26348" w14:paraId="3D98E389" w14:textId="77777777">
        <w:tc>
          <w:tcPr>
            <w:tcW w:w="5256" w:type="dxa"/>
          </w:tcPr>
          <w:p w14:paraId="262FDBE8" w14:textId="77777777" w:rsidR="00B26348" w:rsidRDefault="00000000">
            <w:r>
              <w:t>○ Fall or jump from rail vehicle - transportation incident</w:t>
            </w:r>
          </w:p>
        </w:tc>
        <w:tc>
          <w:tcPr>
            <w:tcW w:w="5256" w:type="dxa"/>
          </w:tcPr>
          <w:p w14:paraId="15140F3A" w14:textId="77777777" w:rsidR="00B26348" w:rsidRDefault="00000000">
            <w:r>
              <w:t>○ Fall or jump from vehicle in normal operation, nonroadway</w:t>
            </w:r>
          </w:p>
        </w:tc>
      </w:tr>
      <w:tr w:rsidR="00B26348" w14:paraId="3AA4F1C7" w14:textId="77777777">
        <w:tc>
          <w:tcPr>
            <w:tcW w:w="5256" w:type="dxa"/>
          </w:tcPr>
          <w:p w14:paraId="2D5DD2D7" w14:textId="77777777" w:rsidR="00B26348" w:rsidRDefault="00000000">
            <w:r>
              <w:t>○ Fall or jump from vehicle in normal operation, roadway</w:t>
            </w:r>
          </w:p>
        </w:tc>
        <w:tc>
          <w:tcPr>
            <w:tcW w:w="5256" w:type="dxa"/>
          </w:tcPr>
          <w:p w14:paraId="036E544E" w14:textId="77777777" w:rsidR="00B26348" w:rsidRDefault="00000000">
            <w:r>
              <w:t>○ Jack-knifed or overturned, nonroadway</w:t>
            </w:r>
          </w:p>
        </w:tc>
      </w:tr>
      <w:tr w:rsidR="00B26348" w14:paraId="5795EDA1" w14:textId="77777777">
        <w:tc>
          <w:tcPr>
            <w:tcW w:w="5256" w:type="dxa"/>
          </w:tcPr>
          <w:p w14:paraId="64DC3708" w14:textId="77777777" w:rsidR="00B26348" w:rsidRDefault="00000000">
            <w:r>
              <w:t>○ Jack-knifed or overturned, roadway</w:t>
            </w:r>
          </w:p>
        </w:tc>
        <w:tc>
          <w:tcPr>
            <w:tcW w:w="5256" w:type="dxa"/>
          </w:tcPr>
          <w:p w14:paraId="6F3822A4" w14:textId="77777777" w:rsidR="00B26348" w:rsidRDefault="00000000">
            <w:r>
              <w:t>○ Moving in opposite directions, oncoming, nonroadway</w:t>
            </w:r>
          </w:p>
        </w:tc>
      </w:tr>
      <w:tr w:rsidR="00B26348" w14:paraId="7164E9FD" w14:textId="77777777">
        <w:tc>
          <w:tcPr>
            <w:tcW w:w="5256" w:type="dxa"/>
          </w:tcPr>
          <w:p w14:paraId="2DCA23AA" w14:textId="77777777" w:rsidR="00B26348" w:rsidRDefault="00000000">
            <w:r>
              <w:t>○ Moving in same direction, nonroadway</w:t>
            </w:r>
          </w:p>
        </w:tc>
        <w:tc>
          <w:tcPr>
            <w:tcW w:w="5256" w:type="dxa"/>
          </w:tcPr>
          <w:p w14:paraId="3EC6F2FF" w14:textId="77777777" w:rsidR="00B26348" w:rsidRDefault="00000000">
            <w:r>
              <w:t>○ Nonroadway collision with other vehicle</w:t>
            </w:r>
          </w:p>
        </w:tc>
      </w:tr>
      <w:tr w:rsidR="00B26348" w14:paraId="45D4431E" w14:textId="77777777">
        <w:tc>
          <w:tcPr>
            <w:tcW w:w="5256" w:type="dxa"/>
          </w:tcPr>
          <w:p w14:paraId="47718872" w14:textId="77777777" w:rsidR="00B26348" w:rsidRDefault="00000000">
            <w:r>
              <w:t>○ Nonroadway collisions with object other than vehicle</w:t>
            </w:r>
          </w:p>
        </w:tc>
        <w:tc>
          <w:tcPr>
            <w:tcW w:w="5256" w:type="dxa"/>
          </w:tcPr>
          <w:p w14:paraId="698C48DD" w14:textId="77777777" w:rsidR="00B26348" w:rsidRDefault="00000000">
            <w:r>
              <w:t>○ Nonroadway incidents involving motorized land vehicles</w:t>
            </w:r>
          </w:p>
        </w:tc>
      </w:tr>
      <w:tr w:rsidR="00B26348" w14:paraId="6B012AEA" w14:textId="77777777">
        <w:tc>
          <w:tcPr>
            <w:tcW w:w="5256" w:type="dxa"/>
          </w:tcPr>
          <w:p w14:paraId="7B1FA0E6" w14:textId="77777777" w:rsidR="00B26348" w:rsidRDefault="00000000">
            <w:r>
              <w:t>○ Nonroadway noncollision incident</w:t>
            </w:r>
          </w:p>
        </w:tc>
        <w:tc>
          <w:tcPr>
            <w:tcW w:w="5256" w:type="dxa"/>
          </w:tcPr>
          <w:p w14:paraId="076C90F1" w14:textId="77777777" w:rsidR="00B26348" w:rsidRDefault="00000000">
            <w:r>
              <w:t>○ Part of occupant body caught between vehicle and other object in nonroadway</w:t>
            </w:r>
          </w:p>
        </w:tc>
      </w:tr>
      <w:tr w:rsidR="00B26348" w14:paraId="0F24733F" w14:textId="77777777">
        <w:tc>
          <w:tcPr>
            <w:tcW w:w="5256" w:type="dxa"/>
          </w:tcPr>
          <w:p w14:paraId="26D84A25" w14:textId="77777777" w:rsidR="00B26348" w:rsidRDefault="00000000">
            <w:r>
              <w:t>○ Pedestrian struck by forward-moving vehicle in nonroadway area</w:t>
            </w:r>
          </w:p>
        </w:tc>
        <w:tc>
          <w:tcPr>
            <w:tcW w:w="5256" w:type="dxa"/>
          </w:tcPr>
          <w:p w14:paraId="52A14016" w14:textId="77777777" w:rsidR="00B26348" w:rsidRDefault="00000000">
            <w:r>
              <w:t>○ Pedestrian struck by forward-moving vehicle in roadway</w:t>
            </w:r>
          </w:p>
        </w:tc>
      </w:tr>
      <w:tr w:rsidR="00B26348" w14:paraId="4A5CB50E" w14:textId="77777777">
        <w:tc>
          <w:tcPr>
            <w:tcW w:w="5256" w:type="dxa"/>
          </w:tcPr>
          <w:p w14:paraId="0465F6E8" w14:textId="77777777" w:rsidR="00B26348" w:rsidRDefault="00000000">
            <w:r>
              <w:t>○ Pedestrian struck by forward-moving vehicle in work zone</w:t>
            </w:r>
          </w:p>
        </w:tc>
        <w:tc>
          <w:tcPr>
            <w:tcW w:w="5256" w:type="dxa"/>
          </w:tcPr>
          <w:p w14:paraId="56BDCC8A" w14:textId="77777777" w:rsidR="00B26348" w:rsidRDefault="00000000">
            <w:r>
              <w:t>○ Pedestrian struck by forward-moving vehicle on side of road</w:t>
            </w:r>
          </w:p>
        </w:tc>
      </w:tr>
      <w:tr w:rsidR="00B26348" w14:paraId="6C4965B1" w14:textId="77777777">
        <w:tc>
          <w:tcPr>
            <w:tcW w:w="5256" w:type="dxa"/>
          </w:tcPr>
          <w:p w14:paraId="619ABBA4" w14:textId="77777777" w:rsidR="00B26348" w:rsidRDefault="00000000">
            <w:r>
              <w:t>○ Pedestrian struck by rail vehicle - transportation incident</w:t>
            </w:r>
          </w:p>
        </w:tc>
        <w:tc>
          <w:tcPr>
            <w:tcW w:w="5256" w:type="dxa"/>
          </w:tcPr>
          <w:p w14:paraId="081D6F74" w14:textId="77777777" w:rsidR="00B26348" w:rsidRDefault="00000000">
            <w:r>
              <w:t>○ Pedestrian struck by vehicle backing up in nonroadway area</w:t>
            </w:r>
          </w:p>
        </w:tc>
      </w:tr>
      <w:tr w:rsidR="00B26348" w14:paraId="6EF45EA5" w14:textId="77777777">
        <w:tc>
          <w:tcPr>
            <w:tcW w:w="5256" w:type="dxa"/>
          </w:tcPr>
          <w:p w14:paraId="56CF2C1D" w14:textId="77777777" w:rsidR="00B26348" w:rsidRDefault="00000000">
            <w:r>
              <w:t>○ Pedestrian struck by vehicle backing up in roadway</w:t>
            </w:r>
          </w:p>
        </w:tc>
        <w:tc>
          <w:tcPr>
            <w:tcW w:w="5256" w:type="dxa"/>
          </w:tcPr>
          <w:p w14:paraId="64DC3544" w14:textId="77777777" w:rsidR="00B26348" w:rsidRDefault="00000000">
            <w:r>
              <w:t>○ Pedestrian struck by vehicle backing up in work zone</w:t>
            </w:r>
          </w:p>
        </w:tc>
      </w:tr>
      <w:tr w:rsidR="00B26348" w14:paraId="6C8F10E4" w14:textId="77777777">
        <w:tc>
          <w:tcPr>
            <w:tcW w:w="5256" w:type="dxa"/>
          </w:tcPr>
          <w:p w14:paraId="2FDFE431" w14:textId="77777777" w:rsidR="00B26348" w:rsidRDefault="00000000">
            <w:r>
              <w:t>○ Pedestrian struck by vehicle backing up on side of road</w:t>
            </w:r>
          </w:p>
        </w:tc>
        <w:tc>
          <w:tcPr>
            <w:tcW w:w="5256" w:type="dxa"/>
          </w:tcPr>
          <w:p w14:paraId="3B41F635" w14:textId="77777777" w:rsidR="00B26348" w:rsidRDefault="00000000">
            <w:r>
              <w:t>○ Pedestrian struck by vehicle in nonroadway area</w:t>
            </w:r>
          </w:p>
        </w:tc>
      </w:tr>
      <w:tr w:rsidR="00B26348" w14:paraId="22957773" w14:textId="77777777">
        <w:tc>
          <w:tcPr>
            <w:tcW w:w="5256" w:type="dxa"/>
          </w:tcPr>
          <w:p w14:paraId="4787D92A" w14:textId="77777777" w:rsidR="00B26348" w:rsidRDefault="00000000">
            <w:r>
              <w:t>○ Pedestrian struck by vehicle in roadway</w:t>
            </w:r>
          </w:p>
        </w:tc>
        <w:tc>
          <w:tcPr>
            <w:tcW w:w="5256" w:type="dxa"/>
          </w:tcPr>
          <w:p w14:paraId="41A2EE1C" w14:textId="77777777" w:rsidR="00B26348" w:rsidRDefault="00000000">
            <w:r>
              <w:t>○ Pedestrian struck by vehicle in work zone</w:t>
            </w:r>
          </w:p>
        </w:tc>
      </w:tr>
      <w:tr w:rsidR="00B26348" w14:paraId="4C1BF111" w14:textId="77777777">
        <w:tc>
          <w:tcPr>
            <w:tcW w:w="5256" w:type="dxa"/>
          </w:tcPr>
          <w:p w14:paraId="5B1430FF" w14:textId="77777777" w:rsidR="00B26348" w:rsidRDefault="00000000">
            <w:r>
              <w:t>○ Pedestrian struck by vehicle on side of road</w:t>
            </w:r>
          </w:p>
        </w:tc>
        <w:tc>
          <w:tcPr>
            <w:tcW w:w="5256" w:type="dxa"/>
          </w:tcPr>
          <w:p w14:paraId="30A885A6" w14:textId="77777777" w:rsidR="00B26348" w:rsidRDefault="00000000">
            <w:r>
              <w:t>○ Pedestrian struck by vehicle propelled by another vehicle in nonroadway area</w:t>
            </w:r>
          </w:p>
        </w:tc>
      </w:tr>
      <w:tr w:rsidR="00B26348" w14:paraId="2B3054C3" w14:textId="77777777">
        <w:tc>
          <w:tcPr>
            <w:tcW w:w="5256" w:type="dxa"/>
          </w:tcPr>
          <w:p w14:paraId="66FC091E" w14:textId="77777777" w:rsidR="00B26348" w:rsidRDefault="00000000">
            <w:r>
              <w:t>○ Pedestrian struck by vehicle propelled by another vehicle in work zone</w:t>
            </w:r>
          </w:p>
        </w:tc>
        <w:tc>
          <w:tcPr>
            <w:tcW w:w="5256" w:type="dxa"/>
          </w:tcPr>
          <w:p w14:paraId="6DF6ABF9" w14:textId="77777777" w:rsidR="00B26348" w:rsidRDefault="00000000">
            <w:r>
              <w:t>○ Pedestrian struck by vehicle propelled by another vehicle on side of road</w:t>
            </w:r>
          </w:p>
        </w:tc>
      </w:tr>
      <w:tr w:rsidR="00B26348" w14:paraId="59A1F942" w14:textId="77777777">
        <w:tc>
          <w:tcPr>
            <w:tcW w:w="5256" w:type="dxa"/>
          </w:tcPr>
          <w:p w14:paraId="7830867E" w14:textId="77777777" w:rsidR="00B26348" w:rsidRDefault="00000000">
            <w:r>
              <w:t>○ Pedestrian vehicular incidents</w:t>
            </w:r>
          </w:p>
        </w:tc>
        <w:tc>
          <w:tcPr>
            <w:tcW w:w="5256" w:type="dxa"/>
          </w:tcPr>
          <w:p w14:paraId="78A47ED0" w14:textId="77777777" w:rsidR="00B26348" w:rsidRDefault="00000000">
            <w:r>
              <w:t>○ Rail vehicle incidents</w:t>
            </w:r>
          </w:p>
        </w:tc>
      </w:tr>
      <w:tr w:rsidR="00B26348" w14:paraId="47D9D298" w14:textId="77777777">
        <w:tc>
          <w:tcPr>
            <w:tcW w:w="5256" w:type="dxa"/>
          </w:tcPr>
          <w:p w14:paraId="35E43105" w14:textId="77777777" w:rsidR="00B26348" w:rsidRDefault="00000000">
            <w:r>
              <w:t>○ Ran off driving surface, nonroadway</w:t>
            </w:r>
          </w:p>
        </w:tc>
        <w:tc>
          <w:tcPr>
            <w:tcW w:w="5256" w:type="dxa"/>
          </w:tcPr>
          <w:p w14:paraId="0E3950B4" w14:textId="77777777" w:rsidR="00B26348" w:rsidRDefault="00000000">
            <w:r>
              <w:t>○ Ran off roadway</w:t>
            </w:r>
          </w:p>
        </w:tc>
      </w:tr>
      <w:tr w:rsidR="00B26348" w14:paraId="286836BD" w14:textId="77777777">
        <w:tc>
          <w:tcPr>
            <w:tcW w:w="5256" w:type="dxa"/>
          </w:tcPr>
          <w:p w14:paraId="0A70FCD2" w14:textId="77777777" w:rsidR="00B26348" w:rsidRDefault="00000000">
            <w:r>
              <w:t>○ Roadway collision - moving and standing vehicle in roadway</w:t>
            </w:r>
          </w:p>
        </w:tc>
        <w:tc>
          <w:tcPr>
            <w:tcW w:w="5256" w:type="dxa"/>
          </w:tcPr>
          <w:p w14:paraId="2B9FB179" w14:textId="77777777" w:rsidR="00B26348" w:rsidRDefault="00000000">
            <w:r>
              <w:t>○ Roadway collision - moving and standing vehicle on side of roadway</w:t>
            </w:r>
          </w:p>
        </w:tc>
      </w:tr>
      <w:tr w:rsidR="00B26348" w14:paraId="0E6286B9" w14:textId="77777777">
        <w:tc>
          <w:tcPr>
            <w:tcW w:w="5256" w:type="dxa"/>
          </w:tcPr>
          <w:p w14:paraId="4108CAF3" w14:textId="77777777" w:rsidR="00B26348" w:rsidRDefault="00000000">
            <w:r>
              <w:t>○ Roadway collision - moving in opposite directions, oncoming</w:t>
            </w:r>
          </w:p>
        </w:tc>
        <w:tc>
          <w:tcPr>
            <w:tcW w:w="5256" w:type="dxa"/>
          </w:tcPr>
          <w:p w14:paraId="095EA166" w14:textId="77777777" w:rsidR="00B26348" w:rsidRDefault="00000000">
            <w:r>
              <w:t>○ Roadway collision - moving in same direction</w:t>
            </w:r>
          </w:p>
        </w:tc>
      </w:tr>
      <w:tr w:rsidR="00B26348" w14:paraId="5C9AFF04" w14:textId="77777777">
        <w:tc>
          <w:tcPr>
            <w:tcW w:w="5256" w:type="dxa"/>
          </w:tcPr>
          <w:p w14:paraId="74D71150" w14:textId="77777777" w:rsidR="00B26348" w:rsidRDefault="00000000">
            <w:r>
              <w:t>○ Roadway collision - moving perpendicularly</w:t>
            </w:r>
          </w:p>
        </w:tc>
        <w:tc>
          <w:tcPr>
            <w:tcW w:w="5256" w:type="dxa"/>
          </w:tcPr>
          <w:p w14:paraId="79C02D69" w14:textId="77777777" w:rsidR="00B26348" w:rsidRDefault="00000000">
            <w:r>
              <w:t>○ Roadway collision with object other than vehicle</w:t>
            </w:r>
          </w:p>
        </w:tc>
      </w:tr>
      <w:tr w:rsidR="00B26348" w14:paraId="29AE3BCE" w14:textId="77777777">
        <w:tc>
          <w:tcPr>
            <w:tcW w:w="5256" w:type="dxa"/>
          </w:tcPr>
          <w:p w14:paraId="41362F9E" w14:textId="77777777" w:rsidR="00B26348" w:rsidRDefault="00000000">
            <w:r>
              <w:t>○ Roadway collision with other vehicle</w:t>
            </w:r>
          </w:p>
        </w:tc>
        <w:tc>
          <w:tcPr>
            <w:tcW w:w="5256" w:type="dxa"/>
          </w:tcPr>
          <w:p w14:paraId="56CDA134" w14:textId="77777777" w:rsidR="00B26348" w:rsidRDefault="00000000">
            <w:r>
              <w:t>○ Roadway noncollision incident</w:t>
            </w:r>
          </w:p>
        </w:tc>
      </w:tr>
      <w:tr w:rsidR="00B26348" w14:paraId="3DCC02D1" w14:textId="77777777">
        <w:tc>
          <w:tcPr>
            <w:tcW w:w="5256" w:type="dxa"/>
          </w:tcPr>
          <w:p w14:paraId="1C39279A" w14:textId="77777777" w:rsidR="00B26348" w:rsidRDefault="00000000">
            <w:r>
              <w:t>○ Struck bump, hole, or rough terrain in road surface</w:t>
            </w:r>
          </w:p>
        </w:tc>
        <w:tc>
          <w:tcPr>
            <w:tcW w:w="5256" w:type="dxa"/>
          </w:tcPr>
          <w:p w14:paraId="57B109A6" w14:textId="77777777" w:rsidR="00B26348" w:rsidRDefault="00000000">
            <w:r>
              <w:t>○ Struck bump, hole, rough terrain on driving surface, nonroadway</w:t>
            </w:r>
          </w:p>
        </w:tc>
      </w:tr>
      <w:tr w:rsidR="00B26348" w14:paraId="13987943" w14:textId="77777777">
        <w:tc>
          <w:tcPr>
            <w:tcW w:w="5256" w:type="dxa"/>
          </w:tcPr>
          <w:p w14:paraId="5694D9C6" w14:textId="77777777" w:rsidR="00B26348" w:rsidRDefault="00000000">
            <w:r>
              <w:t>○ Struck by shifting load during transport, nonroadway</w:t>
            </w:r>
          </w:p>
        </w:tc>
        <w:tc>
          <w:tcPr>
            <w:tcW w:w="5256" w:type="dxa"/>
          </w:tcPr>
          <w:p w14:paraId="27737692" w14:textId="77777777" w:rsidR="00B26348" w:rsidRDefault="00000000">
            <w:r>
              <w:t>○ Struck by shifting load during transport, roadway</w:t>
            </w:r>
          </w:p>
        </w:tc>
      </w:tr>
      <w:tr w:rsidR="00B26348" w14:paraId="0D3ECA6E" w14:textId="77777777">
        <w:tc>
          <w:tcPr>
            <w:tcW w:w="5256" w:type="dxa"/>
          </w:tcPr>
          <w:p w14:paraId="5B70B7FC" w14:textId="77777777" w:rsidR="00B26348" w:rsidRDefault="00000000">
            <w:r>
              <w:t>○ Sudden start or stop, nonroadway</w:t>
            </w:r>
          </w:p>
        </w:tc>
        <w:tc>
          <w:tcPr>
            <w:tcW w:w="5256" w:type="dxa"/>
          </w:tcPr>
          <w:p w14:paraId="0E4F24AD" w14:textId="77777777" w:rsidR="00B26348" w:rsidRDefault="00000000">
            <w:r>
              <w:t>○ Sudden start or stop, roadway</w:t>
            </w:r>
          </w:p>
        </w:tc>
      </w:tr>
      <w:tr w:rsidR="00B26348" w14:paraId="66A10509" w14:textId="77777777">
        <w:tc>
          <w:tcPr>
            <w:tcW w:w="5256" w:type="dxa"/>
          </w:tcPr>
          <w:p w14:paraId="3CE89FAC" w14:textId="77777777" w:rsidR="00B26348" w:rsidRDefault="00000000">
            <w:r>
              <w:t>○ Vehicle struck by falling or flying object - roadway</w:t>
            </w:r>
          </w:p>
        </w:tc>
        <w:tc>
          <w:tcPr>
            <w:tcW w:w="5256" w:type="dxa"/>
          </w:tcPr>
          <w:p w14:paraId="43426ECA" w14:textId="77777777" w:rsidR="00B26348" w:rsidRDefault="00000000">
            <w:r>
              <w:t>○ Vehicle struck object or animal in roadway</w:t>
            </w:r>
          </w:p>
        </w:tc>
      </w:tr>
      <w:tr w:rsidR="00B26348" w14:paraId="117E81EB" w14:textId="77777777">
        <w:tc>
          <w:tcPr>
            <w:tcW w:w="5256" w:type="dxa"/>
          </w:tcPr>
          <w:p w14:paraId="4A4B1950" w14:textId="77777777" w:rsidR="00B26348" w:rsidRDefault="00000000">
            <w:r>
              <w:t>○ Vehicle struck object or animal on side of roadway</w:t>
            </w:r>
          </w:p>
        </w:tc>
        <w:tc>
          <w:tcPr>
            <w:tcW w:w="5256" w:type="dxa"/>
          </w:tcPr>
          <w:p w14:paraId="3E16F33F" w14:textId="77777777" w:rsidR="00B26348" w:rsidRDefault="00000000">
            <w:r>
              <w:t>○ Violence &amp; Other Injuries by Persons or Animals</w:t>
            </w:r>
          </w:p>
        </w:tc>
      </w:tr>
      <w:tr w:rsidR="00B26348" w14:paraId="2BE74973" w14:textId="77777777">
        <w:tc>
          <w:tcPr>
            <w:tcW w:w="5256" w:type="dxa"/>
          </w:tcPr>
          <w:p w14:paraId="3D4AD988" w14:textId="77777777" w:rsidR="00B26348" w:rsidRDefault="00000000">
            <w:r>
              <w:t>○ Animal and insect related incidents</w:t>
            </w:r>
          </w:p>
        </w:tc>
        <w:tc>
          <w:tcPr>
            <w:tcW w:w="5256" w:type="dxa"/>
          </w:tcPr>
          <w:p w14:paraId="7B8802FB" w14:textId="77777777" w:rsidR="00B26348" w:rsidRDefault="00000000">
            <w:r>
              <w:t>○ Bitten and or struck by animal</w:t>
            </w:r>
          </w:p>
        </w:tc>
      </w:tr>
      <w:tr w:rsidR="00B26348" w14:paraId="21646CB6" w14:textId="77777777">
        <w:tc>
          <w:tcPr>
            <w:tcW w:w="5256" w:type="dxa"/>
          </w:tcPr>
          <w:p w14:paraId="62F99AC4" w14:textId="77777777" w:rsidR="00B26348" w:rsidRDefault="00000000">
            <w:r>
              <w:t>○ Drug overdose</w:t>
            </w:r>
          </w:p>
        </w:tc>
        <w:tc>
          <w:tcPr>
            <w:tcW w:w="5256" w:type="dxa"/>
          </w:tcPr>
          <w:p w14:paraId="1CB330D0" w14:textId="77777777" w:rsidR="00B26348" w:rsidRDefault="00000000">
            <w:r>
              <w:t>○ Injury by other person - intentional</w:t>
            </w:r>
          </w:p>
        </w:tc>
      </w:tr>
      <w:tr w:rsidR="00B26348" w14:paraId="122CA718" w14:textId="77777777">
        <w:tc>
          <w:tcPr>
            <w:tcW w:w="5256" w:type="dxa"/>
          </w:tcPr>
          <w:p w14:paraId="24AB5118" w14:textId="77777777" w:rsidR="00B26348" w:rsidRDefault="00000000">
            <w:r>
              <w:t>○ Injury by other person - unintentional or intent unknown</w:t>
            </w:r>
          </w:p>
        </w:tc>
        <w:tc>
          <w:tcPr>
            <w:tcW w:w="5256" w:type="dxa"/>
          </w:tcPr>
          <w:p w14:paraId="5B52CA6D" w14:textId="77777777" w:rsidR="00B26348" w:rsidRDefault="00000000">
            <w:r>
              <w:t>○ Nonvenomous stings and bites</w:t>
            </w:r>
          </w:p>
        </w:tc>
      </w:tr>
      <w:tr w:rsidR="00B26348" w14:paraId="5B221D63" w14:textId="77777777">
        <w:tc>
          <w:tcPr>
            <w:tcW w:w="5256" w:type="dxa"/>
          </w:tcPr>
          <w:p w14:paraId="561301FC" w14:textId="77777777" w:rsidR="00B26348" w:rsidRDefault="00000000">
            <w:r>
              <w:t>○ Self-inflicted injury - intentional</w:t>
            </w:r>
          </w:p>
        </w:tc>
        <w:tc>
          <w:tcPr>
            <w:tcW w:w="5256" w:type="dxa"/>
          </w:tcPr>
          <w:p w14:paraId="323FF837" w14:textId="77777777" w:rsidR="00B26348" w:rsidRDefault="00000000">
            <w:r>
              <w:t>○ Self-inflicted injury - unintentional or intent unknown</w:t>
            </w:r>
          </w:p>
        </w:tc>
      </w:tr>
      <w:tr w:rsidR="00B26348" w14:paraId="69F528D2" w14:textId="77777777">
        <w:tc>
          <w:tcPr>
            <w:tcW w:w="5256" w:type="dxa"/>
          </w:tcPr>
          <w:p w14:paraId="46CE3CC6" w14:textId="77777777" w:rsidR="00B26348" w:rsidRDefault="00000000">
            <w:r>
              <w:t>○ Venomous Stings and Bites</w:t>
            </w:r>
          </w:p>
        </w:tc>
        <w:tc>
          <w:tcPr>
            <w:tcW w:w="5256" w:type="dxa"/>
          </w:tcPr>
          <w:p w14:paraId="70FE61A7" w14:textId="77777777" w:rsidR="00B26348" w:rsidRDefault="00B26348"/>
        </w:tc>
      </w:tr>
    </w:tbl>
    <w:p w14:paraId="7D2BE284" w14:textId="77777777" w:rsidR="00B26348" w:rsidRDefault="00B26348"/>
    <w:p w14:paraId="179DE72E" w14:textId="77777777" w:rsidR="00B26348" w:rsidRDefault="00000000">
      <w:r>
        <w:rPr>
          <w:b/>
        </w:rPr>
        <w:t>122. Body Part Injured (#3)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56FB7C0" w14:textId="77777777">
        <w:tc>
          <w:tcPr>
            <w:tcW w:w="5256" w:type="dxa"/>
          </w:tcPr>
          <w:p w14:paraId="1FBA81B1" w14:textId="77777777" w:rsidR="00B26348" w:rsidRDefault="00000000">
            <w:r>
              <w:t>○ Head</w:t>
            </w:r>
          </w:p>
        </w:tc>
        <w:tc>
          <w:tcPr>
            <w:tcW w:w="5256" w:type="dxa"/>
          </w:tcPr>
          <w:p w14:paraId="510E1CB2" w14:textId="77777777" w:rsidR="00B26348" w:rsidRDefault="00000000">
            <w:r>
              <w:t>○ Head, unspecified</w:t>
            </w:r>
          </w:p>
        </w:tc>
      </w:tr>
      <w:tr w:rsidR="00B26348" w14:paraId="68016E50" w14:textId="77777777">
        <w:tc>
          <w:tcPr>
            <w:tcW w:w="5256" w:type="dxa"/>
          </w:tcPr>
          <w:p w14:paraId="49E9077B" w14:textId="77777777" w:rsidR="00B26348" w:rsidRDefault="00000000">
            <w:r>
              <w:t>○ Cranial region, including skull</w:t>
            </w:r>
          </w:p>
        </w:tc>
        <w:tc>
          <w:tcPr>
            <w:tcW w:w="5256" w:type="dxa"/>
          </w:tcPr>
          <w:p w14:paraId="0BD0E582" w14:textId="77777777" w:rsidR="00B26348" w:rsidRDefault="00000000">
            <w:r>
              <w:t>○ Brain</w:t>
            </w:r>
          </w:p>
        </w:tc>
      </w:tr>
      <w:tr w:rsidR="00B26348" w14:paraId="4575D1A8" w14:textId="77777777">
        <w:tc>
          <w:tcPr>
            <w:tcW w:w="5256" w:type="dxa"/>
          </w:tcPr>
          <w:p w14:paraId="19F1D4D9" w14:textId="77777777" w:rsidR="00B26348" w:rsidRDefault="00000000">
            <w:r>
              <w:t>○ Scalp</w:t>
            </w:r>
          </w:p>
        </w:tc>
        <w:tc>
          <w:tcPr>
            <w:tcW w:w="5256" w:type="dxa"/>
          </w:tcPr>
          <w:p w14:paraId="6D7F3DE1" w14:textId="77777777" w:rsidR="00B26348" w:rsidRDefault="00000000">
            <w:r>
              <w:t>○ Skull</w:t>
            </w:r>
          </w:p>
        </w:tc>
      </w:tr>
      <w:tr w:rsidR="00B26348" w14:paraId="495068D5" w14:textId="77777777">
        <w:tc>
          <w:tcPr>
            <w:tcW w:w="5256" w:type="dxa"/>
          </w:tcPr>
          <w:p w14:paraId="53F8E9AE" w14:textId="77777777" w:rsidR="00B26348" w:rsidRDefault="00000000">
            <w:r>
              <w:t>○ Multiple cranial region locations</w:t>
            </w:r>
          </w:p>
        </w:tc>
        <w:tc>
          <w:tcPr>
            <w:tcW w:w="5256" w:type="dxa"/>
          </w:tcPr>
          <w:p w14:paraId="0F299546" w14:textId="77777777" w:rsidR="00B26348" w:rsidRDefault="00000000">
            <w:r>
              <w:t>○ Ear(s)</w:t>
            </w:r>
          </w:p>
        </w:tc>
      </w:tr>
      <w:tr w:rsidR="00B26348" w14:paraId="582BF32D" w14:textId="77777777">
        <w:tc>
          <w:tcPr>
            <w:tcW w:w="5256" w:type="dxa"/>
          </w:tcPr>
          <w:p w14:paraId="2CD29B62" w14:textId="77777777" w:rsidR="00B26348" w:rsidRDefault="00000000">
            <w:r>
              <w:t>○ Face</w:t>
            </w:r>
          </w:p>
        </w:tc>
        <w:tc>
          <w:tcPr>
            <w:tcW w:w="5256" w:type="dxa"/>
          </w:tcPr>
          <w:p w14:paraId="269FB693" w14:textId="77777777" w:rsidR="00B26348" w:rsidRDefault="00000000">
            <w:r>
              <w:t>○ Forehead</w:t>
            </w:r>
          </w:p>
        </w:tc>
      </w:tr>
      <w:tr w:rsidR="00B26348" w14:paraId="238D372B" w14:textId="77777777">
        <w:tc>
          <w:tcPr>
            <w:tcW w:w="5256" w:type="dxa"/>
          </w:tcPr>
          <w:p w14:paraId="291CF405" w14:textId="77777777" w:rsidR="00B26348" w:rsidRDefault="00000000">
            <w:r>
              <w:t>○ Eye(s)</w:t>
            </w:r>
          </w:p>
        </w:tc>
        <w:tc>
          <w:tcPr>
            <w:tcW w:w="5256" w:type="dxa"/>
          </w:tcPr>
          <w:p w14:paraId="56CA2228" w14:textId="77777777" w:rsidR="00B26348" w:rsidRDefault="00000000">
            <w:r>
              <w:t>○ Nose, nasal cavity</w:t>
            </w:r>
          </w:p>
        </w:tc>
      </w:tr>
      <w:tr w:rsidR="00B26348" w14:paraId="22AA7C82" w14:textId="77777777">
        <w:tc>
          <w:tcPr>
            <w:tcW w:w="5256" w:type="dxa"/>
          </w:tcPr>
          <w:p w14:paraId="7B8A2FE7" w14:textId="77777777" w:rsidR="00B26348" w:rsidRDefault="00000000">
            <w:r>
              <w:t>○ Nose, except internal location of diseases or disorders</w:t>
            </w:r>
          </w:p>
        </w:tc>
        <w:tc>
          <w:tcPr>
            <w:tcW w:w="5256" w:type="dxa"/>
          </w:tcPr>
          <w:p w14:paraId="7F5CB576" w14:textId="77777777" w:rsidR="00B26348" w:rsidRDefault="00000000">
            <w:r>
              <w:t>○ Nasopharynx</w:t>
            </w:r>
          </w:p>
        </w:tc>
      </w:tr>
      <w:tr w:rsidR="00B26348" w14:paraId="73A7E780" w14:textId="77777777">
        <w:tc>
          <w:tcPr>
            <w:tcW w:w="5256" w:type="dxa"/>
          </w:tcPr>
          <w:p w14:paraId="01775ED2" w14:textId="77777777" w:rsidR="00B26348" w:rsidRDefault="00000000">
            <w:r>
              <w:t>○ Nasal passage(s)</w:t>
            </w:r>
          </w:p>
        </w:tc>
        <w:tc>
          <w:tcPr>
            <w:tcW w:w="5256" w:type="dxa"/>
          </w:tcPr>
          <w:p w14:paraId="5B7D5EBA" w14:textId="77777777" w:rsidR="00B26348" w:rsidRDefault="00000000">
            <w:r>
              <w:t>○ Sinus(es)</w:t>
            </w:r>
          </w:p>
        </w:tc>
      </w:tr>
      <w:tr w:rsidR="00B26348" w14:paraId="1AD39FB2" w14:textId="77777777">
        <w:tc>
          <w:tcPr>
            <w:tcW w:w="5256" w:type="dxa"/>
          </w:tcPr>
          <w:p w14:paraId="0B690E51" w14:textId="77777777" w:rsidR="00B26348" w:rsidRDefault="00000000">
            <w:r>
              <w:t>○ Multiple internal nasal locations</w:t>
            </w:r>
          </w:p>
        </w:tc>
        <w:tc>
          <w:tcPr>
            <w:tcW w:w="5256" w:type="dxa"/>
          </w:tcPr>
          <w:p w14:paraId="5856F3CB" w14:textId="77777777" w:rsidR="00B26348" w:rsidRDefault="00000000">
            <w:r>
              <w:t>○ Cheek(s)</w:t>
            </w:r>
          </w:p>
        </w:tc>
      </w:tr>
      <w:tr w:rsidR="00B26348" w14:paraId="52CA0E3C" w14:textId="77777777">
        <w:tc>
          <w:tcPr>
            <w:tcW w:w="5256" w:type="dxa"/>
          </w:tcPr>
          <w:p w14:paraId="43A22730" w14:textId="77777777" w:rsidR="00B26348" w:rsidRDefault="00000000">
            <w:r>
              <w:t>○ Jaw, chin</w:t>
            </w:r>
          </w:p>
        </w:tc>
        <w:tc>
          <w:tcPr>
            <w:tcW w:w="5256" w:type="dxa"/>
          </w:tcPr>
          <w:p w14:paraId="3EC626C4" w14:textId="77777777" w:rsidR="00B26348" w:rsidRDefault="00000000">
            <w:r>
              <w:t>○ Mouth</w:t>
            </w:r>
          </w:p>
        </w:tc>
      </w:tr>
      <w:tr w:rsidR="00B26348" w14:paraId="584F0A48" w14:textId="77777777">
        <w:tc>
          <w:tcPr>
            <w:tcW w:w="5256" w:type="dxa"/>
          </w:tcPr>
          <w:p w14:paraId="2C90F641" w14:textId="77777777" w:rsidR="00B26348" w:rsidRDefault="00000000">
            <w:r>
              <w:t>○ Lip(s)</w:t>
            </w:r>
          </w:p>
        </w:tc>
        <w:tc>
          <w:tcPr>
            <w:tcW w:w="5256" w:type="dxa"/>
          </w:tcPr>
          <w:p w14:paraId="5043E903" w14:textId="77777777" w:rsidR="00B26348" w:rsidRDefault="00000000">
            <w:r>
              <w:t>○ Tongue</w:t>
            </w:r>
          </w:p>
        </w:tc>
      </w:tr>
      <w:tr w:rsidR="00B26348" w14:paraId="7BC5B74B" w14:textId="77777777">
        <w:tc>
          <w:tcPr>
            <w:tcW w:w="5256" w:type="dxa"/>
          </w:tcPr>
          <w:p w14:paraId="6B4A3F19" w14:textId="77777777" w:rsidR="00B26348" w:rsidRDefault="00000000">
            <w:r>
              <w:t>○ Tooth (teeth)</w:t>
            </w:r>
          </w:p>
        </w:tc>
        <w:tc>
          <w:tcPr>
            <w:tcW w:w="5256" w:type="dxa"/>
          </w:tcPr>
          <w:p w14:paraId="1A63A536" w14:textId="77777777" w:rsidR="00B26348" w:rsidRDefault="00000000">
            <w:r>
              <w:t>○ Gum</w:t>
            </w:r>
          </w:p>
        </w:tc>
      </w:tr>
      <w:tr w:rsidR="00B26348" w14:paraId="10B65AE9" w14:textId="77777777">
        <w:tc>
          <w:tcPr>
            <w:tcW w:w="5256" w:type="dxa"/>
          </w:tcPr>
          <w:p w14:paraId="6B15BEAA" w14:textId="77777777" w:rsidR="00B26348" w:rsidRDefault="00000000">
            <w:r>
              <w:t>○ Multiple mouth locations</w:t>
            </w:r>
          </w:p>
        </w:tc>
        <w:tc>
          <w:tcPr>
            <w:tcW w:w="5256" w:type="dxa"/>
          </w:tcPr>
          <w:p w14:paraId="3C407ADE" w14:textId="77777777" w:rsidR="00B26348" w:rsidRDefault="00000000">
            <w:r>
              <w:t>○ Multiple face locations</w:t>
            </w:r>
          </w:p>
        </w:tc>
      </w:tr>
      <w:tr w:rsidR="00B26348" w14:paraId="0ECBDBA6" w14:textId="77777777">
        <w:tc>
          <w:tcPr>
            <w:tcW w:w="5256" w:type="dxa"/>
          </w:tcPr>
          <w:p w14:paraId="3ECA6254" w14:textId="77777777" w:rsidR="00B26348" w:rsidRDefault="00000000">
            <w:r>
              <w:t>○ Multiple head locations</w:t>
            </w:r>
          </w:p>
        </w:tc>
        <w:tc>
          <w:tcPr>
            <w:tcW w:w="5256" w:type="dxa"/>
          </w:tcPr>
          <w:p w14:paraId="752B0781" w14:textId="77777777" w:rsidR="00B26348" w:rsidRDefault="00000000">
            <w:r>
              <w:t>○ Neck, Including Throat</w:t>
            </w:r>
          </w:p>
        </w:tc>
      </w:tr>
      <w:tr w:rsidR="00B26348" w14:paraId="1EA267F9" w14:textId="77777777">
        <w:tc>
          <w:tcPr>
            <w:tcW w:w="5256" w:type="dxa"/>
          </w:tcPr>
          <w:p w14:paraId="3DB6257A" w14:textId="77777777" w:rsidR="00B26348" w:rsidRDefault="00000000">
            <w:r>
              <w:t>○ Neck, except internal location of diseases or disorders</w:t>
            </w:r>
          </w:p>
        </w:tc>
        <w:tc>
          <w:tcPr>
            <w:tcW w:w="5256" w:type="dxa"/>
          </w:tcPr>
          <w:p w14:paraId="0FC89FAD" w14:textId="77777777" w:rsidR="00B26348" w:rsidRDefault="00000000">
            <w:r>
              <w:t>○ Vocal cord(s)</w:t>
            </w:r>
          </w:p>
        </w:tc>
      </w:tr>
      <w:tr w:rsidR="00B26348" w14:paraId="5AD670CB" w14:textId="77777777">
        <w:tc>
          <w:tcPr>
            <w:tcW w:w="5256" w:type="dxa"/>
          </w:tcPr>
          <w:p w14:paraId="577B70CE" w14:textId="77777777" w:rsidR="00B26348" w:rsidRDefault="00000000">
            <w:r>
              <w:t>○ Larynx</w:t>
            </w:r>
          </w:p>
        </w:tc>
        <w:tc>
          <w:tcPr>
            <w:tcW w:w="5256" w:type="dxa"/>
          </w:tcPr>
          <w:p w14:paraId="35A37544" w14:textId="77777777" w:rsidR="00B26348" w:rsidRDefault="00000000">
            <w:r>
              <w:t>○ Laryngopharynx</w:t>
            </w:r>
          </w:p>
        </w:tc>
      </w:tr>
      <w:tr w:rsidR="00B26348" w14:paraId="2787B4EE" w14:textId="77777777">
        <w:tc>
          <w:tcPr>
            <w:tcW w:w="5256" w:type="dxa"/>
          </w:tcPr>
          <w:p w14:paraId="6FB1F356" w14:textId="77777777" w:rsidR="00B26348" w:rsidRDefault="00000000">
            <w:r>
              <w:t>○ Pharynx</w:t>
            </w:r>
          </w:p>
        </w:tc>
        <w:tc>
          <w:tcPr>
            <w:tcW w:w="5256" w:type="dxa"/>
          </w:tcPr>
          <w:p w14:paraId="18D1110C" w14:textId="77777777" w:rsidR="00B26348" w:rsidRDefault="00000000">
            <w:r>
              <w:t>○ Trachea</w:t>
            </w:r>
          </w:p>
        </w:tc>
      </w:tr>
      <w:tr w:rsidR="00B26348" w14:paraId="7B6EA1AD" w14:textId="77777777">
        <w:tc>
          <w:tcPr>
            <w:tcW w:w="5256" w:type="dxa"/>
          </w:tcPr>
          <w:p w14:paraId="1C34D173" w14:textId="77777777" w:rsidR="00B26348" w:rsidRDefault="00000000">
            <w:r>
              <w:t>○ Multiple internal neck locations</w:t>
            </w:r>
          </w:p>
        </w:tc>
        <w:tc>
          <w:tcPr>
            <w:tcW w:w="5256" w:type="dxa"/>
          </w:tcPr>
          <w:p w14:paraId="3153EB17" w14:textId="77777777" w:rsidR="00B26348" w:rsidRDefault="00000000">
            <w:r>
              <w:t>○ Trunk</w:t>
            </w:r>
          </w:p>
        </w:tc>
      </w:tr>
      <w:tr w:rsidR="00B26348" w14:paraId="0472B9B3" w14:textId="77777777">
        <w:tc>
          <w:tcPr>
            <w:tcW w:w="5256" w:type="dxa"/>
          </w:tcPr>
          <w:p w14:paraId="5E3D5F42" w14:textId="77777777" w:rsidR="00B26348" w:rsidRDefault="00000000">
            <w:r>
              <w:t>○ Chest, including ribs, internal organs</w:t>
            </w:r>
          </w:p>
        </w:tc>
        <w:tc>
          <w:tcPr>
            <w:tcW w:w="5256" w:type="dxa"/>
          </w:tcPr>
          <w:p w14:paraId="737C5917" w14:textId="77777777" w:rsidR="00B26348" w:rsidRDefault="00000000">
            <w:r>
              <w:t>○ Chest, except internal location of diseases or disorders</w:t>
            </w:r>
          </w:p>
        </w:tc>
      </w:tr>
      <w:tr w:rsidR="00B26348" w14:paraId="4196B7AA" w14:textId="77777777">
        <w:tc>
          <w:tcPr>
            <w:tcW w:w="5256" w:type="dxa"/>
          </w:tcPr>
          <w:p w14:paraId="404AC2B2" w14:textId="77777777" w:rsidR="00B26348" w:rsidRDefault="00000000">
            <w:r>
              <w:t>○ Esophagus</w:t>
            </w:r>
          </w:p>
        </w:tc>
        <w:tc>
          <w:tcPr>
            <w:tcW w:w="5256" w:type="dxa"/>
          </w:tcPr>
          <w:p w14:paraId="0F1C0920" w14:textId="77777777" w:rsidR="00B26348" w:rsidRDefault="00000000">
            <w:r>
              <w:t>○ Heart</w:t>
            </w:r>
          </w:p>
        </w:tc>
      </w:tr>
      <w:tr w:rsidR="00B26348" w14:paraId="1D455E74" w14:textId="77777777">
        <w:tc>
          <w:tcPr>
            <w:tcW w:w="5256" w:type="dxa"/>
          </w:tcPr>
          <w:p w14:paraId="4E10C096" w14:textId="77777777" w:rsidR="00B26348" w:rsidRDefault="00000000">
            <w:r>
              <w:t>○ Bronchus</w:t>
            </w:r>
          </w:p>
        </w:tc>
        <w:tc>
          <w:tcPr>
            <w:tcW w:w="5256" w:type="dxa"/>
          </w:tcPr>
          <w:p w14:paraId="73B90D6F" w14:textId="77777777" w:rsidR="00B26348" w:rsidRDefault="00000000">
            <w:r>
              <w:t>○ Lung(s), pleura</w:t>
            </w:r>
          </w:p>
        </w:tc>
      </w:tr>
      <w:tr w:rsidR="00B26348" w14:paraId="397B88ED" w14:textId="77777777">
        <w:tc>
          <w:tcPr>
            <w:tcW w:w="5256" w:type="dxa"/>
          </w:tcPr>
          <w:p w14:paraId="094536D3" w14:textId="77777777" w:rsidR="00B26348" w:rsidRDefault="00000000">
            <w:r>
              <w:t>○ Breast(s)—internal</w:t>
            </w:r>
          </w:p>
        </w:tc>
        <w:tc>
          <w:tcPr>
            <w:tcW w:w="5256" w:type="dxa"/>
          </w:tcPr>
          <w:p w14:paraId="3F54F659" w14:textId="77777777" w:rsidR="00B26348" w:rsidRDefault="00000000">
            <w:r>
              <w:t>○ Multiple internal chest locations</w:t>
            </w:r>
          </w:p>
        </w:tc>
      </w:tr>
      <w:tr w:rsidR="00B26348" w14:paraId="540F7444" w14:textId="77777777">
        <w:tc>
          <w:tcPr>
            <w:tcW w:w="5256" w:type="dxa"/>
          </w:tcPr>
          <w:p w14:paraId="5340C8B5" w14:textId="77777777" w:rsidR="00B26348" w:rsidRDefault="00000000">
            <w:r>
              <w:t>○ Back, including spine, spinal cord</w:t>
            </w:r>
          </w:p>
        </w:tc>
        <w:tc>
          <w:tcPr>
            <w:tcW w:w="5256" w:type="dxa"/>
          </w:tcPr>
          <w:p w14:paraId="7760B512" w14:textId="77777777" w:rsidR="00B26348" w:rsidRDefault="00000000">
            <w:r>
              <w:t>○ Thoracic region</w:t>
            </w:r>
          </w:p>
        </w:tc>
      </w:tr>
      <w:tr w:rsidR="00B26348" w14:paraId="4E23F3A9" w14:textId="77777777">
        <w:tc>
          <w:tcPr>
            <w:tcW w:w="5256" w:type="dxa"/>
          </w:tcPr>
          <w:p w14:paraId="6FEC30F0" w14:textId="77777777" w:rsidR="00B26348" w:rsidRDefault="00000000">
            <w:r>
              <w:t>○ Lumbar region</w:t>
            </w:r>
          </w:p>
        </w:tc>
        <w:tc>
          <w:tcPr>
            <w:tcW w:w="5256" w:type="dxa"/>
          </w:tcPr>
          <w:p w14:paraId="531E5807" w14:textId="77777777" w:rsidR="00B26348" w:rsidRDefault="00000000">
            <w:r>
              <w:t>○ Sacral region</w:t>
            </w:r>
          </w:p>
        </w:tc>
      </w:tr>
      <w:tr w:rsidR="00B26348" w14:paraId="6E0C1D19" w14:textId="77777777">
        <w:tc>
          <w:tcPr>
            <w:tcW w:w="5256" w:type="dxa"/>
          </w:tcPr>
          <w:p w14:paraId="5447828B" w14:textId="77777777" w:rsidR="00B26348" w:rsidRDefault="00000000">
            <w:r>
              <w:t>○ Coccygeal region</w:t>
            </w:r>
          </w:p>
        </w:tc>
        <w:tc>
          <w:tcPr>
            <w:tcW w:w="5256" w:type="dxa"/>
          </w:tcPr>
          <w:p w14:paraId="5667FAC4" w14:textId="77777777" w:rsidR="00B26348" w:rsidRDefault="00000000">
            <w:r>
              <w:t>○ Multiple back regions</w:t>
            </w:r>
          </w:p>
        </w:tc>
      </w:tr>
      <w:tr w:rsidR="00B26348" w14:paraId="1DF56B8E" w14:textId="77777777">
        <w:tc>
          <w:tcPr>
            <w:tcW w:w="5256" w:type="dxa"/>
          </w:tcPr>
          <w:p w14:paraId="61C53780" w14:textId="77777777" w:rsidR="00B26348" w:rsidRDefault="00000000">
            <w:r>
              <w:t>○ Back, including spine, spinal cord, n.e.c.</w:t>
            </w:r>
          </w:p>
        </w:tc>
        <w:tc>
          <w:tcPr>
            <w:tcW w:w="5256" w:type="dxa"/>
          </w:tcPr>
          <w:p w14:paraId="65EF073C" w14:textId="77777777" w:rsidR="00B26348" w:rsidRDefault="00000000">
            <w:r>
              <w:t>○ Abdomen</w:t>
            </w:r>
          </w:p>
        </w:tc>
      </w:tr>
      <w:tr w:rsidR="00B26348" w14:paraId="19D9C8EA" w14:textId="77777777">
        <w:tc>
          <w:tcPr>
            <w:tcW w:w="5256" w:type="dxa"/>
          </w:tcPr>
          <w:p w14:paraId="6B2BE97F" w14:textId="77777777" w:rsidR="00B26348" w:rsidRDefault="00000000">
            <w:r>
              <w:t>○ Abdomen, except internal location of diseases or disorders</w:t>
            </w:r>
          </w:p>
        </w:tc>
        <w:tc>
          <w:tcPr>
            <w:tcW w:w="5256" w:type="dxa"/>
          </w:tcPr>
          <w:p w14:paraId="0EA98ED9" w14:textId="77777777" w:rsidR="00B26348" w:rsidRDefault="00000000">
            <w:r>
              <w:t>○ Stomach organ</w:t>
            </w:r>
          </w:p>
        </w:tc>
      </w:tr>
      <w:tr w:rsidR="00B26348" w14:paraId="52426C8B" w14:textId="77777777">
        <w:tc>
          <w:tcPr>
            <w:tcW w:w="5256" w:type="dxa"/>
          </w:tcPr>
          <w:p w14:paraId="52FD87AF" w14:textId="77777777" w:rsidR="00B26348" w:rsidRDefault="00000000">
            <w:r>
              <w:t>○ Spleen</w:t>
            </w:r>
          </w:p>
        </w:tc>
        <w:tc>
          <w:tcPr>
            <w:tcW w:w="5256" w:type="dxa"/>
          </w:tcPr>
          <w:p w14:paraId="634B13C6" w14:textId="77777777" w:rsidR="00B26348" w:rsidRDefault="00000000">
            <w:r>
              <w:t>○ Urinary organs</w:t>
            </w:r>
          </w:p>
        </w:tc>
      </w:tr>
      <w:tr w:rsidR="00B26348" w14:paraId="2EED52D7" w14:textId="77777777">
        <w:tc>
          <w:tcPr>
            <w:tcW w:w="5256" w:type="dxa"/>
          </w:tcPr>
          <w:p w14:paraId="594AF3A0" w14:textId="77777777" w:rsidR="00B26348" w:rsidRDefault="00000000">
            <w:r>
              <w:t>○ Bladder</w:t>
            </w:r>
          </w:p>
        </w:tc>
        <w:tc>
          <w:tcPr>
            <w:tcW w:w="5256" w:type="dxa"/>
          </w:tcPr>
          <w:p w14:paraId="2B7126E1" w14:textId="77777777" w:rsidR="00B26348" w:rsidRDefault="00000000">
            <w:r>
              <w:t>○ Kidney(s)</w:t>
            </w:r>
          </w:p>
        </w:tc>
      </w:tr>
      <w:tr w:rsidR="00B26348" w14:paraId="39CA7705" w14:textId="77777777">
        <w:tc>
          <w:tcPr>
            <w:tcW w:w="5256" w:type="dxa"/>
          </w:tcPr>
          <w:p w14:paraId="618FD86C" w14:textId="77777777" w:rsidR="00B26348" w:rsidRDefault="00000000">
            <w:r>
              <w:t>○ Multiple urinary organs</w:t>
            </w:r>
          </w:p>
        </w:tc>
        <w:tc>
          <w:tcPr>
            <w:tcW w:w="5256" w:type="dxa"/>
          </w:tcPr>
          <w:p w14:paraId="666E8AAA" w14:textId="77777777" w:rsidR="00B26348" w:rsidRDefault="00000000">
            <w:r>
              <w:t>○ Intestines, peritoneum</w:t>
            </w:r>
          </w:p>
        </w:tc>
      </w:tr>
      <w:tr w:rsidR="00B26348" w14:paraId="7AC60370" w14:textId="77777777">
        <w:tc>
          <w:tcPr>
            <w:tcW w:w="5256" w:type="dxa"/>
          </w:tcPr>
          <w:p w14:paraId="2744DDCC" w14:textId="77777777" w:rsidR="00B26348" w:rsidRDefault="00000000">
            <w:r>
              <w:t>○ Peritoneum</w:t>
            </w:r>
          </w:p>
        </w:tc>
        <w:tc>
          <w:tcPr>
            <w:tcW w:w="5256" w:type="dxa"/>
          </w:tcPr>
          <w:p w14:paraId="17FDB2EE" w14:textId="77777777" w:rsidR="00B26348" w:rsidRDefault="00000000">
            <w:r>
              <w:t>○ Small intestine</w:t>
            </w:r>
          </w:p>
        </w:tc>
      </w:tr>
      <w:tr w:rsidR="00B26348" w14:paraId="7731D6DC" w14:textId="77777777">
        <w:tc>
          <w:tcPr>
            <w:tcW w:w="5256" w:type="dxa"/>
          </w:tcPr>
          <w:p w14:paraId="197EDB9F" w14:textId="77777777" w:rsidR="00B26348" w:rsidRDefault="00000000">
            <w:r>
              <w:t>○ Large intestine, colon, rectum</w:t>
            </w:r>
          </w:p>
        </w:tc>
        <w:tc>
          <w:tcPr>
            <w:tcW w:w="5256" w:type="dxa"/>
          </w:tcPr>
          <w:p w14:paraId="32BC2706" w14:textId="77777777" w:rsidR="00B26348" w:rsidRDefault="00000000">
            <w:r>
              <w:t>○ Multiple intestinal locations</w:t>
            </w:r>
          </w:p>
        </w:tc>
      </w:tr>
      <w:tr w:rsidR="00B26348" w14:paraId="23B45407" w14:textId="77777777">
        <w:tc>
          <w:tcPr>
            <w:tcW w:w="5256" w:type="dxa"/>
          </w:tcPr>
          <w:p w14:paraId="4E0CB347" w14:textId="77777777" w:rsidR="00B26348" w:rsidRDefault="00000000">
            <w:r>
              <w:t>○ Other digestive structures</w:t>
            </w:r>
          </w:p>
        </w:tc>
        <w:tc>
          <w:tcPr>
            <w:tcW w:w="5256" w:type="dxa"/>
          </w:tcPr>
          <w:p w14:paraId="58468049" w14:textId="77777777" w:rsidR="00B26348" w:rsidRDefault="00000000">
            <w:r>
              <w:t>○ Liver</w:t>
            </w:r>
          </w:p>
        </w:tc>
      </w:tr>
      <w:tr w:rsidR="00B26348" w14:paraId="2612F98E" w14:textId="77777777">
        <w:tc>
          <w:tcPr>
            <w:tcW w:w="5256" w:type="dxa"/>
          </w:tcPr>
          <w:p w14:paraId="58084C69" w14:textId="77777777" w:rsidR="00B26348" w:rsidRDefault="00000000">
            <w:r>
              <w:t>○ Gallbladder</w:t>
            </w:r>
          </w:p>
        </w:tc>
        <w:tc>
          <w:tcPr>
            <w:tcW w:w="5256" w:type="dxa"/>
          </w:tcPr>
          <w:p w14:paraId="51683701" w14:textId="77777777" w:rsidR="00B26348" w:rsidRDefault="00000000">
            <w:r>
              <w:t>○ Pancreas</w:t>
            </w:r>
          </w:p>
        </w:tc>
      </w:tr>
      <w:tr w:rsidR="00B26348" w14:paraId="1C19DF28" w14:textId="77777777">
        <w:tc>
          <w:tcPr>
            <w:tcW w:w="5256" w:type="dxa"/>
          </w:tcPr>
          <w:p w14:paraId="40FC8E68" w14:textId="77777777" w:rsidR="00B26348" w:rsidRDefault="00000000">
            <w:r>
              <w:t>○ Multiple other digestive structures</w:t>
            </w:r>
          </w:p>
        </w:tc>
        <w:tc>
          <w:tcPr>
            <w:tcW w:w="5256" w:type="dxa"/>
          </w:tcPr>
          <w:p w14:paraId="33F0131C" w14:textId="77777777" w:rsidR="00B26348" w:rsidRDefault="00000000">
            <w:r>
              <w:t>○ Multiple internal abdominal locations</w:t>
            </w:r>
          </w:p>
        </w:tc>
      </w:tr>
      <w:tr w:rsidR="00B26348" w14:paraId="2E034CED" w14:textId="77777777">
        <w:tc>
          <w:tcPr>
            <w:tcW w:w="5256" w:type="dxa"/>
          </w:tcPr>
          <w:p w14:paraId="2792CE09" w14:textId="77777777" w:rsidR="00B26348" w:rsidRDefault="00000000">
            <w:r>
              <w:t>○ Pelvic region</w:t>
            </w:r>
          </w:p>
        </w:tc>
        <w:tc>
          <w:tcPr>
            <w:tcW w:w="5256" w:type="dxa"/>
          </w:tcPr>
          <w:p w14:paraId="45F6F434" w14:textId="77777777" w:rsidR="00B26348" w:rsidRDefault="00000000">
            <w:r>
              <w:t>○ Pelvic region, unspecified</w:t>
            </w:r>
          </w:p>
        </w:tc>
      </w:tr>
      <w:tr w:rsidR="00B26348" w14:paraId="3BE24A9C" w14:textId="77777777">
        <w:tc>
          <w:tcPr>
            <w:tcW w:w="5256" w:type="dxa"/>
          </w:tcPr>
          <w:p w14:paraId="4FAAF85D" w14:textId="77777777" w:rsidR="00B26348" w:rsidRDefault="00000000">
            <w:r>
              <w:t>○ Hip(s)</w:t>
            </w:r>
          </w:p>
        </w:tc>
        <w:tc>
          <w:tcPr>
            <w:tcW w:w="5256" w:type="dxa"/>
          </w:tcPr>
          <w:p w14:paraId="6D06E093" w14:textId="77777777" w:rsidR="00B26348" w:rsidRDefault="00000000">
            <w:r>
              <w:t>○ Pelvis</w:t>
            </w:r>
          </w:p>
        </w:tc>
      </w:tr>
      <w:tr w:rsidR="00B26348" w14:paraId="0EEE1B4F" w14:textId="77777777">
        <w:tc>
          <w:tcPr>
            <w:tcW w:w="5256" w:type="dxa"/>
          </w:tcPr>
          <w:p w14:paraId="73550907" w14:textId="77777777" w:rsidR="00B26348" w:rsidRDefault="00000000">
            <w:r>
              <w:t>○ Buttock(s)</w:t>
            </w:r>
          </w:p>
        </w:tc>
        <w:tc>
          <w:tcPr>
            <w:tcW w:w="5256" w:type="dxa"/>
          </w:tcPr>
          <w:p w14:paraId="204840E4" w14:textId="77777777" w:rsidR="00B26348" w:rsidRDefault="00000000">
            <w:r>
              <w:t>○ Groin</w:t>
            </w:r>
          </w:p>
        </w:tc>
      </w:tr>
      <w:tr w:rsidR="00B26348" w14:paraId="46DE3B03" w14:textId="77777777">
        <w:tc>
          <w:tcPr>
            <w:tcW w:w="5256" w:type="dxa"/>
          </w:tcPr>
          <w:p w14:paraId="5F9A6D2E" w14:textId="77777777" w:rsidR="00B26348" w:rsidRDefault="00000000">
            <w:r>
              <w:t>○ External reproductive tract structures</w:t>
            </w:r>
          </w:p>
        </w:tc>
        <w:tc>
          <w:tcPr>
            <w:tcW w:w="5256" w:type="dxa"/>
          </w:tcPr>
          <w:p w14:paraId="425B627D" w14:textId="77777777" w:rsidR="00B26348" w:rsidRDefault="00000000">
            <w:r>
              <w:t>○ Scrotum</w:t>
            </w:r>
          </w:p>
        </w:tc>
      </w:tr>
      <w:tr w:rsidR="00B26348" w14:paraId="44FB57AF" w14:textId="77777777">
        <w:tc>
          <w:tcPr>
            <w:tcW w:w="5256" w:type="dxa"/>
          </w:tcPr>
          <w:p w14:paraId="568AC79E" w14:textId="77777777" w:rsidR="00B26348" w:rsidRDefault="00000000">
            <w:r>
              <w:t>○ Penis</w:t>
            </w:r>
          </w:p>
        </w:tc>
        <w:tc>
          <w:tcPr>
            <w:tcW w:w="5256" w:type="dxa"/>
          </w:tcPr>
          <w:p w14:paraId="2518D6F6" w14:textId="77777777" w:rsidR="00B26348" w:rsidRDefault="00000000">
            <w:r>
              <w:t>○ External female genital region</w:t>
            </w:r>
          </w:p>
        </w:tc>
      </w:tr>
      <w:tr w:rsidR="00B26348" w14:paraId="25E37DD2" w14:textId="77777777">
        <w:tc>
          <w:tcPr>
            <w:tcW w:w="5256" w:type="dxa"/>
          </w:tcPr>
          <w:p w14:paraId="795FB6E1" w14:textId="77777777" w:rsidR="00B26348" w:rsidRDefault="00000000">
            <w:r>
              <w:t>○ Multiple external reproductive tract structures</w:t>
            </w:r>
          </w:p>
        </w:tc>
        <w:tc>
          <w:tcPr>
            <w:tcW w:w="5256" w:type="dxa"/>
          </w:tcPr>
          <w:p w14:paraId="67F7BB90" w14:textId="77777777" w:rsidR="00B26348" w:rsidRDefault="00000000">
            <w:r>
              <w:t>○ Internal reproductive tract structures</w:t>
            </w:r>
          </w:p>
        </w:tc>
      </w:tr>
      <w:tr w:rsidR="00B26348" w14:paraId="6D821DC4" w14:textId="77777777">
        <w:tc>
          <w:tcPr>
            <w:tcW w:w="5256" w:type="dxa"/>
          </w:tcPr>
          <w:p w14:paraId="235EBA75" w14:textId="77777777" w:rsidR="00B26348" w:rsidRDefault="00000000">
            <w:r>
              <w:t>○ Prostate</w:t>
            </w:r>
          </w:p>
        </w:tc>
        <w:tc>
          <w:tcPr>
            <w:tcW w:w="5256" w:type="dxa"/>
          </w:tcPr>
          <w:p w14:paraId="0423D3D4" w14:textId="77777777" w:rsidR="00B26348" w:rsidRDefault="00000000">
            <w:r>
              <w:t>○ Testis (testes)</w:t>
            </w:r>
          </w:p>
        </w:tc>
      </w:tr>
      <w:tr w:rsidR="00B26348" w14:paraId="3353F445" w14:textId="77777777">
        <w:tc>
          <w:tcPr>
            <w:tcW w:w="5256" w:type="dxa"/>
          </w:tcPr>
          <w:p w14:paraId="33BCD96C" w14:textId="77777777" w:rsidR="00B26348" w:rsidRDefault="00000000">
            <w:r>
              <w:t>○ Ovary (ovaries)</w:t>
            </w:r>
          </w:p>
        </w:tc>
        <w:tc>
          <w:tcPr>
            <w:tcW w:w="5256" w:type="dxa"/>
          </w:tcPr>
          <w:p w14:paraId="6EEDC964" w14:textId="77777777" w:rsidR="00B26348" w:rsidRDefault="00000000">
            <w:r>
              <w:t>○ Uterus</w:t>
            </w:r>
          </w:p>
        </w:tc>
      </w:tr>
      <w:tr w:rsidR="00B26348" w14:paraId="2FE4E326" w14:textId="77777777">
        <w:tc>
          <w:tcPr>
            <w:tcW w:w="5256" w:type="dxa"/>
          </w:tcPr>
          <w:p w14:paraId="36CEC71F" w14:textId="77777777" w:rsidR="00B26348" w:rsidRDefault="00000000">
            <w:r>
              <w:t>○ Multiple internal reproductive tract structures</w:t>
            </w:r>
          </w:p>
        </w:tc>
        <w:tc>
          <w:tcPr>
            <w:tcW w:w="5256" w:type="dxa"/>
          </w:tcPr>
          <w:p w14:paraId="35B9B1C0" w14:textId="77777777" w:rsidR="00B26348" w:rsidRDefault="00000000">
            <w:r>
              <w:t>○ Multiple pelvic region locations</w:t>
            </w:r>
          </w:p>
        </w:tc>
      </w:tr>
      <w:tr w:rsidR="00B26348" w14:paraId="13615914" w14:textId="77777777">
        <w:tc>
          <w:tcPr>
            <w:tcW w:w="5256" w:type="dxa"/>
          </w:tcPr>
          <w:p w14:paraId="7AEAFED2" w14:textId="77777777" w:rsidR="00B26348" w:rsidRDefault="00000000">
            <w:r>
              <w:t>○ Multiple trunk locations</w:t>
            </w:r>
          </w:p>
        </w:tc>
        <w:tc>
          <w:tcPr>
            <w:tcW w:w="5256" w:type="dxa"/>
          </w:tcPr>
          <w:p w14:paraId="243EAC36" w14:textId="77777777" w:rsidR="00B26348" w:rsidRDefault="00000000">
            <w:r>
              <w:t>○ Upper Extremities</w:t>
            </w:r>
          </w:p>
        </w:tc>
      </w:tr>
      <w:tr w:rsidR="00B26348" w14:paraId="06F18FBD" w14:textId="77777777">
        <w:tc>
          <w:tcPr>
            <w:tcW w:w="5256" w:type="dxa"/>
          </w:tcPr>
          <w:p w14:paraId="18A3165B" w14:textId="77777777" w:rsidR="00B26348" w:rsidRDefault="00000000">
            <w:r>
              <w:t>○ Shoulder(s), including clavicle(s), scapula(e)</w:t>
            </w:r>
          </w:p>
        </w:tc>
        <w:tc>
          <w:tcPr>
            <w:tcW w:w="5256" w:type="dxa"/>
          </w:tcPr>
          <w:p w14:paraId="439D5C7A" w14:textId="77777777" w:rsidR="00B26348" w:rsidRDefault="00000000">
            <w:r>
              <w:t>○ Arm(s)</w:t>
            </w:r>
          </w:p>
        </w:tc>
      </w:tr>
      <w:tr w:rsidR="00B26348" w14:paraId="0D029ED0" w14:textId="77777777">
        <w:tc>
          <w:tcPr>
            <w:tcW w:w="5256" w:type="dxa"/>
          </w:tcPr>
          <w:p w14:paraId="7C23E9D9" w14:textId="77777777" w:rsidR="00B26348" w:rsidRDefault="00000000">
            <w:r>
              <w:t>○ Upper arm(s)</w:t>
            </w:r>
          </w:p>
        </w:tc>
        <w:tc>
          <w:tcPr>
            <w:tcW w:w="5256" w:type="dxa"/>
          </w:tcPr>
          <w:p w14:paraId="08CF1FC6" w14:textId="77777777" w:rsidR="00B26348" w:rsidRDefault="00000000">
            <w:r>
              <w:t>○ Elbow(s)</w:t>
            </w:r>
          </w:p>
        </w:tc>
      </w:tr>
      <w:tr w:rsidR="00B26348" w14:paraId="43849DE6" w14:textId="77777777">
        <w:tc>
          <w:tcPr>
            <w:tcW w:w="5256" w:type="dxa"/>
          </w:tcPr>
          <w:p w14:paraId="389347A9" w14:textId="77777777" w:rsidR="00B26348" w:rsidRDefault="00000000">
            <w:r>
              <w:t>○ Forearm(s)</w:t>
            </w:r>
          </w:p>
        </w:tc>
        <w:tc>
          <w:tcPr>
            <w:tcW w:w="5256" w:type="dxa"/>
          </w:tcPr>
          <w:p w14:paraId="0530FDC8" w14:textId="77777777" w:rsidR="00B26348" w:rsidRDefault="00000000">
            <w:r>
              <w:t>○ Multiple arm locations</w:t>
            </w:r>
          </w:p>
        </w:tc>
      </w:tr>
      <w:tr w:rsidR="00B26348" w14:paraId="412D5CFD" w14:textId="77777777">
        <w:tc>
          <w:tcPr>
            <w:tcW w:w="5256" w:type="dxa"/>
          </w:tcPr>
          <w:p w14:paraId="51AA5BE4" w14:textId="77777777" w:rsidR="00B26348" w:rsidRDefault="00000000">
            <w:r>
              <w:t>○ Elbow(s) and arms(s)</w:t>
            </w:r>
          </w:p>
        </w:tc>
        <w:tc>
          <w:tcPr>
            <w:tcW w:w="5256" w:type="dxa"/>
          </w:tcPr>
          <w:p w14:paraId="0F9423C8" w14:textId="77777777" w:rsidR="00B26348" w:rsidRDefault="00000000">
            <w:r>
              <w:t>○ Wrist(s)</w:t>
            </w:r>
          </w:p>
        </w:tc>
      </w:tr>
      <w:tr w:rsidR="00B26348" w14:paraId="50170AA3" w14:textId="77777777">
        <w:tc>
          <w:tcPr>
            <w:tcW w:w="5256" w:type="dxa"/>
          </w:tcPr>
          <w:p w14:paraId="04552BA2" w14:textId="77777777" w:rsidR="00B26348" w:rsidRDefault="00000000">
            <w:r>
              <w:t>○ Hand(s)</w:t>
            </w:r>
          </w:p>
        </w:tc>
        <w:tc>
          <w:tcPr>
            <w:tcW w:w="5256" w:type="dxa"/>
          </w:tcPr>
          <w:p w14:paraId="52779189" w14:textId="77777777" w:rsidR="00B26348" w:rsidRDefault="00000000">
            <w:r>
              <w:t>○ Hand(s), except finger(s)</w:t>
            </w:r>
          </w:p>
        </w:tc>
      </w:tr>
      <w:tr w:rsidR="00B26348" w14:paraId="15D1C9E7" w14:textId="77777777">
        <w:tc>
          <w:tcPr>
            <w:tcW w:w="5256" w:type="dxa"/>
          </w:tcPr>
          <w:p w14:paraId="1EFFEF33" w14:textId="77777777" w:rsidR="00B26348" w:rsidRDefault="00000000">
            <w:r>
              <w:t>○ Finger(s), fingernail(s)</w:t>
            </w:r>
          </w:p>
        </w:tc>
        <w:tc>
          <w:tcPr>
            <w:tcW w:w="5256" w:type="dxa"/>
          </w:tcPr>
          <w:p w14:paraId="5B884527" w14:textId="77777777" w:rsidR="00B26348" w:rsidRDefault="00000000">
            <w:r>
              <w:t>○ Fingernail(s), nailbed(s)</w:t>
            </w:r>
          </w:p>
        </w:tc>
      </w:tr>
      <w:tr w:rsidR="00B26348" w14:paraId="25B26D4C" w14:textId="77777777">
        <w:tc>
          <w:tcPr>
            <w:tcW w:w="5256" w:type="dxa"/>
          </w:tcPr>
          <w:p w14:paraId="2C3B6981" w14:textId="77777777" w:rsidR="00B26348" w:rsidRDefault="00000000">
            <w:r>
              <w:t>○ Fingertip(s)</w:t>
            </w:r>
          </w:p>
        </w:tc>
        <w:tc>
          <w:tcPr>
            <w:tcW w:w="5256" w:type="dxa"/>
          </w:tcPr>
          <w:p w14:paraId="7E4B3162" w14:textId="77777777" w:rsidR="00B26348" w:rsidRDefault="00000000">
            <w:r>
              <w:t>○ Finger(s), fingernail(s), n.e.c.</w:t>
            </w:r>
          </w:p>
        </w:tc>
      </w:tr>
      <w:tr w:rsidR="00B26348" w14:paraId="5F3FC1A6" w14:textId="77777777">
        <w:tc>
          <w:tcPr>
            <w:tcW w:w="5256" w:type="dxa"/>
          </w:tcPr>
          <w:p w14:paraId="4917B747" w14:textId="77777777" w:rsidR="00B26348" w:rsidRDefault="00000000">
            <w:r>
              <w:t>○ Hand(s) and finger(s)</w:t>
            </w:r>
          </w:p>
        </w:tc>
        <w:tc>
          <w:tcPr>
            <w:tcW w:w="5256" w:type="dxa"/>
          </w:tcPr>
          <w:p w14:paraId="2DDF0140" w14:textId="77777777" w:rsidR="00B26348" w:rsidRDefault="00000000">
            <w:r>
              <w:t>○ Hand(s), n.e.c.</w:t>
            </w:r>
          </w:p>
        </w:tc>
      </w:tr>
      <w:tr w:rsidR="00B26348" w14:paraId="58E73864" w14:textId="77777777">
        <w:tc>
          <w:tcPr>
            <w:tcW w:w="5256" w:type="dxa"/>
          </w:tcPr>
          <w:p w14:paraId="2BF4EF7F" w14:textId="77777777" w:rsidR="00B26348" w:rsidRDefault="00000000">
            <w:r>
              <w:t>○ Multiple upper extremities locations</w:t>
            </w:r>
          </w:p>
        </w:tc>
        <w:tc>
          <w:tcPr>
            <w:tcW w:w="5256" w:type="dxa"/>
          </w:tcPr>
          <w:p w14:paraId="6E94AE14" w14:textId="77777777" w:rsidR="00B26348" w:rsidRDefault="00000000">
            <w:r>
              <w:t>○ Hand(s) and arms(s)</w:t>
            </w:r>
          </w:p>
        </w:tc>
      </w:tr>
      <w:tr w:rsidR="00B26348" w14:paraId="438C12A2" w14:textId="77777777">
        <w:tc>
          <w:tcPr>
            <w:tcW w:w="5256" w:type="dxa"/>
          </w:tcPr>
          <w:p w14:paraId="396B295F" w14:textId="77777777" w:rsidR="00B26348" w:rsidRDefault="00000000">
            <w:r>
              <w:t>○ Hand(s) and elbow(s)</w:t>
            </w:r>
          </w:p>
        </w:tc>
        <w:tc>
          <w:tcPr>
            <w:tcW w:w="5256" w:type="dxa"/>
          </w:tcPr>
          <w:p w14:paraId="5F1F0191" w14:textId="77777777" w:rsidR="00B26348" w:rsidRDefault="00000000">
            <w:r>
              <w:t>○ Hand(s) and wrist(s)</w:t>
            </w:r>
          </w:p>
        </w:tc>
      </w:tr>
      <w:tr w:rsidR="00B26348" w14:paraId="6E268CE0" w14:textId="77777777">
        <w:tc>
          <w:tcPr>
            <w:tcW w:w="5256" w:type="dxa"/>
          </w:tcPr>
          <w:p w14:paraId="6FB3AD76" w14:textId="77777777" w:rsidR="00B26348" w:rsidRDefault="00000000">
            <w:r>
              <w:t>○ Wrist(s) and arm(s)</w:t>
            </w:r>
          </w:p>
        </w:tc>
        <w:tc>
          <w:tcPr>
            <w:tcW w:w="5256" w:type="dxa"/>
          </w:tcPr>
          <w:p w14:paraId="5B127530" w14:textId="77777777" w:rsidR="00B26348" w:rsidRDefault="00000000">
            <w:r>
              <w:t>○ Wrist(s) and elbow(s)</w:t>
            </w:r>
          </w:p>
        </w:tc>
      </w:tr>
      <w:tr w:rsidR="00B26348" w14:paraId="2772B25A" w14:textId="77777777">
        <w:tc>
          <w:tcPr>
            <w:tcW w:w="5256" w:type="dxa"/>
          </w:tcPr>
          <w:p w14:paraId="57F7506E" w14:textId="77777777" w:rsidR="00B26348" w:rsidRDefault="00000000">
            <w:r>
              <w:t>○ Shoulder(s) and arm(s)</w:t>
            </w:r>
          </w:p>
        </w:tc>
        <w:tc>
          <w:tcPr>
            <w:tcW w:w="5256" w:type="dxa"/>
          </w:tcPr>
          <w:p w14:paraId="45D56AE5" w14:textId="77777777" w:rsidR="00B26348" w:rsidRDefault="00000000">
            <w:r>
              <w:t>○ Lower Extremities</w:t>
            </w:r>
          </w:p>
        </w:tc>
      </w:tr>
      <w:tr w:rsidR="00B26348" w14:paraId="1A5B1B28" w14:textId="77777777">
        <w:tc>
          <w:tcPr>
            <w:tcW w:w="5256" w:type="dxa"/>
          </w:tcPr>
          <w:p w14:paraId="7630F465" w14:textId="77777777" w:rsidR="00B26348" w:rsidRDefault="00000000">
            <w:r>
              <w:t>○ Leg(s)</w:t>
            </w:r>
          </w:p>
        </w:tc>
        <w:tc>
          <w:tcPr>
            <w:tcW w:w="5256" w:type="dxa"/>
          </w:tcPr>
          <w:p w14:paraId="4F1CAE64" w14:textId="77777777" w:rsidR="00B26348" w:rsidRDefault="00000000">
            <w:r>
              <w:t>○ Thigh(s)</w:t>
            </w:r>
          </w:p>
        </w:tc>
      </w:tr>
      <w:tr w:rsidR="00B26348" w14:paraId="1A85B8FF" w14:textId="77777777">
        <w:tc>
          <w:tcPr>
            <w:tcW w:w="5256" w:type="dxa"/>
          </w:tcPr>
          <w:p w14:paraId="342D856E" w14:textId="77777777" w:rsidR="00B26348" w:rsidRDefault="00000000">
            <w:r>
              <w:t>○ Knee(s)</w:t>
            </w:r>
          </w:p>
        </w:tc>
        <w:tc>
          <w:tcPr>
            <w:tcW w:w="5256" w:type="dxa"/>
          </w:tcPr>
          <w:p w14:paraId="516493C4" w14:textId="77777777" w:rsidR="00B26348" w:rsidRDefault="00000000">
            <w:r>
              <w:t>○ Lower leg(s)</w:t>
            </w:r>
          </w:p>
        </w:tc>
      </w:tr>
      <w:tr w:rsidR="00B26348" w14:paraId="77274755" w14:textId="77777777">
        <w:tc>
          <w:tcPr>
            <w:tcW w:w="5256" w:type="dxa"/>
          </w:tcPr>
          <w:p w14:paraId="1716CC9B" w14:textId="77777777" w:rsidR="00B26348" w:rsidRDefault="00000000">
            <w:r>
              <w:t>○ Multiple leg locations</w:t>
            </w:r>
          </w:p>
        </w:tc>
        <w:tc>
          <w:tcPr>
            <w:tcW w:w="5256" w:type="dxa"/>
          </w:tcPr>
          <w:p w14:paraId="60B4121A" w14:textId="77777777" w:rsidR="00B26348" w:rsidRDefault="00000000">
            <w:r>
              <w:t>○ Knee(s) and leg(s)</w:t>
            </w:r>
          </w:p>
        </w:tc>
      </w:tr>
      <w:tr w:rsidR="00B26348" w14:paraId="589D8CC1" w14:textId="77777777">
        <w:tc>
          <w:tcPr>
            <w:tcW w:w="5256" w:type="dxa"/>
          </w:tcPr>
          <w:p w14:paraId="38E88A8E" w14:textId="77777777" w:rsidR="00B26348" w:rsidRDefault="00000000">
            <w:r>
              <w:t>○ Ankle(s)</w:t>
            </w:r>
          </w:p>
        </w:tc>
        <w:tc>
          <w:tcPr>
            <w:tcW w:w="5256" w:type="dxa"/>
          </w:tcPr>
          <w:p w14:paraId="4C183B08" w14:textId="77777777" w:rsidR="00B26348" w:rsidRDefault="00000000">
            <w:r>
              <w:t>○ Foot (feet)</w:t>
            </w:r>
          </w:p>
        </w:tc>
      </w:tr>
      <w:tr w:rsidR="00B26348" w14:paraId="7905FC5B" w14:textId="77777777">
        <w:tc>
          <w:tcPr>
            <w:tcW w:w="5256" w:type="dxa"/>
          </w:tcPr>
          <w:p w14:paraId="2F2DA2B4" w14:textId="77777777" w:rsidR="00B26348" w:rsidRDefault="00000000">
            <w:r>
              <w:t>○ Top of Foot (feet)</w:t>
            </w:r>
          </w:p>
        </w:tc>
        <w:tc>
          <w:tcPr>
            <w:tcW w:w="5256" w:type="dxa"/>
          </w:tcPr>
          <w:p w14:paraId="04C79E06" w14:textId="77777777" w:rsidR="00B26348" w:rsidRDefault="00000000">
            <w:r>
              <w:t>○ Sole(s)</w:t>
            </w:r>
          </w:p>
        </w:tc>
      </w:tr>
      <w:tr w:rsidR="00B26348" w14:paraId="696670C6" w14:textId="77777777">
        <w:tc>
          <w:tcPr>
            <w:tcW w:w="5256" w:type="dxa"/>
          </w:tcPr>
          <w:p w14:paraId="75AF2764" w14:textId="77777777" w:rsidR="00B26348" w:rsidRDefault="00000000">
            <w:r>
              <w:t>○ Sole(s), unspecified</w:t>
            </w:r>
          </w:p>
        </w:tc>
        <w:tc>
          <w:tcPr>
            <w:tcW w:w="5256" w:type="dxa"/>
          </w:tcPr>
          <w:p w14:paraId="5B871CBD" w14:textId="77777777" w:rsidR="00B26348" w:rsidRDefault="00000000">
            <w:r>
              <w:t>○ Ball(s) of the foot</w:t>
            </w:r>
          </w:p>
        </w:tc>
      </w:tr>
      <w:tr w:rsidR="00B26348" w14:paraId="786677CB" w14:textId="77777777">
        <w:tc>
          <w:tcPr>
            <w:tcW w:w="5256" w:type="dxa"/>
          </w:tcPr>
          <w:p w14:paraId="1A014E46" w14:textId="77777777" w:rsidR="00B26348" w:rsidRDefault="00000000">
            <w:r>
              <w:t>○ Arch(es), instep(s)</w:t>
            </w:r>
          </w:p>
        </w:tc>
        <w:tc>
          <w:tcPr>
            <w:tcW w:w="5256" w:type="dxa"/>
          </w:tcPr>
          <w:p w14:paraId="3F248DF3" w14:textId="77777777" w:rsidR="00B26348" w:rsidRDefault="00000000">
            <w:r>
              <w:t>○ Heel(s)</w:t>
            </w:r>
          </w:p>
        </w:tc>
      </w:tr>
      <w:tr w:rsidR="00B26348" w14:paraId="5F7FBEA9" w14:textId="77777777">
        <w:tc>
          <w:tcPr>
            <w:tcW w:w="5256" w:type="dxa"/>
          </w:tcPr>
          <w:p w14:paraId="0E0EA2C1" w14:textId="77777777" w:rsidR="00B26348" w:rsidRDefault="00000000">
            <w:r>
              <w:t>○ Multiple sole locations</w:t>
            </w:r>
          </w:p>
        </w:tc>
        <w:tc>
          <w:tcPr>
            <w:tcW w:w="5256" w:type="dxa"/>
          </w:tcPr>
          <w:p w14:paraId="62869144" w14:textId="77777777" w:rsidR="00B26348" w:rsidRDefault="00000000">
            <w:r>
              <w:t>○ Toes(s), toenail(s)</w:t>
            </w:r>
          </w:p>
        </w:tc>
      </w:tr>
      <w:tr w:rsidR="00B26348" w14:paraId="7FF32C93" w14:textId="77777777">
        <w:tc>
          <w:tcPr>
            <w:tcW w:w="5256" w:type="dxa"/>
          </w:tcPr>
          <w:p w14:paraId="42C234E2" w14:textId="77777777" w:rsidR="00B26348" w:rsidRDefault="00000000">
            <w:r>
              <w:t>○ Multiple foot (feet) locations</w:t>
            </w:r>
          </w:p>
        </w:tc>
        <w:tc>
          <w:tcPr>
            <w:tcW w:w="5256" w:type="dxa"/>
          </w:tcPr>
          <w:p w14:paraId="2F7393A0" w14:textId="77777777" w:rsidR="00B26348" w:rsidRDefault="00000000">
            <w:r>
              <w:t>○ Multiple lower extremities locations</w:t>
            </w:r>
          </w:p>
        </w:tc>
      </w:tr>
      <w:tr w:rsidR="00B26348" w14:paraId="105CF33D" w14:textId="77777777">
        <w:tc>
          <w:tcPr>
            <w:tcW w:w="5256" w:type="dxa"/>
          </w:tcPr>
          <w:p w14:paraId="2F02003C" w14:textId="77777777" w:rsidR="00B26348" w:rsidRDefault="00000000">
            <w:r>
              <w:t>○ Foot (feet) and leg(s)</w:t>
            </w:r>
          </w:p>
        </w:tc>
        <w:tc>
          <w:tcPr>
            <w:tcW w:w="5256" w:type="dxa"/>
          </w:tcPr>
          <w:p w14:paraId="7ACFC8F2" w14:textId="77777777" w:rsidR="00B26348" w:rsidRDefault="00000000">
            <w:r>
              <w:t>○ Foot(feet) and knee(s)</w:t>
            </w:r>
          </w:p>
        </w:tc>
      </w:tr>
      <w:tr w:rsidR="00B26348" w14:paraId="5B0DDF3B" w14:textId="77777777">
        <w:tc>
          <w:tcPr>
            <w:tcW w:w="5256" w:type="dxa"/>
          </w:tcPr>
          <w:p w14:paraId="58EC206F" w14:textId="77777777" w:rsidR="00B26348" w:rsidRDefault="00000000">
            <w:r>
              <w:t>○ Foot (feet) and ankle(s)</w:t>
            </w:r>
          </w:p>
        </w:tc>
        <w:tc>
          <w:tcPr>
            <w:tcW w:w="5256" w:type="dxa"/>
          </w:tcPr>
          <w:p w14:paraId="75A521C8" w14:textId="77777777" w:rsidR="00B26348" w:rsidRDefault="00000000">
            <w:r>
              <w:t>○ Ankle(s) and leg(s)</w:t>
            </w:r>
          </w:p>
        </w:tc>
      </w:tr>
      <w:tr w:rsidR="00B26348" w14:paraId="041AB58E" w14:textId="77777777">
        <w:tc>
          <w:tcPr>
            <w:tcW w:w="5256" w:type="dxa"/>
          </w:tcPr>
          <w:p w14:paraId="3E39B1BA" w14:textId="77777777" w:rsidR="00B26348" w:rsidRDefault="00000000">
            <w:r>
              <w:t>○ Ankle(s) and knee(s)</w:t>
            </w:r>
          </w:p>
        </w:tc>
        <w:tc>
          <w:tcPr>
            <w:tcW w:w="5256" w:type="dxa"/>
          </w:tcPr>
          <w:p w14:paraId="4663F780" w14:textId="77777777" w:rsidR="00B26348" w:rsidRDefault="00000000">
            <w:r>
              <w:t>○ Body Systems</w:t>
            </w:r>
          </w:p>
        </w:tc>
      </w:tr>
      <w:tr w:rsidR="00B26348" w14:paraId="092A5EFE" w14:textId="77777777">
        <w:tc>
          <w:tcPr>
            <w:tcW w:w="5256" w:type="dxa"/>
          </w:tcPr>
          <w:p w14:paraId="0FB3CA14" w14:textId="77777777" w:rsidR="00B26348" w:rsidRDefault="00000000">
            <w:r>
              <w:t>○ Multiple Body Parts</w:t>
            </w:r>
          </w:p>
        </w:tc>
        <w:tc>
          <w:tcPr>
            <w:tcW w:w="5256" w:type="dxa"/>
          </w:tcPr>
          <w:p w14:paraId="7F5C0B4C" w14:textId="77777777" w:rsidR="00B26348" w:rsidRDefault="00000000">
            <w:r>
              <w:t>○ Head and neck</w:t>
            </w:r>
          </w:p>
        </w:tc>
      </w:tr>
      <w:tr w:rsidR="00B26348" w14:paraId="2A6FAF53" w14:textId="77777777">
        <w:tc>
          <w:tcPr>
            <w:tcW w:w="5256" w:type="dxa"/>
          </w:tcPr>
          <w:p w14:paraId="398AFDD5" w14:textId="77777777" w:rsidR="00B26348" w:rsidRDefault="00000000">
            <w:r>
              <w:t>○ Head, neck, and trunk</w:t>
            </w:r>
          </w:p>
        </w:tc>
        <w:tc>
          <w:tcPr>
            <w:tcW w:w="5256" w:type="dxa"/>
          </w:tcPr>
          <w:p w14:paraId="243899C4" w14:textId="77777777" w:rsidR="00B26348" w:rsidRDefault="00000000">
            <w:r>
              <w:t>○ Head and trunk</w:t>
            </w:r>
          </w:p>
        </w:tc>
      </w:tr>
      <w:tr w:rsidR="00B26348" w14:paraId="122D66AF" w14:textId="77777777">
        <w:tc>
          <w:tcPr>
            <w:tcW w:w="5256" w:type="dxa"/>
          </w:tcPr>
          <w:p w14:paraId="19A5C2B2" w14:textId="77777777" w:rsidR="00B26348" w:rsidRDefault="00000000">
            <w:r>
              <w:t>○ Neck and back</w:t>
            </w:r>
          </w:p>
        </w:tc>
        <w:tc>
          <w:tcPr>
            <w:tcW w:w="5256" w:type="dxa"/>
          </w:tcPr>
          <w:p w14:paraId="072ADB58" w14:textId="77777777" w:rsidR="00B26348" w:rsidRDefault="00000000">
            <w:r>
              <w:t>○ Shoulder(s) and back</w:t>
            </w:r>
          </w:p>
        </w:tc>
      </w:tr>
      <w:tr w:rsidR="00B26348" w14:paraId="58A257FE" w14:textId="77777777">
        <w:tc>
          <w:tcPr>
            <w:tcW w:w="5256" w:type="dxa"/>
          </w:tcPr>
          <w:p w14:paraId="72C90563" w14:textId="77777777" w:rsidR="00B26348" w:rsidRDefault="00000000">
            <w:r>
              <w:t>○ Hip(s) and leg(s)</w:t>
            </w:r>
          </w:p>
        </w:tc>
        <w:tc>
          <w:tcPr>
            <w:tcW w:w="5256" w:type="dxa"/>
          </w:tcPr>
          <w:p w14:paraId="24E0A18D" w14:textId="77777777" w:rsidR="00B26348" w:rsidRDefault="00000000">
            <w:r>
              <w:t>○ Upper and lower limb(s)</w:t>
            </w:r>
          </w:p>
        </w:tc>
      </w:tr>
      <w:tr w:rsidR="00B26348" w14:paraId="30BFFD21" w14:textId="77777777">
        <w:tc>
          <w:tcPr>
            <w:tcW w:w="5256" w:type="dxa"/>
          </w:tcPr>
          <w:p w14:paraId="671686D5" w14:textId="77777777" w:rsidR="00B26348" w:rsidRDefault="00000000">
            <w:r>
              <w:t>○ Other multiple body parts</w:t>
            </w:r>
          </w:p>
        </w:tc>
        <w:tc>
          <w:tcPr>
            <w:tcW w:w="5256" w:type="dxa"/>
          </w:tcPr>
          <w:p w14:paraId="663F983B" w14:textId="77777777" w:rsidR="00B26348" w:rsidRDefault="00000000">
            <w:r>
              <w:t>○ Whole body</w:t>
            </w:r>
          </w:p>
        </w:tc>
      </w:tr>
      <w:tr w:rsidR="00B26348" w14:paraId="2EDC7FB4" w14:textId="77777777">
        <w:tc>
          <w:tcPr>
            <w:tcW w:w="5256" w:type="dxa"/>
          </w:tcPr>
          <w:p w14:paraId="505EB1D4" w14:textId="77777777" w:rsidR="00B26348" w:rsidRDefault="00000000">
            <w:r>
              <w:t>○ Other Body Parts</w:t>
            </w:r>
          </w:p>
        </w:tc>
        <w:tc>
          <w:tcPr>
            <w:tcW w:w="5256" w:type="dxa"/>
          </w:tcPr>
          <w:p w14:paraId="5BD8FFDC" w14:textId="77777777" w:rsidR="00B26348" w:rsidRDefault="00000000">
            <w:r>
              <w:t>○ Prosthetic and orthopedic devices</w:t>
            </w:r>
          </w:p>
        </w:tc>
      </w:tr>
      <w:tr w:rsidR="00B26348" w14:paraId="3DF29903" w14:textId="77777777">
        <w:tc>
          <w:tcPr>
            <w:tcW w:w="5256" w:type="dxa"/>
          </w:tcPr>
          <w:p w14:paraId="5C1BDBA1" w14:textId="77777777" w:rsidR="00B26348" w:rsidRDefault="00000000">
            <w:r>
              <w:t>○ Prosthetic and orthopedic devices of the head</w:t>
            </w:r>
          </w:p>
        </w:tc>
        <w:tc>
          <w:tcPr>
            <w:tcW w:w="5256" w:type="dxa"/>
          </w:tcPr>
          <w:p w14:paraId="33C59504" w14:textId="77777777" w:rsidR="00B26348" w:rsidRDefault="00000000">
            <w:r>
              <w:t>○ Prosthetic and orthopedic devices of the trunk</w:t>
            </w:r>
          </w:p>
        </w:tc>
      </w:tr>
      <w:tr w:rsidR="00B26348" w14:paraId="1D5D75D7" w14:textId="77777777">
        <w:tc>
          <w:tcPr>
            <w:tcW w:w="5256" w:type="dxa"/>
          </w:tcPr>
          <w:p w14:paraId="1EE4EAC6" w14:textId="77777777" w:rsidR="00B26348" w:rsidRDefault="00000000">
            <w:r>
              <w:t>○ Prosthetic and orthopedic devices of the upper extremities</w:t>
            </w:r>
          </w:p>
        </w:tc>
        <w:tc>
          <w:tcPr>
            <w:tcW w:w="5256" w:type="dxa"/>
          </w:tcPr>
          <w:p w14:paraId="4F0F69DF" w14:textId="77777777" w:rsidR="00B26348" w:rsidRDefault="00000000">
            <w:r>
              <w:t>○ Prosthetic and orthopedic devices of the lower extremities</w:t>
            </w:r>
          </w:p>
        </w:tc>
      </w:tr>
      <w:tr w:rsidR="00B26348" w14:paraId="6A12BD4C" w14:textId="77777777">
        <w:tc>
          <w:tcPr>
            <w:tcW w:w="5256" w:type="dxa"/>
          </w:tcPr>
          <w:p w14:paraId="257E8D2D" w14:textId="77777777" w:rsidR="00B26348" w:rsidRDefault="00000000">
            <w:r>
              <w:t>○ Prosthetic and orthopedic devices involving multiple body parts</w:t>
            </w:r>
          </w:p>
        </w:tc>
        <w:tc>
          <w:tcPr>
            <w:tcW w:w="5256" w:type="dxa"/>
          </w:tcPr>
          <w:p w14:paraId="02FAC98C" w14:textId="77777777" w:rsidR="00B26348" w:rsidRDefault="00000000">
            <w:r>
              <w:t>○ Nonclassifiable</w:t>
            </w:r>
          </w:p>
        </w:tc>
      </w:tr>
      <w:tr w:rsidR="00B26348" w14:paraId="16A00F9F" w14:textId="77777777">
        <w:tc>
          <w:tcPr>
            <w:tcW w:w="5256" w:type="dxa"/>
          </w:tcPr>
          <w:p w14:paraId="6BF50AB7" w14:textId="77777777" w:rsidR="00B26348" w:rsidRDefault="00000000">
            <w:r>
              <w:t>○ Respiratory System</w:t>
            </w:r>
          </w:p>
        </w:tc>
        <w:tc>
          <w:tcPr>
            <w:tcW w:w="5256" w:type="dxa"/>
          </w:tcPr>
          <w:p w14:paraId="32A8F3DC" w14:textId="77777777" w:rsidR="00B26348" w:rsidRDefault="00B26348"/>
        </w:tc>
      </w:tr>
    </w:tbl>
    <w:p w14:paraId="1584124B" w14:textId="77777777" w:rsidR="00B26348" w:rsidRDefault="00B26348"/>
    <w:p w14:paraId="06BE7E52" w14:textId="77777777" w:rsidR="00B26348" w:rsidRDefault="00000000">
      <w:r>
        <w:rPr>
          <w:b/>
        </w:rPr>
        <w:t>123. Injury Type (#3)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89032F2" w14:textId="77777777">
        <w:tc>
          <w:tcPr>
            <w:tcW w:w="5256" w:type="dxa"/>
          </w:tcPr>
          <w:p w14:paraId="5500D6AC" w14:textId="77777777" w:rsidR="00B26348" w:rsidRDefault="00000000">
            <w:r>
              <w:t>○ Abrasion</w:t>
            </w:r>
          </w:p>
        </w:tc>
        <w:tc>
          <w:tcPr>
            <w:tcW w:w="5256" w:type="dxa"/>
          </w:tcPr>
          <w:p w14:paraId="1C3857E2" w14:textId="77777777" w:rsidR="00B26348" w:rsidRDefault="00000000">
            <w:r>
              <w:t>○ Amputation</w:t>
            </w:r>
          </w:p>
        </w:tc>
      </w:tr>
      <w:tr w:rsidR="00B26348" w14:paraId="5A245BBA" w14:textId="77777777">
        <w:tc>
          <w:tcPr>
            <w:tcW w:w="5256" w:type="dxa"/>
          </w:tcPr>
          <w:p w14:paraId="0EFF5073" w14:textId="77777777" w:rsidR="00B26348" w:rsidRDefault="00000000">
            <w:r>
              <w:t>○ Asphyxia</w:t>
            </w:r>
          </w:p>
        </w:tc>
        <w:tc>
          <w:tcPr>
            <w:tcW w:w="5256" w:type="dxa"/>
          </w:tcPr>
          <w:p w14:paraId="73BDF9C8" w14:textId="77777777" w:rsidR="00B26348" w:rsidRDefault="00000000">
            <w:r>
              <w:t>○ Avulsion</w:t>
            </w:r>
          </w:p>
        </w:tc>
      </w:tr>
      <w:tr w:rsidR="00B26348" w14:paraId="3B2DD9B8" w14:textId="77777777">
        <w:tc>
          <w:tcPr>
            <w:tcW w:w="5256" w:type="dxa"/>
          </w:tcPr>
          <w:p w14:paraId="3FDFC1F7" w14:textId="77777777" w:rsidR="00B26348" w:rsidRDefault="00000000">
            <w:r>
              <w:t>○ Broken/chipped/cracked/fractured bones (including teeth)</w:t>
            </w:r>
          </w:p>
        </w:tc>
        <w:tc>
          <w:tcPr>
            <w:tcW w:w="5256" w:type="dxa"/>
          </w:tcPr>
          <w:p w14:paraId="062100F1" w14:textId="77777777" w:rsidR="00B26348" w:rsidRDefault="00000000">
            <w:r>
              <w:t>○ Burn (Heat or Chemical)</w:t>
            </w:r>
          </w:p>
        </w:tc>
      </w:tr>
      <w:tr w:rsidR="00B26348" w14:paraId="64B92041" w14:textId="77777777">
        <w:tc>
          <w:tcPr>
            <w:tcW w:w="5256" w:type="dxa"/>
          </w:tcPr>
          <w:p w14:paraId="69063C36" w14:textId="77777777" w:rsidR="00B26348" w:rsidRDefault="00000000">
            <w:r>
              <w:t>○ Contusion (Bruise)</w:t>
            </w:r>
          </w:p>
        </w:tc>
        <w:tc>
          <w:tcPr>
            <w:tcW w:w="5256" w:type="dxa"/>
          </w:tcPr>
          <w:p w14:paraId="2F40D1B0" w14:textId="77777777" w:rsidR="00B26348" w:rsidRDefault="00000000">
            <w:r>
              <w:t>○ Dislocation</w:t>
            </w:r>
          </w:p>
        </w:tc>
      </w:tr>
      <w:tr w:rsidR="00B26348" w14:paraId="1F2C33D9" w14:textId="77777777">
        <w:tc>
          <w:tcPr>
            <w:tcW w:w="5256" w:type="dxa"/>
          </w:tcPr>
          <w:p w14:paraId="2D175D38" w14:textId="77777777" w:rsidR="00B26348" w:rsidRDefault="00000000">
            <w:r>
              <w:t>○ Electrical Shock</w:t>
            </w:r>
          </w:p>
        </w:tc>
        <w:tc>
          <w:tcPr>
            <w:tcW w:w="5256" w:type="dxa"/>
          </w:tcPr>
          <w:p w14:paraId="745FEDA1" w14:textId="77777777" w:rsidR="00B26348" w:rsidRDefault="00000000">
            <w:r>
              <w:t>○ Fatality</w:t>
            </w:r>
          </w:p>
        </w:tc>
      </w:tr>
      <w:tr w:rsidR="00B26348" w14:paraId="45059E22" w14:textId="77777777">
        <w:tc>
          <w:tcPr>
            <w:tcW w:w="5256" w:type="dxa"/>
          </w:tcPr>
          <w:p w14:paraId="7DCDD722" w14:textId="77777777" w:rsidR="00B26348" w:rsidRDefault="00000000">
            <w:r>
              <w:t>○ Heat Exhaustion / Stroke</w:t>
            </w:r>
          </w:p>
        </w:tc>
        <w:tc>
          <w:tcPr>
            <w:tcW w:w="5256" w:type="dxa"/>
          </w:tcPr>
          <w:p w14:paraId="5CC3223E" w14:textId="77777777" w:rsidR="00B26348" w:rsidRDefault="00000000">
            <w:r>
              <w:t>○ Hernia</w:t>
            </w:r>
          </w:p>
        </w:tc>
      </w:tr>
      <w:tr w:rsidR="00B26348" w14:paraId="730D3163" w14:textId="77777777">
        <w:tc>
          <w:tcPr>
            <w:tcW w:w="5256" w:type="dxa"/>
          </w:tcPr>
          <w:p w14:paraId="039050A0" w14:textId="77777777" w:rsidR="00B26348" w:rsidRDefault="00000000">
            <w:r>
              <w:t>○ Illness</w:t>
            </w:r>
          </w:p>
        </w:tc>
        <w:tc>
          <w:tcPr>
            <w:tcW w:w="5256" w:type="dxa"/>
          </w:tcPr>
          <w:p w14:paraId="5271CE89" w14:textId="77777777" w:rsidR="00B26348" w:rsidRDefault="00000000">
            <w:r>
              <w:t>○ Impalement</w:t>
            </w:r>
          </w:p>
        </w:tc>
      </w:tr>
      <w:tr w:rsidR="00B26348" w14:paraId="7CBA10AF" w14:textId="77777777">
        <w:tc>
          <w:tcPr>
            <w:tcW w:w="5256" w:type="dxa"/>
          </w:tcPr>
          <w:p w14:paraId="5C2C9814" w14:textId="77777777" w:rsidR="00B26348" w:rsidRDefault="00000000">
            <w:r>
              <w:t>○ Inflammation</w:t>
            </w:r>
          </w:p>
        </w:tc>
        <w:tc>
          <w:tcPr>
            <w:tcW w:w="5256" w:type="dxa"/>
          </w:tcPr>
          <w:p w14:paraId="35D30D82" w14:textId="77777777" w:rsidR="00B26348" w:rsidRDefault="00000000">
            <w:r>
              <w:t>○ Laceration</w:t>
            </w:r>
          </w:p>
        </w:tc>
      </w:tr>
      <w:tr w:rsidR="00B26348" w14:paraId="7841A0E6" w14:textId="77777777">
        <w:tc>
          <w:tcPr>
            <w:tcW w:w="5256" w:type="dxa"/>
          </w:tcPr>
          <w:p w14:paraId="091F0F53" w14:textId="77777777" w:rsidR="00B26348" w:rsidRDefault="00000000">
            <w:r>
              <w:t>○ Loss of Eye</w:t>
            </w:r>
          </w:p>
        </w:tc>
        <w:tc>
          <w:tcPr>
            <w:tcW w:w="5256" w:type="dxa"/>
          </w:tcPr>
          <w:p w14:paraId="079B9F79" w14:textId="77777777" w:rsidR="00B26348" w:rsidRDefault="00000000">
            <w:r>
              <w:t>○ Loss of Consciousness</w:t>
            </w:r>
          </w:p>
        </w:tc>
      </w:tr>
      <w:tr w:rsidR="00B26348" w14:paraId="3ABB348D" w14:textId="77777777">
        <w:tc>
          <w:tcPr>
            <w:tcW w:w="5256" w:type="dxa"/>
          </w:tcPr>
          <w:p w14:paraId="08C67D63" w14:textId="77777777" w:rsidR="00B26348" w:rsidRDefault="00000000">
            <w:r>
              <w:t>○ Puncture/foreign object</w:t>
            </w:r>
          </w:p>
        </w:tc>
        <w:tc>
          <w:tcPr>
            <w:tcW w:w="5256" w:type="dxa"/>
          </w:tcPr>
          <w:p w14:paraId="41C4ECBF" w14:textId="77777777" w:rsidR="00B26348" w:rsidRDefault="00000000">
            <w:r>
              <w:t>○ Punctured Eardrum</w:t>
            </w:r>
          </w:p>
        </w:tc>
      </w:tr>
      <w:tr w:rsidR="00B26348" w14:paraId="3689C3E9" w14:textId="77777777">
        <w:tc>
          <w:tcPr>
            <w:tcW w:w="5256" w:type="dxa"/>
          </w:tcPr>
          <w:p w14:paraId="3ADBE4E8" w14:textId="77777777" w:rsidR="00B26348" w:rsidRDefault="00000000">
            <w:r>
              <w:t>○ Skin Irritation</w:t>
            </w:r>
          </w:p>
        </w:tc>
        <w:tc>
          <w:tcPr>
            <w:tcW w:w="5256" w:type="dxa"/>
          </w:tcPr>
          <w:p w14:paraId="20E97066" w14:textId="77777777" w:rsidR="00B26348" w:rsidRDefault="00000000">
            <w:r>
              <w:t>○ Sprain / Strain</w:t>
            </w:r>
          </w:p>
        </w:tc>
      </w:tr>
      <w:tr w:rsidR="00B26348" w14:paraId="0EC19986" w14:textId="77777777">
        <w:tc>
          <w:tcPr>
            <w:tcW w:w="5256" w:type="dxa"/>
          </w:tcPr>
          <w:p w14:paraId="5E2D86BA" w14:textId="77777777" w:rsidR="00B26348" w:rsidRDefault="00000000">
            <w:r>
              <w:t>○ Other</w:t>
            </w:r>
          </w:p>
        </w:tc>
        <w:tc>
          <w:tcPr>
            <w:tcW w:w="5256" w:type="dxa"/>
          </w:tcPr>
          <w:p w14:paraId="1396798C" w14:textId="77777777" w:rsidR="00B26348" w:rsidRDefault="00B26348"/>
        </w:tc>
      </w:tr>
    </w:tbl>
    <w:p w14:paraId="342B5CDB" w14:textId="77777777" w:rsidR="00B26348" w:rsidRDefault="00B26348"/>
    <w:p w14:paraId="7E9619B8" w14:textId="77777777" w:rsidR="00B26348" w:rsidRDefault="00000000">
      <w:r>
        <w:rPr>
          <w:b/>
        </w:rPr>
        <w:t>124. Main Cause of Injury (#3)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8B5F6C1" w14:textId="77777777">
        <w:tc>
          <w:tcPr>
            <w:tcW w:w="5256" w:type="dxa"/>
          </w:tcPr>
          <w:p w14:paraId="5F6591B7" w14:textId="77777777" w:rsidR="00B26348" w:rsidRDefault="00000000">
            <w:r>
              <w:t>○ Contact with Objects &amp; Equipment</w:t>
            </w:r>
          </w:p>
        </w:tc>
        <w:tc>
          <w:tcPr>
            <w:tcW w:w="5256" w:type="dxa"/>
          </w:tcPr>
          <w:p w14:paraId="56940CA5" w14:textId="77777777" w:rsidR="00B26348" w:rsidRDefault="00000000">
            <w:r>
              <w:t>○ Caught in</w:t>
            </w:r>
          </w:p>
        </w:tc>
      </w:tr>
      <w:tr w:rsidR="00B26348" w14:paraId="59A04D5D" w14:textId="77777777">
        <w:tc>
          <w:tcPr>
            <w:tcW w:w="5256" w:type="dxa"/>
          </w:tcPr>
          <w:p w14:paraId="47C7F14D" w14:textId="77777777" w:rsidR="00B26348" w:rsidRDefault="00000000">
            <w:r>
              <w:t>○ Caught between rolling powered vehicle and other object</w:t>
            </w:r>
          </w:p>
        </w:tc>
        <w:tc>
          <w:tcPr>
            <w:tcW w:w="5256" w:type="dxa"/>
          </w:tcPr>
          <w:p w14:paraId="5C80F0BC" w14:textId="77777777" w:rsidR="00B26348" w:rsidRDefault="00000000">
            <w:r>
              <w:t>○ Caught in or compressed by equipment or objects</w:t>
            </w:r>
          </w:p>
        </w:tc>
      </w:tr>
      <w:tr w:rsidR="00B26348" w14:paraId="01DBC138" w14:textId="77777777">
        <w:tc>
          <w:tcPr>
            <w:tcW w:w="5256" w:type="dxa"/>
          </w:tcPr>
          <w:p w14:paraId="75C4C64B" w14:textId="77777777" w:rsidR="00B26348" w:rsidRDefault="00000000">
            <w:r>
              <w:t>○ Caught in running equipment or machinery</w:t>
            </w:r>
          </w:p>
        </w:tc>
        <w:tc>
          <w:tcPr>
            <w:tcW w:w="5256" w:type="dxa"/>
          </w:tcPr>
          <w:p w14:paraId="18F81F76" w14:textId="77777777" w:rsidR="00B26348" w:rsidRDefault="00000000">
            <w:r>
              <w:t>○ Caught in running equipment or machinery during maintenance, cleaning</w:t>
            </w:r>
          </w:p>
        </w:tc>
      </w:tr>
      <w:tr w:rsidR="00B26348" w14:paraId="2B10D8C1" w14:textId="77777777">
        <w:tc>
          <w:tcPr>
            <w:tcW w:w="5256" w:type="dxa"/>
          </w:tcPr>
          <w:p w14:paraId="66904288" w14:textId="77777777" w:rsidR="00B26348" w:rsidRDefault="00000000">
            <w:r>
              <w:t>○ Caught in running equipment or machinery during regular operation</w:t>
            </w:r>
          </w:p>
        </w:tc>
        <w:tc>
          <w:tcPr>
            <w:tcW w:w="5256" w:type="dxa"/>
          </w:tcPr>
          <w:p w14:paraId="4755364C" w14:textId="77777777" w:rsidR="00B26348" w:rsidRDefault="00000000">
            <w:r>
              <w:t>○ Compressed or pinched between two stationary objects</w:t>
            </w:r>
          </w:p>
        </w:tc>
      </w:tr>
      <w:tr w:rsidR="00B26348" w14:paraId="2601158C" w14:textId="77777777">
        <w:tc>
          <w:tcPr>
            <w:tcW w:w="5256" w:type="dxa"/>
          </w:tcPr>
          <w:p w14:paraId="4058211B" w14:textId="77777777" w:rsidR="00B26348" w:rsidRDefault="00000000">
            <w:r>
              <w:t>○ Compressed or pinched by shifting objects or equipment</w:t>
            </w:r>
          </w:p>
        </w:tc>
        <w:tc>
          <w:tcPr>
            <w:tcW w:w="5256" w:type="dxa"/>
          </w:tcPr>
          <w:p w14:paraId="0FFADD1B" w14:textId="77777777" w:rsidR="00B26348" w:rsidRDefault="00000000">
            <w:r>
              <w:t>○ Engulfment in other collapsing material</w:t>
            </w:r>
          </w:p>
        </w:tc>
      </w:tr>
      <w:tr w:rsidR="00B26348" w14:paraId="6A99E0EA" w14:textId="77777777">
        <w:tc>
          <w:tcPr>
            <w:tcW w:w="5256" w:type="dxa"/>
          </w:tcPr>
          <w:p w14:paraId="12A4734E" w14:textId="77777777" w:rsidR="00B26348" w:rsidRDefault="00000000">
            <w:r>
              <w:t>○ Entangled in other object or equipment</w:t>
            </w:r>
          </w:p>
        </w:tc>
        <w:tc>
          <w:tcPr>
            <w:tcW w:w="5256" w:type="dxa"/>
          </w:tcPr>
          <w:p w14:paraId="49E829D6" w14:textId="77777777" w:rsidR="00B26348" w:rsidRDefault="00000000">
            <w:r>
              <w:t>○ Excavation or trenching cave-in</w:t>
            </w:r>
          </w:p>
        </w:tc>
      </w:tr>
      <w:tr w:rsidR="00B26348" w14:paraId="4BEE02B7" w14:textId="77777777">
        <w:tc>
          <w:tcPr>
            <w:tcW w:w="5256" w:type="dxa"/>
          </w:tcPr>
          <w:p w14:paraId="2C56599C" w14:textId="77777777" w:rsidR="00B26348" w:rsidRDefault="00000000">
            <w:r>
              <w:t>○ Landslide</w:t>
            </w:r>
          </w:p>
        </w:tc>
        <w:tc>
          <w:tcPr>
            <w:tcW w:w="5256" w:type="dxa"/>
          </w:tcPr>
          <w:p w14:paraId="07B87F08" w14:textId="77777777" w:rsidR="00B26348" w:rsidRDefault="00000000">
            <w:r>
              <w:t>○ Mine collapse or cave-in</w:t>
            </w:r>
          </w:p>
        </w:tc>
      </w:tr>
      <w:tr w:rsidR="00B26348" w14:paraId="77661877" w14:textId="77777777">
        <w:tc>
          <w:tcPr>
            <w:tcW w:w="5256" w:type="dxa"/>
          </w:tcPr>
          <w:p w14:paraId="04EAF1CA" w14:textId="77777777" w:rsidR="00B26348" w:rsidRDefault="00000000">
            <w:r>
              <w:t>○ Other cave-in</w:t>
            </w:r>
          </w:p>
        </w:tc>
        <w:tc>
          <w:tcPr>
            <w:tcW w:w="5256" w:type="dxa"/>
          </w:tcPr>
          <w:p w14:paraId="444A748D" w14:textId="77777777" w:rsidR="00B26348" w:rsidRDefault="00000000">
            <w:r>
              <w:t>○ Contact</w:t>
            </w:r>
          </w:p>
        </w:tc>
      </w:tr>
      <w:tr w:rsidR="00B26348" w14:paraId="2B6A84D0" w14:textId="77777777">
        <w:tc>
          <w:tcPr>
            <w:tcW w:w="5256" w:type="dxa"/>
          </w:tcPr>
          <w:p w14:paraId="22C585DE" w14:textId="77777777" w:rsidR="00B26348" w:rsidRDefault="00000000">
            <w:r>
              <w:t>○ Contact with objects and equipment</w:t>
            </w:r>
          </w:p>
        </w:tc>
        <w:tc>
          <w:tcPr>
            <w:tcW w:w="5256" w:type="dxa"/>
          </w:tcPr>
          <w:p w14:paraId="0EAD5A36" w14:textId="77777777" w:rsidR="00B26348" w:rsidRDefault="00000000">
            <w:r>
              <w:t>○ Injured by handheld object or equipment</w:t>
            </w:r>
          </w:p>
        </w:tc>
      </w:tr>
      <w:tr w:rsidR="00B26348" w14:paraId="6F78B1F4" w14:textId="77777777">
        <w:tc>
          <w:tcPr>
            <w:tcW w:w="5256" w:type="dxa"/>
          </w:tcPr>
          <w:p w14:paraId="3075E612" w14:textId="77777777" w:rsidR="00B26348" w:rsidRDefault="00000000">
            <w:r>
              <w:t>○ Injured by object breaking in hand</w:t>
            </w:r>
          </w:p>
        </w:tc>
        <w:tc>
          <w:tcPr>
            <w:tcW w:w="5256" w:type="dxa"/>
          </w:tcPr>
          <w:p w14:paraId="36081775" w14:textId="77777777" w:rsidR="00B26348" w:rsidRDefault="00000000">
            <w:r>
              <w:t>○ Injured by slipping or swinging object held by injured worker</w:t>
            </w:r>
          </w:p>
        </w:tc>
      </w:tr>
      <w:tr w:rsidR="00B26348" w14:paraId="11B3CF3E" w14:textId="77777777">
        <w:tc>
          <w:tcPr>
            <w:tcW w:w="5256" w:type="dxa"/>
          </w:tcPr>
          <w:p w14:paraId="044FBE4D" w14:textId="77777777" w:rsidR="00B26348" w:rsidRDefault="00000000">
            <w:r>
              <w:t>○ Injured by slipping or swinging object held by other person</w:t>
            </w:r>
          </w:p>
        </w:tc>
        <w:tc>
          <w:tcPr>
            <w:tcW w:w="5256" w:type="dxa"/>
          </w:tcPr>
          <w:p w14:paraId="02444FBE" w14:textId="77777777" w:rsidR="00B26348" w:rsidRDefault="00000000">
            <w:r>
              <w:t>○ Rubbed or abraded by foreign matter in eye</w:t>
            </w:r>
          </w:p>
        </w:tc>
      </w:tr>
      <w:tr w:rsidR="00B26348" w14:paraId="238F1566" w14:textId="77777777">
        <w:tc>
          <w:tcPr>
            <w:tcW w:w="5256" w:type="dxa"/>
          </w:tcPr>
          <w:p w14:paraId="3A223F3D" w14:textId="77777777" w:rsidR="00B26348" w:rsidRDefault="00000000">
            <w:r>
              <w:t>○ Rubbed or abraded by friction or pressure</w:t>
            </w:r>
          </w:p>
        </w:tc>
        <w:tc>
          <w:tcPr>
            <w:tcW w:w="5256" w:type="dxa"/>
          </w:tcPr>
          <w:p w14:paraId="4EE0DD1A" w14:textId="77777777" w:rsidR="00B26348" w:rsidRDefault="00000000">
            <w:r>
              <w:t>○ Rubbed or abraded by kneeling on surface</w:t>
            </w:r>
          </w:p>
        </w:tc>
      </w:tr>
      <w:tr w:rsidR="00B26348" w14:paraId="47C74083" w14:textId="77777777">
        <w:tc>
          <w:tcPr>
            <w:tcW w:w="5256" w:type="dxa"/>
          </w:tcPr>
          <w:p w14:paraId="4334B38F" w14:textId="77777777" w:rsidR="00B26348" w:rsidRDefault="00000000">
            <w:r>
              <w:t>○ Rubbed or abraded by objects being handled</w:t>
            </w:r>
          </w:p>
        </w:tc>
        <w:tc>
          <w:tcPr>
            <w:tcW w:w="5256" w:type="dxa"/>
          </w:tcPr>
          <w:p w14:paraId="57D9560E" w14:textId="77777777" w:rsidR="00B26348" w:rsidRDefault="00000000">
            <w:r>
              <w:t>○ Rubbed or abraded by shoes, apparel, or accessories</w:t>
            </w:r>
          </w:p>
        </w:tc>
      </w:tr>
      <w:tr w:rsidR="00B26348" w14:paraId="78A28267" w14:textId="77777777">
        <w:tc>
          <w:tcPr>
            <w:tcW w:w="5256" w:type="dxa"/>
          </w:tcPr>
          <w:p w14:paraId="4202AADF" w14:textId="77777777" w:rsidR="00B26348" w:rsidRDefault="00000000">
            <w:r>
              <w:t>○ Rubbed, abraded, or jarred by other machine or equipment vibration</w:t>
            </w:r>
          </w:p>
        </w:tc>
        <w:tc>
          <w:tcPr>
            <w:tcW w:w="5256" w:type="dxa"/>
          </w:tcPr>
          <w:p w14:paraId="7B61F936" w14:textId="77777777" w:rsidR="00B26348" w:rsidRDefault="00000000">
            <w:r>
              <w:t>○ Rubbed, abraded, or jarred by vehicle or mobile equipment vibration</w:t>
            </w:r>
          </w:p>
        </w:tc>
      </w:tr>
      <w:tr w:rsidR="00B26348" w14:paraId="4E075F63" w14:textId="77777777">
        <w:tc>
          <w:tcPr>
            <w:tcW w:w="5256" w:type="dxa"/>
          </w:tcPr>
          <w:p w14:paraId="0D7197F1" w14:textId="77777777" w:rsidR="00B26348" w:rsidRDefault="00000000">
            <w:r>
              <w:t>○ Rubbed, abraded, or jarred by vibration</w:t>
            </w:r>
          </w:p>
        </w:tc>
        <w:tc>
          <w:tcPr>
            <w:tcW w:w="5256" w:type="dxa"/>
          </w:tcPr>
          <w:p w14:paraId="59DEA907" w14:textId="77777777" w:rsidR="00B26348" w:rsidRDefault="00000000">
            <w:r>
              <w:t>○ Stepped on object</w:t>
            </w:r>
          </w:p>
        </w:tc>
      </w:tr>
      <w:tr w:rsidR="00B26348" w14:paraId="3993EAA7" w14:textId="77777777">
        <w:tc>
          <w:tcPr>
            <w:tcW w:w="5256" w:type="dxa"/>
          </w:tcPr>
          <w:p w14:paraId="0BE33DBF" w14:textId="77777777" w:rsidR="00B26348" w:rsidRDefault="00000000">
            <w:r>
              <w:t>○ Struck against</w:t>
            </w:r>
          </w:p>
        </w:tc>
        <w:tc>
          <w:tcPr>
            <w:tcW w:w="5256" w:type="dxa"/>
          </w:tcPr>
          <w:p w14:paraId="27C487A1" w14:textId="77777777" w:rsidR="00B26348" w:rsidRDefault="00000000">
            <w:r>
              <w:t>○ Struck against moving object or equipment</w:t>
            </w:r>
          </w:p>
        </w:tc>
      </w:tr>
      <w:tr w:rsidR="00B26348" w14:paraId="58576E21" w14:textId="77777777">
        <w:tc>
          <w:tcPr>
            <w:tcW w:w="5256" w:type="dxa"/>
          </w:tcPr>
          <w:p w14:paraId="7A9DE739" w14:textId="77777777" w:rsidR="00B26348" w:rsidRDefault="00000000">
            <w:r>
              <w:t>○ Struck against moving part of machinery or equipment</w:t>
            </w:r>
          </w:p>
        </w:tc>
        <w:tc>
          <w:tcPr>
            <w:tcW w:w="5256" w:type="dxa"/>
          </w:tcPr>
          <w:p w14:paraId="16BC7EC1" w14:textId="77777777" w:rsidR="00B26348" w:rsidRDefault="00000000">
            <w:r>
              <w:t>○ Struck against object or equipment</w:t>
            </w:r>
          </w:p>
        </w:tc>
      </w:tr>
      <w:tr w:rsidR="00B26348" w14:paraId="1EB0E6AB" w14:textId="77777777">
        <w:tc>
          <w:tcPr>
            <w:tcW w:w="5256" w:type="dxa"/>
          </w:tcPr>
          <w:p w14:paraId="2D28D4C9" w14:textId="77777777" w:rsidR="00B26348" w:rsidRDefault="00000000">
            <w:r>
              <w:t>○ Struck against object or equipment while moving it</w:t>
            </w:r>
          </w:p>
        </w:tc>
        <w:tc>
          <w:tcPr>
            <w:tcW w:w="5256" w:type="dxa"/>
          </w:tcPr>
          <w:p w14:paraId="1277F2F9" w14:textId="77777777" w:rsidR="00B26348" w:rsidRDefault="00000000">
            <w:r>
              <w:t>○ Struck against stationary object or equipment</w:t>
            </w:r>
          </w:p>
        </w:tc>
      </w:tr>
      <w:tr w:rsidR="00B26348" w14:paraId="3997359A" w14:textId="77777777">
        <w:tc>
          <w:tcPr>
            <w:tcW w:w="5256" w:type="dxa"/>
          </w:tcPr>
          <w:p w14:paraId="038DE80B" w14:textId="77777777" w:rsidR="00B26348" w:rsidRDefault="00000000">
            <w:r>
              <w:t>○ Struck against stationary object or equipment while rising</w:t>
            </w:r>
          </w:p>
        </w:tc>
        <w:tc>
          <w:tcPr>
            <w:tcW w:w="5256" w:type="dxa"/>
          </w:tcPr>
          <w:p w14:paraId="760BB121" w14:textId="77777777" w:rsidR="00B26348" w:rsidRDefault="00000000">
            <w:r>
              <w:t>○ Struck by</w:t>
            </w:r>
          </w:p>
        </w:tc>
      </w:tr>
      <w:tr w:rsidR="00B26348" w14:paraId="49010FA5" w14:textId="77777777">
        <w:tc>
          <w:tcPr>
            <w:tcW w:w="5256" w:type="dxa"/>
          </w:tcPr>
          <w:p w14:paraId="78F01D19" w14:textId="77777777" w:rsidR="00B26348" w:rsidRDefault="00000000">
            <w:r>
              <w:t>○ Struck by discharged object or substance</w:t>
            </w:r>
          </w:p>
        </w:tc>
        <w:tc>
          <w:tcPr>
            <w:tcW w:w="5256" w:type="dxa"/>
          </w:tcPr>
          <w:p w14:paraId="2E994537" w14:textId="77777777" w:rsidR="00B26348" w:rsidRDefault="00000000">
            <w:r>
              <w:t>○ Struck by discharged or flying object</w:t>
            </w:r>
          </w:p>
        </w:tc>
      </w:tr>
      <w:tr w:rsidR="00B26348" w14:paraId="5403D392" w14:textId="77777777">
        <w:tc>
          <w:tcPr>
            <w:tcW w:w="5256" w:type="dxa"/>
          </w:tcPr>
          <w:p w14:paraId="48C1FD6A" w14:textId="77777777" w:rsidR="00B26348" w:rsidRDefault="00000000">
            <w:r>
              <w:t>○ Struck by dislodged flying object, particle</w:t>
            </w:r>
          </w:p>
        </w:tc>
        <w:tc>
          <w:tcPr>
            <w:tcW w:w="5256" w:type="dxa"/>
          </w:tcPr>
          <w:p w14:paraId="5523A87E" w14:textId="77777777" w:rsidR="00B26348" w:rsidRDefault="00000000">
            <w:r>
              <w:t>○ Struck by falling object or equipment</w:t>
            </w:r>
          </w:p>
        </w:tc>
      </w:tr>
      <w:tr w:rsidR="00B26348" w14:paraId="3FF870DB" w14:textId="77777777">
        <w:tc>
          <w:tcPr>
            <w:tcW w:w="5256" w:type="dxa"/>
          </w:tcPr>
          <w:p w14:paraId="31D87429" w14:textId="77777777" w:rsidR="00B26348" w:rsidRDefault="00000000">
            <w:r>
              <w:t>○ Struck by falling object or equipment - other than powered vehicle</w:t>
            </w:r>
          </w:p>
        </w:tc>
        <w:tc>
          <w:tcPr>
            <w:tcW w:w="5256" w:type="dxa"/>
          </w:tcPr>
          <w:p w14:paraId="57ED26DA" w14:textId="77777777" w:rsidR="00B26348" w:rsidRDefault="00000000">
            <w:r>
              <w:t>○ Struck by falling part of powered vehicle still attached</w:t>
            </w:r>
          </w:p>
        </w:tc>
      </w:tr>
      <w:tr w:rsidR="00B26348" w14:paraId="13F5937B" w14:textId="77777777">
        <w:tc>
          <w:tcPr>
            <w:tcW w:w="5256" w:type="dxa"/>
          </w:tcPr>
          <w:p w14:paraId="390E5E78" w14:textId="77777777" w:rsidR="00B26348" w:rsidRDefault="00000000">
            <w:r>
              <w:t>○ Struck by object falling from vehicle or machinery - other than vehicle part</w:t>
            </w:r>
          </w:p>
        </w:tc>
        <w:tc>
          <w:tcPr>
            <w:tcW w:w="5256" w:type="dxa"/>
          </w:tcPr>
          <w:p w14:paraId="774B046C" w14:textId="77777777" w:rsidR="00B26348" w:rsidRDefault="00000000">
            <w:r>
              <w:t>○ Struck by object or equipment</w:t>
            </w:r>
          </w:p>
        </w:tc>
      </w:tr>
      <w:tr w:rsidR="00B26348" w14:paraId="35070561" w14:textId="77777777">
        <w:tc>
          <w:tcPr>
            <w:tcW w:w="5256" w:type="dxa"/>
          </w:tcPr>
          <w:p w14:paraId="4F278D0E" w14:textId="77777777" w:rsidR="00B26348" w:rsidRDefault="00000000">
            <w:r>
              <w:t>○ Struck by object or equipment dropped by injured worker</w:t>
            </w:r>
          </w:p>
        </w:tc>
        <w:tc>
          <w:tcPr>
            <w:tcW w:w="5256" w:type="dxa"/>
          </w:tcPr>
          <w:p w14:paraId="3B5B34D8" w14:textId="77777777" w:rsidR="00B26348" w:rsidRDefault="00000000">
            <w:r>
              <w:t>○ Struck by object or equipment dropped by other person</w:t>
            </w:r>
          </w:p>
        </w:tc>
      </w:tr>
      <w:tr w:rsidR="00B26348" w14:paraId="0553A31A" w14:textId="77777777">
        <w:tc>
          <w:tcPr>
            <w:tcW w:w="5256" w:type="dxa"/>
          </w:tcPr>
          <w:p w14:paraId="69663BF1" w14:textId="77777777" w:rsidR="00B26348" w:rsidRDefault="00000000">
            <w:r>
              <w:t>○ Struck by object or equipment rolling freely</w:t>
            </w:r>
          </w:p>
        </w:tc>
        <w:tc>
          <w:tcPr>
            <w:tcW w:w="5256" w:type="dxa"/>
          </w:tcPr>
          <w:p w14:paraId="1216875D" w14:textId="77777777" w:rsidR="00B26348" w:rsidRDefault="00000000">
            <w:r>
              <w:t>○ Struck by or caught in swinging door or gate</w:t>
            </w:r>
          </w:p>
        </w:tc>
      </w:tr>
      <w:tr w:rsidR="00B26348" w14:paraId="2AC24CB3" w14:textId="77777777">
        <w:tc>
          <w:tcPr>
            <w:tcW w:w="5256" w:type="dxa"/>
          </w:tcPr>
          <w:p w14:paraId="74A4C547" w14:textId="77777777" w:rsidR="00B26348" w:rsidRDefault="00000000">
            <w:r>
              <w:t>○ Struck by other falling powered vehicle</w:t>
            </w:r>
          </w:p>
        </w:tc>
        <w:tc>
          <w:tcPr>
            <w:tcW w:w="5256" w:type="dxa"/>
          </w:tcPr>
          <w:p w14:paraId="703134C5" w14:textId="77777777" w:rsidR="00B26348" w:rsidRDefault="00000000">
            <w:r>
              <w:t>○ Struck by powered vehicle - nontransport</w:t>
            </w:r>
          </w:p>
        </w:tc>
      </w:tr>
      <w:tr w:rsidR="00B26348" w14:paraId="66970FD0" w14:textId="77777777">
        <w:tc>
          <w:tcPr>
            <w:tcW w:w="5256" w:type="dxa"/>
          </w:tcPr>
          <w:p w14:paraId="7B052E7D" w14:textId="77777777" w:rsidR="00B26348" w:rsidRDefault="00000000">
            <w:r>
              <w:t>○ Struck by powered vehicle tipping over - nontransport</w:t>
            </w:r>
          </w:p>
        </w:tc>
        <w:tc>
          <w:tcPr>
            <w:tcW w:w="5256" w:type="dxa"/>
          </w:tcPr>
          <w:p w14:paraId="10D56BD9" w14:textId="77777777" w:rsidR="00B26348" w:rsidRDefault="00000000">
            <w:r>
              <w:t>○ Struck by rolling object or equipment - other than powered vehicle</w:t>
            </w:r>
          </w:p>
        </w:tc>
      </w:tr>
      <w:tr w:rsidR="00B26348" w14:paraId="01A413DF" w14:textId="77777777">
        <w:tc>
          <w:tcPr>
            <w:tcW w:w="5256" w:type="dxa"/>
          </w:tcPr>
          <w:p w14:paraId="4C46904E" w14:textId="77777777" w:rsidR="00B26348" w:rsidRDefault="00000000">
            <w:r>
              <w:t>○ Struck by rolling object or equipment - other than powered vehicle, unspecified</w:t>
            </w:r>
          </w:p>
        </w:tc>
        <w:tc>
          <w:tcPr>
            <w:tcW w:w="5256" w:type="dxa"/>
          </w:tcPr>
          <w:p w14:paraId="4A1ACFD6" w14:textId="77777777" w:rsidR="00B26348" w:rsidRDefault="00000000">
            <w:r>
              <w:t>○ Struck by rolling object or equipment being pushed by another person</w:t>
            </w:r>
          </w:p>
        </w:tc>
      </w:tr>
      <w:tr w:rsidR="00B26348" w14:paraId="6F747B03" w14:textId="77777777">
        <w:tc>
          <w:tcPr>
            <w:tcW w:w="5256" w:type="dxa"/>
          </w:tcPr>
          <w:p w14:paraId="0E9AFE4C" w14:textId="77777777" w:rsidR="00B26348" w:rsidRDefault="00000000">
            <w:r>
              <w:t>○ Struck by rolling object or equipment being pushed by injured worker</w:t>
            </w:r>
          </w:p>
        </w:tc>
        <w:tc>
          <w:tcPr>
            <w:tcW w:w="5256" w:type="dxa"/>
          </w:tcPr>
          <w:p w14:paraId="6B1A6A7F" w14:textId="77777777" w:rsidR="00B26348" w:rsidRDefault="00000000">
            <w:r>
              <w:t>○ Struck by swinging or slipping object, other than handheld</w:t>
            </w:r>
          </w:p>
        </w:tc>
      </w:tr>
      <w:tr w:rsidR="00B26348" w14:paraId="6C33548A" w14:textId="77777777">
        <w:tc>
          <w:tcPr>
            <w:tcW w:w="5256" w:type="dxa"/>
          </w:tcPr>
          <w:p w14:paraId="62A027D6" w14:textId="77777777" w:rsidR="00B26348" w:rsidRDefault="00000000">
            <w:r>
              <w:t>○ Struck by swinging part of powered vehicle</w:t>
            </w:r>
          </w:p>
        </w:tc>
        <w:tc>
          <w:tcPr>
            <w:tcW w:w="5256" w:type="dxa"/>
          </w:tcPr>
          <w:p w14:paraId="35251F6C" w14:textId="77777777" w:rsidR="00B26348" w:rsidRDefault="00000000">
            <w:r>
              <w:t>○ Struck by thrown object - unintentional injury</w:t>
            </w:r>
          </w:p>
        </w:tc>
      </w:tr>
      <w:tr w:rsidR="00B26348" w14:paraId="12F7D6C2" w14:textId="77777777">
        <w:tc>
          <w:tcPr>
            <w:tcW w:w="5256" w:type="dxa"/>
          </w:tcPr>
          <w:p w14:paraId="083F17F7" w14:textId="77777777" w:rsidR="00B26348" w:rsidRDefault="00000000">
            <w:r>
              <w:t>○ Struck or run over by rolling powered vehicle</w:t>
            </w:r>
          </w:p>
        </w:tc>
        <w:tc>
          <w:tcPr>
            <w:tcW w:w="5256" w:type="dxa"/>
          </w:tcPr>
          <w:p w14:paraId="77870C82" w14:textId="77777777" w:rsidR="00B26348" w:rsidRDefault="00000000">
            <w:r>
              <w:t>○ Struck, caught, or crushed in collapsing structure, equipment, or material</w:t>
            </w:r>
          </w:p>
        </w:tc>
      </w:tr>
      <w:tr w:rsidR="00B26348" w14:paraId="4BDA62B4" w14:textId="77777777">
        <w:tc>
          <w:tcPr>
            <w:tcW w:w="5256" w:type="dxa"/>
          </w:tcPr>
          <w:p w14:paraId="48F689F2" w14:textId="77777777" w:rsidR="00B26348" w:rsidRDefault="00000000">
            <w:r>
              <w:t>○ Struck, caught, or crushed in other collapsing structure or equipment</w:t>
            </w:r>
          </w:p>
        </w:tc>
        <w:tc>
          <w:tcPr>
            <w:tcW w:w="5256" w:type="dxa"/>
          </w:tcPr>
          <w:p w14:paraId="3516EEF8" w14:textId="77777777" w:rsidR="00B26348" w:rsidRDefault="00000000">
            <w:r>
              <w:t>○ Exposure to Harmful Substances or Environments</w:t>
            </w:r>
          </w:p>
        </w:tc>
      </w:tr>
      <w:tr w:rsidR="00B26348" w14:paraId="36483669" w14:textId="77777777">
        <w:tc>
          <w:tcPr>
            <w:tcW w:w="5256" w:type="dxa"/>
          </w:tcPr>
          <w:p w14:paraId="14097F97" w14:textId="77777777" w:rsidR="00B26348" w:rsidRDefault="00000000">
            <w:r>
              <w:t>○ Choking on object or substance</w:t>
            </w:r>
          </w:p>
        </w:tc>
        <w:tc>
          <w:tcPr>
            <w:tcW w:w="5256" w:type="dxa"/>
          </w:tcPr>
          <w:p w14:paraId="4B70826C" w14:textId="77777777" w:rsidR="00B26348" w:rsidRDefault="00000000">
            <w:r>
              <w:t>○ Contact with cold objects or substances</w:t>
            </w:r>
          </w:p>
        </w:tc>
      </w:tr>
      <w:tr w:rsidR="00B26348" w14:paraId="594570B4" w14:textId="77777777">
        <w:tc>
          <w:tcPr>
            <w:tcW w:w="5256" w:type="dxa"/>
          </w:tcPr>
          <w:p w14:paraId="0B5C376F" w14:textId="77777777" w:rsidR="00B26348" w:rsidRDefault="00000000">
            <w:r>
              <w:t>○ Contact with hot objects or substances</w:t>
            </w:r>
          </w:p>
        </w:tc>
        <w:tc>
          <w:tcPr>
            <w:tcW w:w="5256" w:type="dxa"/>
          </w:tcPr>
          <w:p w14:paraId="6BC75644" w14:textId="77777777" w:rsidR="00B26348" w:rsidRDefault="00000000">
            <w:r>
              <w:t>○ Depletion of oxygen</w:t>
            </w:r>
          </w:p>
        </w:tc>
      </w:tr>
      <w:tr w:rsidR="00B26348" w14:paraId="59D394E3" w14:textId="77777777">
        <w:tc>
          <w:tcPr>
            <w:tcW w:w="5256" w:type="dxa"/>
          </w:tcPr>
          <w:p w14:paraId="580188EC" w14:textId="77777777" w:rsidR="00B26348" w:rsidRDefault="00000000">
            <w:r>
              <w:t>○ Direct exposure to electricity</w:t>
            </w:r>
          </w:p>
        </w:tc>
        <w:tc>
          <w:tcPr>
            <w:tcW w:w="5256" w:type="dxa"/>
          </w:tcPr>
          <w:p w14:paraId="4DEEB647" w14:textId="77777777" w:rsidR="00B26348" w:rsidRDefault="00000000">
            <w:r>
              <w:t>○ Direct exposure to electricity, 220 volts or less</w:t>
            </w:r>
          </w:p>
        </w:tc>
      </w:tr>
      <w:tr w:rsidR="00B26348" w14:paraId="1E97A385" w14:textId="77777777">
        <w:tc>
          <w:tcPr>
            <w:tcW w:w="5256" w:type="dxa"/>
          </w:tcPr>
          <w:p w14:paraId="2503B32A" w14:textId="77777777" w:rsidR="00B26348" w:rsidRDefault="00000000">
            <w:r>
              <w:t>○ Direct exposure to electricity, greater than 220 volts</w:t>
            </w:r>
          </w:p>
        </w:tc>
        <w:tc>
          <w:tcPr>
            <w:tcW w:w="5256" w:type="dxa"/>
          </w:tcPr>
          <w:p w14:paraId="19FD1EE9" w14:textId="77777777" w:rsidR="00B26348" w:rsidRDefault="00000000">
            <w:r>
              <w:t>○ Exposure through intact skin, eyes, or other exposed tissue</w:t>
            </w:r>
          </w:p>
        </w:tc>
      </w:tr>
      <w:tr w:rsidR="00B26348" w14:paraId="0DCF4D2B" w14:textId="77777777">
        <w:tc>
          <w:tcPr>
            <w:tcW w:w="5256" w:type="dxa"/>
          </w:tcPr>
          <w:p w14:paraId="3A68D4BF" w14:textId="77777777" w:rsidR="00B26348" w:rsidRDefault="00000000">
            <w:r>
              <w:t>○ Exposure through medical injection</w:t>
            </w:r>
          </w:p>
        </w:tc>
        <w:tc>
          <w:tcPr>
            <w:tcW w:w="5256" w:type="dxa"/>
          </w:tcPr>
          <w:p w14:paraId="62B67C66" w14:textId="77777777" w:rsidR="00B26348" w:rsidRDefault="00000000">
            <w:r>
              <w:t>○ Exposure through scratch or other open wound</w:t>
            </w:r>
          </w:p>
        </w:tc>
      </w:tr>
      <w:tr w:rsidR="00B26348" w14:paraId="0F099FFE" w14:textId="77777777">
        <w:tc>
          <w:tcPr>
            <w:tcW w:w="5256" w:type="dxa"/>
          </w:tcPr>
          <w:p w14:paraId="64D0249D" w14:textId="77777777" w:rsidR="00B26348" w:rsidRDefault="00000000">
            <w:r>
              <w:t>○ Exposure through unintentional needlestick or sharp injury</w:t>
            </w:r>
          </w:p>
        </w:tc>
        <w:tc>
          <w:tcPr>
            <w:tcW w:w="5256" w:type="dxa"/>
          </w:tcPr>
          <w:p w14:paraId="20198B81" w14:textId="77777777" w:rsidR="00B26348" w:rsidRDefault="00000000">
            <w:r>
              <w:t>○ Exposure to air and water pressure change</w:t>
            </w:r>
          </w:p>
        </w:tc>
      </w:tr>
      <w:tr w:rsidR="00B26348" w14:paraId="70E0EB28" w14:textId="77777777">
        <w:tc>
          <w:tcPr>
            <w:tcW w:w="5256" w:type="dxa"/>
          </w:tcPr>
          <w:p w14:paraId="7F4B9BBA" w14:textId="77777777" w:rsidR="00B26348" w:rsidRDefault="00000000">
            <w:r>
              <w:t>○ Exposure to change in air pressure</w:t>
            </w:r>
          </w:p>
        </w:tc>
        <w:tc>
          <w:tcPr>
            <w:tcW w:w="5256" w:type="dxa"/>
          </w:tcPr>
          <w:p w14:paraId="12A22137" w14:textId="77777777" w:rsidR="00B26348" w:rsidRDefault="00000000">
            <w:r>
              <w:t>○ Exposure to change in water pressure</w:t>
            </w:r>
          </w:p>
        </w:tc>
      </w:tr>
      <w:tr w:rsidR="00B26348" w14:paraId="3A3442C8" w14:textId="77777777">
        <w:tc>
          <w:tcPr>
            <w:tcW w:w="5256" w:type="dxa"/>
          </w:tcPr>
          <w:p w14:paraId="7FAA55DD" w14:textId="77777777" w:rsidR="00B26348" w:rsidRDefault="00000000">
            <w:r>
              <w:t>○ Exposure to electricity</w:t>
            </w:r>
          </w:p>
        </w:tc>
        <w:tc>
          <w:tcPr>
            <w:tcW w:w="5256" w:type="dxa"/>
          </w:tcPr>
          <w:p w14:paraId="44ACF4B3" w14:textId="77777777" w:rsidR="00B26348" w:rsidRDefault="00000000">
            <w:r>
              <w:t>○ Exposure to environmental cold</w:t>
            </w:r>
          </w:p>
        </w:tc>
      </w:tr>
      <w:tr w:rsidR="00B26348" w14:paraId="7B4F59D1" w14:textId="77777777">
        <w:tc>
          <w:tcPr>
            <w:tcW w:w="5256" w:type="dxa"/>
          </w:tcPr>
          <w:p w14:paraId="01F2BEA3" w14:textId="77777777" w:rsidR="00B26348" w:rsidRDefault="00000000">
            <w:r>
              <w:t>○ Exposure to environmental heat</w:t>
            </w:r>
          </w:p>
        </w:tc>
        <w:tc>
          <w:tcPr>
            <w:tcW w:w="5256" w:type="dxa"/>
          </w:tcPr>
          <w:p w14:paraId="58882DBC" w14:textId="77777777" w:rsidR="00B26348" w:rsidRDefault="00000000">
            <w:r>
              <w:t>○ Exposure to harmful substance through skin, eyes, or other exposed tissue</w:t>
            </w:r>
          </w:p>
        </w:tc>
      </w:tr>
      <w:tr w:rsidR="00B26348" w14:paraId="2332ED10" w14:textId="77777777">
        <w:tc>
          <w:tcPr>
            <w:tcW w:w="5256" w:type="dxa"/>
          </w:tcPr>
          <w:p w14:paraId="2E359393" w14:textId="77777777" w:rsidR="00B26348" w:rsidRDefault="00000000">
            <w:r>
              <w:t>○ Exposure to light</w:t>
            </w:r>
          </w:p>
        </w:tc>
        <w:tc>
          <w:tcPr>
            <w:tcW w:w="5256" w:type="dxa"/>
          </w:tcPr>
          <w:p w14:paraId="586B3090" w14:textId="77777777" w:rsidR="00B26348" w:rsidRDefault="00000000">
            <w:r>
              <w:t>○ Exposure to light and other radiation</w:t>
            </w:r>
          </w:p>
        </w:tc>
      </w:tr>
      <w:tr w:rsidR="00B26348" w14:paraId="423162B6" w14:textId="77777777">
        <w:tc>
          <w:tcPr>
            <w:tcW w:w="5256" w:type="dxa"/>
          </w:tcPr>
          <w:p w14:paraId="73BD561A" w14:textId="77777777" w:rsidR="00B26348" w:rsidRDefault="00000000">
            <w:r>
              <w:t>○ Exposure to noise</w:t>
            </w:r>
          </w:p>
        </w:tc>
        <w:tc>
          <w:tcPr>
            <w:tcW w:w="5256" w:type="dxa"/>
          </w:tcPr>
          <w:p w14:paraId="419D14BD" w14:textId="77777777" w:rsidR="00B26348" w:rsidRDefault="00000000">
            <w:r>
              <w:t>○ Exposure to other harmful substance - multiple routes of exposure</w:t>
            </w:r>
          </w:p>
        </w:tc>
      </w:tr>
      <w:tr w:rsidR="00B26348" w14:paraId="1BAEC8DE" w14:textId="77777777">
        <w:tc>
          <w:tcPr>
            <w:tcW w:w="5256" w:type="dxa"/>
          </w:tcPr>
          <w:p w14:paraId="7BA4C7F7" w14:textId="77777777" w:rsidR="00B26348" w:rsidRDefault="00000000">
            <w:r>
              <w:t>○ Exposure to other harmful substances</w:t>
            </w:r>
          </w:p>
        </w:tc>
        <w:tc>
          <w:tcPr>
            <w:tcW w:w="5256" w:type="dxa"/>
          </w:tcPr>
          <w:p w14:paraId="7B98457D" w14:textId="77777777" w:rsidR="00B26348" w:rsidRDefault="00000000">
            <w:r>
              <w:t>○ Exposure to other radiation</w:t>
            </w:r>
          </w:p>
        </w:tc>
      </w:tr>
      <w:tr w:rsidR="00B26348" w14:paraId="3B37A26B" w14:textId="77777777">
        <w:tc>
          <w:tcPr>
            <w:tcW w:w="5256" w:type="dxa"/>
          </w:tcPr>
          <w:p w14:paraId="1B5CBB40" w14:textId="77777777" w:rsidR="00B26348" w:rsidRDefault="00000000">
            <w:r>
              <w:t>○ Exposure to oxygen deficiency, unspecified</w:t>
            </w:r>
          </w:p>
        </w:tc>
        <w:tc>
          <w:tcPr>
            <w:tcW w:w="5256" w:type="dxa"/>
          </w:tcPr>
          <w:p w14:paraId="4F884E7B" w14:textId="77777777" w:rsidR="00B26348" w:rsidRDefault="00000000">
            <w:r>
              <w:t>○ Exposure to radiation and noise</w:t>
            </w:r>
          </w:p>
        </w:tc>
      </w:tr>
      <w:tr w:rsidR="00B26348" w14:paraId="0E0E4EC4" w14:textId="77777777">
        <w:tc>
          <w:tcPr>
            <w:tcW w:w="5256" w:type="dxa"/>
          </w:tcPr>
          <w:p w14:paraId="605EC5A0" w14:textId="77777777" w:rsidR="00B26348" w:rsidRDefault="00000000">
            <w:r>
              <w:t>○ Exposure to temperature extremes</w:t>
            </w:r>
          </w:p>
        </w:tc>
        <w:tc>
          <w:tcPr>
            <w:tcW w:w="5256" w:type="dxa"/>
          </w:tcPr>
          <w:p w14:paraId="2ED07467" w14:textId="77777777" w:rsidR="00B26348" w:rsidRDefault="00000000">
            <w:r>
              <w:t>○ Indirect exposure to electricity</w:t>
            </w:r>
          </w:p>
        </w:tc>
      </w:tr>
      <w:tr w:rsidR="00B26348" w14:paraId="48E36B5D" w14:textId="77777777">
        <w:tc>
          <w:tcPr>
            <w:tcW w:w="5256" w:type="dxa"/>
          </w:tcPr>
          <w:p w14:paraId="55F06348" w14:textId="77777777" w:rsidR="00B26348" w:rsidRDefault="00000000">
            <w:r>
              <w:t>○ Indirect exposure to electricity, 220 volts or less</w:t>
            </w:r>
          </w:p>
        </w:tc>
        <w:tc>
          <w:tcPr>
            <w:tcW w:w="5256" w:type="dxa"/>
          </w:tcPr>
          <w:p w14:paraId="021DB633" w14:textId="77777777" w:rsidR="00B26348" w:rsidRDefault="00000000">
            <w:r>
              <w:t>○ Indirect exposure to electricity, greater than 220 volts</w:t>
            </w:r>
          </w:p>
        </w:tc>
      </w:tr>
      <w:tr w:rsidR="00B26348" w14:paraId="74C04D1F" w14:textId="77777777">
        <w:tc>
          <w:tcPr>
            <w:tcW w:w="5256" w:type="dxa"/>
          </w:tcPr>
          <w:p w14:paraId="579AA867" w14:textId="77777777" w:rsidR="00B26348" w:rsidRDefault="00000000">
            <w:r>
              <w:t>○ Ingestion of harmful substance</w:t>
            </w:r>
          </w:p>
        </w:tc>
        <w:tc>
          <w:tcPr>
            <w:tcW w:w="5256" w:type="dxa"/>
          </w:tcPr>
          <w:p w14:paraId="633B4B30" w14:textId="77777777" w:rsidR="00B26348" w:rsidRDefault="00000000">
            <w:r>
              <w:t>○ Inhalation of harmful substance</w:t>
            </w:r>
          </w:p>
        </w:tc>
      </w:tr>
      <w:tr w:rsidR="00B26348" w14:paraId="61CF0EB1" w14:textId="77777777">
        <w:tc>
          <w:tcPr>
            <w:tcW w:w="5256" w:type="dxa"/>
          </w:tcPr>
          <w:p w14:paraId="105B928E" w14:textId="77777777" w:rsidR="00B26348" w:rsidRDefault="00000000">
            <w:r>
              <w:t>○ Inhalation of harmful substance - multiple episodes</w:t>
            </w:r>
          </w:p>
        </w:tc>
        <w:tc>
          <w:tcPr>
            <w:tcW w:w="5256" w:type="dxa"/>
          </w:tcPr>
          <w:p w14:paraId="24120178" w14:textId="77777777" w:rsidR="00B26348" w:rsidRDefault="00000000">
            <w:r>
              <w:t>○ Inhalation of harmful substance - single episode</w:t>
            </w:r>
          </w:p>
        </w:tc>
      </w:tr>
      <w:tr w:rsidR="00B26348" w14:paraId="3EEB7F0D" w14:textId="77777777">
        <w:tc>
          <w:tcPr>
            <w:tcW w:w="5256" w:type="dxa"/>
          </w:tcPr>
          <w:p w14:paraId="5F737BAF" w14:textId="77777777" w:rsidR="00B26348" w:rsidRDefault="00000000">
            <w:r>
              <w:t>○ Multiple types of exposures through skin, eyes, or other exposed tissue</w:t>
            </w:r>
          </w:p>
        </w:tc>
        <w:tc>
          <w:tcPr>
            <w:tcW w:w="5256" w:type="dxa"/>
          </w:tcPr>
          <w:p w14:paraId="6C5CCB2D" w14:textId="77777777" w:rsidR="00B26348" w:rsidRDefault="00000000">
            <w:r>
              <w:t>○ Nonmedical use of drugs or alcohol - unintentional overdose</w:t>
            </w:r>
          </w:p>
        </w:tc>
      </w:tr>
      <w:tr w:rsidR="00B26348" w14:paraId="52508573" w14:textId="77777777">
        <w:tc>
          <w:tcPr>
            <w:tcW w:w="5256" w:type="dxa"/>
          </w:tcPr>
          <w:p w14:paraId="6B75D961" w14:textId="77777777" w:rsidR="00B26348" w:rsidRDefault="00000000">
            <w:r>
              <w:t>○ Repeated exposure to noise</w:t>
            </w:r>
          </w:p>
        </w:tc>
        <w:tc>
          <w:tcPr>
            <w:tcW w:w="5256" w:type="dxa"/>
          </w:tcPr>
          <w:p w14:paraId="23215F44" w14:textId="77777777" w:rsidR="00B26348" w:rsidRDefault="00000000">
            <w:r>
              <w:t>○ Single, brief exposure to noise</w:t>
            </w:r>
          </w:p>
        </w:tc>
      </w:tr>
      <w:tr w:rsidR="00B26348" w14:paraId="29B3C17E" w14:textId="77777777">
        <w:tc>
          <w:tcPr>
            <w:tcW w:w="5256" w:type="dxa"/>
          </w:tcPr>
          <w:p w14:paraId="761C6D22" w14:textId="77777777" w:rsidR="00B26348" w:rsidRDefault="00000000">
            <w:r>
              <w:t>○ Single, prolonged exposure to noise</w:t>
            </w:r>
          </w:p>
        </w:tc>
        <w:tc>
          <w:tcPr>
            <w:tcW w:w="5256" w:type="dxa"/>
          </w:tcPr>
          <w:p w14:paraId="3B93A1D2" w14:textId="77777777" w:rsidR="00B26348" w:rsidRDefault="00000000">
            <w:r>
              <w:t>○ Falls, Slips &amp; Trips</w:t>
            </w:r>
          </w:p>
        </w:tc>
      </w:tr>
      <w:tr w:rsidR="00B26348" w14:paraId="0C740A6B" w14:textId="77777777">
        <w:tc>
          <w:tcPr>
            <w:tcW w:w="5256" w:type="dxa"/>
          </w:tcPr>
          <w:p w14:paraId="7012CE32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1C7D42B0" w14:textId="77777777" w:rsidR="00B26348" w:rsidRDefault="00000000">
            <w:r>
              <w:t>○ Fall on same level due to slipping</w:t>
            </w:r>
          </w:p>
        </w:tc>
      </w:tr>
      <w:tr w:rsidR="00B26348" w14:paraId="415DC68F" w14:textId="77777777">
        <w:tc>
          <w:tcPr>
            <w:tcW w:w="5256" w:type="dxa"/>
          </w:tcPr>
          <w:p w14:paraId="5AC0725A" w14:textId="77777777" w:rsidR="00B26348" w:rsidRDefault="00000000">
            <w:r>
              <w:t>○ Fall on same level due to tripping</w:t>
            </w:r>
          </w:p>
        </w:tc>
        <w:tc>
          <w:tcPr>
            <w:tcW w:w="5256" w:type="dxa"/>
          </w:tcPr>
          <w:p w14:paraId="23EFCB7A" w14:textId="77777777" w:rsidR="00B26348" w:rsidRDefault="00000000">
            <w:r>
              <w:t>○ Fall on same level due to tripping on uneven surface</w:t>
            </w:r>
          </w:p>
        </w:tc>
      </w:tr>
      <w:tr w:rsidR="00B26348" w14:paraId="62E2716B" w14:textId="77777777">
        <w:tc>
          <w:tcPr>
            <w:tcW w:w="5256" w:type="dxa"/>
          </w:tcPr>
          <w:p w14:paraId="4597417A" w14:textId="77777777" w:rsidR="00B26348" w:rsidRDefault="00000000">
            <w:r>
              <w:t>○ Fall on same level due to tripping over an object</w:t>
            </w:r>
          </w:p>
        </w:tc>
        <w:tc>
          <w:tcPr>
            <w:tcW w:w="5256" w:type="dxa"/>
          </w:tcPr>
          <w:p w14:paraId="56B7C3E1" w14:textId="77777777" w:rsidR="00B26348" w:rsidRDefault="00000000">
            <w:r>
              <w:t>○ Fall on same level due to tripping over self</w:t>
            </w:r>
          </w:p>
        </w:tc>
      </w:tr>
      <w:tr w:rsidR="00B26348" w14:paraId="4D75DE6B" w14:textId="77777777">
        <w:tc>
          <w:tcPr>
            <w:tcW w:w="5256" w:type="dxa"/>
          </w:tcPr>
          <w:p w14:paraId="2425F82E" w14:textId="77777777" w:rsidR="00B26348" w:rsidRDefault="00000000">
            <w:r>
              <w:t>○ Fall on same level while climbing stairs, steps, or curbs</w:t>
            </w:r>
          </w:p>
        </w:tc>
        <w:tc>
          <w:tcPr>
            <w:tcW w:w="5256" w:type="dxa"/>
          </w:tcPr>
          <w:p w14:paraId="5FAEBC2C" w14:textId="77777777" w:rsidR="00B26348" w:rsidRDefault="00000000">
            <w:r>
              <w:t>○ Lower level fall</w:t>
            </w:r>
          </w:p>
        </w:tc>
      </w:tr>
      <w:tr w:rsidR="00B26348" w14:paraId="495C10ED" w14:textId="77777777">
        <w:tc>
          <w:tcPr>
            <w:tcW w:w="5256" w:type="dxa"/>
          </w:tcPr>
          <w:p w14:paraId="3DE28111" w14:textId="77777777" w:rsidR="00B26348" w:rsidRDefault="00000000">
            <w:r>
              <w:t>○ Fall from collapsing structure or equipment</w:t>
            </w:r>
          </w:p>
        </w:tc>
        <w:tc>
          <w:tcPr>
            <w:tcW w:w="5256" w:type="dxa"/>
          </w:tcPr>
          <w:p w14:paraId="357E4CFB" w14:textId="77777777" w:rsidR="00B26348" w:rsidRDefault="00000000">
            <w:r>
              <w:t>○ Fall or jump curtailed by personal fall arrest system</w:t>
            </w:r>
          </w:p>
        </w:tc>
      </w:tr>
      <w:tr w:rsidR="00B26348" w14:paraId="4D6F851D" w14:textId="77777777">
        <w:tc>
          <w:tcPr>
            <w:tcW w:w="5256" w:type="dxa"/>
          </w:tcPr>
          <w:p w14:paraId="6C022278" w14:textId="77777777" w:rsidR="00B26348" w:rsidRDefault="00000000">
            <w:r>
              <w:t>○ Fall through surface or existing opening</w:t>
            </w:r>
          </w:p>
        </w:tc>
        <w:tc>
          <w:tcPr>
            <w:tcW w:w="5256" w:type="dxa"/>
          </w:tcPr>
          <w:p w14:paraId="28F155A6" w14:textId="77777777" w:rsidR="00B26348" w:rsidRDefault="00000000">
            <w:r>
              <w:t>○ Jump from collapsing structure or equipment</w:t>
            </w:r>
          </w:p>
        </w:tc>
      </w:tr>
      <w:tr w:rsidR="00B26348" w14:paraId="5C6B0FB5" w14:textId="77777777">
        <w:tc>
          <w:tcPr>
            <w:tcW w:w="5256" w:type="dxa"/>
          </w:tcPr>
          <w:p w14:paraId="4A529222" w14:textId="77777777" w:rsidR="00B26348" w:rsidRDefault="00000000">
            <w:r>
              <w:t>○ Jumps to lower level</w:t>
            </w:r>
          </w:p>
        </w:tc>
        <w:tc>
          <w:tcPr>
            <w:tcW w:w="5256" w:type="dxa"/>
          </w:tcPr>
          <w:p w14:paraId="5CBD1211" w14:textId="77777777" w:rsidR="00B26348" w:rsidRDefault="00000000">
            <w:r>
              <w:t>○ Other fall to lower level</w:t>
            </w:r>
          </w:p>
        </w:tc>
      </w:tr>
      <w:tr w:rsidR="00B26348" w14:paraId="262B9173" w14:textId="77777777">
        <w:tc>
          <w:tcPr>
            <w:tcW w:w="5256" w:type="dxa"/>
          </w:tcPr>
          <w:p w14:paraId="1246846C" w14:textId="77777777" w:rsidR="00B26348" w:rsidRDefault="00000000">
            <w:r>
              <w:t>○ Slip Trip</w:t>
            </w:r>
          </w:p>
        </w:tc>
        <w:tc>
          <w:tcPr>
            <w:tcW w:w="5256" w:type="dxa"/>
          </w:tcPr>
          <w:p w14:paraId="3652EBC4" w14:textId="77777777" w:rsidR="00B26348" w:rsidRDefault="00000000">
            <w:r>
              <w:t>○ Slip on substance without fall</w:t>
            </w:r>
          </w:p>
        </w:tc>
      </w:tr>
      <w:tr w:rsidR="00B26348" w14:paraId="56A53A0C" w14:textId="77777777">
        <w:tc>
          <w:tcPr>
            <w:tcW w:w="5256" w:type="dxa"/>
          </w:tcPr>
          <w:p w14:paraId="7077BB0C" w14:textId="77777777" w:rsidR="00B26348" w:rsidRDefault="00000000">
            <w:r>
              <w:t>○ Slip on vehicle without fall - nontransport</w:t>
            </w:r>
          </w:p>
        </w:tc>
        <w:tc>
          <w:tcPr>
            <w:tcW w:w="5256" w:type="dxa"/>
          </w:tcPr>
          <w:p w14:paraId="3C4FA622" w14:textId="77777777" w:rsidR="00B26348" w:rsidRDefault="00000000">
            <w:r>
              <w:t>○ Slip or trip without fall</w:t>
            </w:r>
          </w:p>
        </w:tc>
      </w:tr>
      <w:tr w:rsidR="00B26348" w14:paraId="477F13EE" w14:textId="77777777">
        <w:tc>
          <w:tcPr>
            <w:tcW w:w="5256" w:type="dxa"/>
          </w:tcPr>
          <w:p w14:paraId="1BB0B414" w14:textId="77777777" w:rsidR="00B26348" w:rsidRDefault="00000000">
            <w:r>
              <w:t>○ Trip from stepping into a hole without fall</w:t>
            </w:r>
          </w:p>
        </w:tc>
        <w:tc>
          <w:tcPr>
            <w:tcW w:w="5256" w:type="dxa"/>
          </w:tcPr>
          <w:p w14:paraId="64F9354F" w14:textId="77777777" w:rsidR="00B26348" w:rsidRDefault="00000000">
            <w:r>
              <w:t>○ Trip on uneven surface without fall</w:t>
            </w:r>
          </w:p>
        </w:tc>
      </w:tr>
      <w:tr w:rsidR="00B26348" w14:paraId="5EED905D" w14:textId="77777777">
        <w:tc>
          <w:tcPr>
            <w:tcW w:w="5256" w:type="dxa"/>
          </w:tcPr>
          <w:p w14:paraId="712C7171" w14:textId="77777777" w:rsidR="00B26348" w:rsidRDefault="00000000">
            <w:r>
              <w:t>○ Trip on vehicle without fall - nontransport</w:t>
            </w:r>
          </w:p>
        </w:tc>
        <w:tc>
          <w:tcPr>
            <w:tcW w:w="5256" w:type="dxa"/>
          </w:tcPr>
          <w:p w14:paraId="5108F00A" w14:textId="77777777" w:rsidR="00B26348" w:rsidRDefault="00000000">
            <w:r>
              <w:t>○ Trip over an object without fall</w:t>
            </w:r>
          </w:p>
        </w:tc>
      </w:tr>
      <w:tr w:rsidR="00B26348" w14:paraId="6E5F459E" w14:textId="77777777">
        <w:tc>
          <w:tcPr>
            <w:tcW w:w="5256" w:type="dxa"/>
          </w:tcPr>
          <w:p w14:paraId="5AC82CBB" w14:textId="77777777" w:rsidR="00B26348" w:rsidRDefault="00000000">
            <w:r>
              <w:t>○ Trip over self without fall</w:t>
            </w:r>
          </w:p>
        </w:tc>
        <w:tc>
          <w:tcPr>
            <w:tcW w:w="5256" w:type="dxa"/>
          </w:tcPr>
          <w:p w14:paraId="4C68DFD1" w14:textId="77777777" w:rsidR="00B26348" w:rsidRDefault="00000000">
            <w:r>
              <w:t>○ Trip without fall</w:t>
            </w:r>
          </w:p>
        </w:tc>
      </w:tr>
      <w:tr w:rsidR="00B26348" w14:paraId="040CB326" w14:textId="77777777">
        <w:tc>
          <w:tcPr>
            <w:tcW w:w="5256" w:type="dxa"/>
          </w:tcPr>
          <w:p w14:paraId="57FE9F6E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5E37217D" w14:textId="77777777" w:rsidR="00B26348" w:rsidRDefault="00000000">
            <w:r>
              <w:t>○ Fall while sitting</w:t>
            </w:r>
          </w:p>
        </w:tc>
      </w:tr>
      <w:tr w:rsidR="00B26348" w14:paraId="6F4B9FDD" w14:textId="77777777">
        <w:tc>
          <w:tcPr>
            <w:tcW w:w="5256" w:type="dxa"/>
          </w:tcPr>
          <w:p w14:paraId="76415A25" w14:textId="77777777" w:rsidR="00B26348" w:rsidRDefault="00000000">
            <w:r>
              <w:t>○ Fires &amp; Explosions</w:t>
            </w:r>
          </w:p>
        </w:tc>
        <w:tc>
          <w:tcPr>
            <w:tcW w:w="5256" w:type="dxa"/>
          </w:tcPr>
          <w:p w14:paraId="442C3720" w14:textId="77777777" w:rsidR="00B26348" w:rsidRDefault="00000000">
            <w:r>
              <w:t>○ Collapsing building, structure, or structural element during fire</w:t>
            </w:r>
          </w:p>
        </w:tc>
      </w:tr>
      <w:tr w:rsidR="00B26348" w14:paraId="53BC940B" w14:textId="77777777">
        <w:tc>
          <w:tcPr>
            <w:tcW w:w="5256" w:type="dxa"/>
          </w:tcPr>
          <w:p w14:paraId="4340C7F0" w14:textId="77777777" w:rsidR="00B26348" w:rsidRDefault="00000000">
            <w:r>
              <w:t>○ Demolition or blasting explosion</w:t>
            </w:r>
          </w:p>
        </w:tc>
        <w:tc>
          <w:tcPr>
            <w:tcW w:w="5256" w:type="dxa"/>
          </w:tcPr>
          <w:p w14:paraId="27431655" w14:textId="77777777" w:rsidR="00B26348" w:rsidRDefault="00000000">
            <w:r>
              <w:t>○ Dust explosion</w:t>
            </w:r>
          </w:p>
        </w:tc>
      </w:tr>
      <w:tr w:rsidR="00B26348" w14:paraId="6305115E" w14:textId="77777777">
        <w:tc>
          <w:tcPr>
            <w:tcW w:w="5256" w:type="dxa"/>
          </w:tcPr>
          <w:p w14:paraId="048849AF" w14:textId="77777777" w:rsidR="00B26348" w:rsidRDefault="00000000">
            <w:r>
              <w:t>○ Explosion of nonpressurized vapors, gases, or liquids</w:t>
            </w:r>
          </w:p>
        </w:tc>
        <w:tc>
          <w:tcPr>
            <w:tcW w:w="5256" w:type="dxa"/>
          </w:tcPr>
          <w:p w14:paraId="7B7F7053" w14:textId="77777777" w:rsidR="00B26348" w:rsidRDefault="00000000">
            <w:r>
              <w:t>○ Explosion of pressure vessel, piping, or tire</w:t>
            </w:r>
          </w:p>
        </w:tc>
      </w:tr>
      <w:tr w:rsidR="00B26348" w14:paraId="1036B6B8" w14:textId="77777777">
        <w:tc>
          <w:tcPr>
            <w:tcW w:w="5256" w:type="dxa"/>
          </w:tcPr>
          <w:p w14:paraId="54782EAB" w14:textId="77777777" w:rsidR="00B26348" w:rsidRDefault="00000000">
            <w:r>
              <w:t>○ Explosions</w:t>
            </w:r>
          </w:p>
        </w:tc>
        <w:tc>
          <w:tcPr>
            <w:tcW w:w="5256" w:type="dxa"/>
          </w:tcPr>
          <w:p w14:paraId="21A34910" w14:textId="77777777" w:rsidR="00B26348" w:rsidRDefault="00000000">
            <w:r>
              <w:t>○ Fires</w:t>
            </w:r>
          </w:p>
        </w:tc>
      </w:tr>
      <w:tr w:rsidR="00B26348" w14:paraId="75144525" w14:textId="77777777">
        <w:tc>
          <w:tcPr>
            <w:tcW w:w="5256" w:type="dxa"/>
          </w:tcPr>
          <w:p w14:paraId="1E0C6466" w14:textId="77777777" w:rsidR="00B26348" w:rsidRDefault="00000000">
            <w:r>
              <w:t>○ Forest or brush fire</w:t>
            </w:r>
          </w:p>
        </w:tc>
        <w:tc>
          <w:tcPr>
            <w:tcW w:w="5256" w:type="dxa"/>
          </w:tcPr>
          <w:p w14:paraId="5C744F55" w14:textId="77777777" w:rsidR="00B26348" w:rsidRDefault="00000000">
            <w:r>
              <w:t>○ Ignition of clothing from controlled heat source</w:t>
            </w:r>
          </w:p>
        </w:tc>
      </w:tr>
      <w:tr w:rsidR="00B26348" w14:paraId="12A62FB3" w14:textId="77777777">
        <w:tc>
          <w:tcPr>
            <w:tcW w:w="5256" w:type="dxa"/>
          </w:tcPr>
          <w:p w14:paraId="25AD9168" w14:textId="77777777" w:rsidR="00B26348" w:rsidRDefault="00000000">
            <w:r>
              <w:t>○ Ignition of vapors, gases, or liquids</w:t>
            </w:r>
          </w:p>
        </w:tc>
        <w:tc>
          <w:tcPr>
            <w:tcW w:w="5256" w:type="dxa"/>
          </w:tcPr>
          <w:p w14:paraId="0EB00B17" w14:textId="77777777" w:rsidR="00B26348" w:rsidRDefault="00000000">
            <w:r>
              <w:t>○ Other structural fire without collapse</w:t>
            </w:r>
          </w:p>
        </w:tc>
      </w:tr>
      <w:tr w:rsidR="00B26348" w14:paraId="35FAC92A" w14:textId="77777777">
        <w:tc>
          <w:tcPr>
            <w:tcW w:w="5256" w:type="dxa"/>
          </w:tcPr>
          <w:p w14:paraId="0C809E4D" w14:textId="77777777" w:rsidR="00B26348" w:rsidRDefault="00000000">
            <w:r>
              <w:t>○ Small-scale (limited) fire</w:t>
            </w:r>
          </w:p>
        </w:tc>
        <w:tc>
          <w:tcPr>
            <w:tcW w:w="5256" w:type="dxa"/>
          </w:tcPr>
          <w:p w14:paraId="3D45B342" w14:textId="77777777" w:rsidR="00B26348" w:rsidRDefault="00000000">
            <w:r>
              <w:t>○ Vehicle or machinery fire</w:t>
            </w:r>
          </w:p>
        </w:tc>
      </w:tr>
      <w:tr w:rsidR="00B26348" w14:paraId="11638785" w14:textId="77777777">
        <w:tc>
          <w:tcPr>
            <w:tcW w:w="5256" w:type="dxa"/>
          </w:tcPr>
          <w:p w14:paraId="71041018" w14:textId="77777777" w:rsidR="00B26348" w:rsidRDefault="00000000">
            <w:r>
              <w:t>○ Overexertion &amp; Bodily Reaction</w:t>
            </w:r>
          </w:p>
        </w:tc>
        <w:tc>
          <w:tcPr>
            <w:tcW w:w="5256" w:type="dxa"/>
          </w:tcPr>
          <w:p w14:paraId="43EA5FA1" w14:textId="77777777" w:rsidR="00B26348" w:rsidRDefault="00000000">
            <w:r>
              <w:t>○ Body positioning</w:t>
            </w:r>
          </w:p>
        </w:tc>
      </w:tr>
      <w:tr w:rsidR="00B26348" w14:paraId="63CEE9D1" w14:textId="77777777">
        <w:tc>
          <w:tcPr>
            <w:tcW w:w="5256" w:type="dxa"/>
          </w:tcPr>
          <w:p w14:paraId="3252BF9A" w14:textId="77777777" w:rsidR="00B26348" w:rsidRDefault="00000000">
            <w:r>
              <w:t>○ Bending, crawling, reaching, twisting - repetitive or prolonged</w:t>
            </w:r>
          </w:p>
        </w:tc>
        <w:tc>
          <w:tcPr>
            <w:tcW w:w="5256" w:type="dxa"/>
          </w:tcPr>
          <w:p w14:paraId="2B8D38F5" w14:textId="77777777" w:rsidR="00B26348" w:rsidRDefault="00000000">
            <w:r>
              <w:t>○ Bending, crawling, reaching, twisting - single episode</w:t>
            </w:r>
          </w:p>
        </w:tc>
      </w:tr>
      <w:tr w:rsidR="00B26348" w14:paraId="24089A75" w14:textId="77777777">
        <w:tc>
          <w:tcPr>
            <w:tcW w:w="5256" w:type="dxa"/>
          </w:tcPr>
          <w:p w14:paraId="13ECD676" w14:textId="77777777" w:rsidR="00B26348" w:rsidRDefault="00000000">
            <w:r>
              <w:t>○ Boarding, alighting - excluding slip, trip, fall - repetitive or prolonged</w:t>
            </w:r>
          </w:p>
        </w:tc>
        <w:tc>
          <w:tcPr>
            <w:tcW w:w="5256" w:type="dxa"/>
          </w:tcPr>
          <w:p w14:paraId="7FEC370B" w14:textId="77777777" w:rsidR="00B26348" w:rsidRDefault="00000000">
            <w:r>
              <w:t>○ Boarding, alighting - excluding slip, trip, fall - single episode</w:t>
            </w:r>
          </w:p>
        </w:tc>
      </w:tr>
      <w:tr w:rsidR="00B26348" w14:paraId="4EC3713D" w14:textId="77777777">
        <w:tc>
          <w:tcPr>
            <w:tcW w:w="5256" w:type="dxa"/>
          </w:tcPr>
          <w:p w14:paraId="791A3EE9" w14:textId="77777777" w:rsidR="00B26348" w:rsidRDefault="00000000">
            <w:r>
              <w:t>○ Climbing or stepping up or down - repetitive or prolonged</w:t>
            </w:r>
          </w:p>
        </w:tc>
        <w:tc>
          <w:tcPr>
            <w:tcW w:w="5256" w:type="dxa"/>
          </w:tcPr>
          <w:p w14:paraId="7EEC6AA0" w14:textId="77777777" w:rsidR="00B26348" w:rsidRDefault="00000000">
            <w:r>
              <w:t>○ Climbing or stepping up or down - single episode</w:t>
            </w:r>
          </w:p>
        </w:tc>
      </w:tr>
      <w:tr w:rsidR="00B26348" w14:paraId="08845520" w14:textId="77777777">
        <w:tc>
          <w:tcPr>
            <w:tcW w:w="5256" w:type="dxa"/>
          </w:tcPr>
          <w:p w14:paraId="3ADC0767" w14:textId="77777777" w:rsidR="00B26348" w:rsidRDefault="00000000">
            <w:r>
              <w:t>○ Kneeling, kneeling down - repetitive or prolonged</w:t>
            </w:r>
          </w:p>
        </w:tc>
        <w:tc>
          <w:tcPr>
            <w:tcW w:w="5256" w:type="dxa"/>
          </w:tcPr>
          <w:p w14:paraId="2614D6E2" w14:textId="77777777" w:rsidR="00B26348" w:rsidRDefault="00000000">
            <w:r>
              <w:t>○ Kneeling, kneeling down - single episode</w:t>
            </w:r>
          </w:p>
        </w:tc>
      </w:tr>
      <w:tr w:rsidR="00B26348" w14:paraId="59F9987F" w14:textId="77777777">
        <w:tc>
          <w:tcPr>
            <w:tcW w:w="5256" w:type="dxa"/>
          </w:tcPr>
          <w:p w14:paraId="57C268DE" w14:textId="77777777" w:rsidR="00B26348" w:rsidRDefault="00000000">
            <w:r>
              <w:t>○ Multiple types of exertions and bodily reactions</w:t>
            </w:r>
          </w:p>
        </w:tc>
        <w:tc>
          <w:tcPr>
            <w:tcW w:w="5256" w:type="dxa"/>
          </w:tcPr>
          <w:p w14:paraId="583DE7FC" w14:textId="77777777" w:rsidR="00B26348" w:rsidRDefault="00000000">
            <w:r>
              <w:t>○ Multiple types of overexertion involving outside sources</w:t>
            </w:r>
          </w:p>
        </w:tc>
      </w:tr>
      <w:tr w:rsidR="00B26348" w14:paraId="5D4A9921" w14:textId="77777777">
        <w:tc>
          <w:tcPr>
            <w:tcW w:w="5256" w:type="dxa"/>
          </w:tcPr>
          <w:p w14:paraId="575C13D5" w14:textId="77777777" w:rsidR="00B26348" w:rsidRDefault="00000000">
            <w:r>
              <w:t>○ Multiple types of overexertions and bodily reactions</w:t>
            </w:r>
          </w:p>
        </w:tc>
        <w:tc>
          <w:tcPr>
            <w:tcW w:w="5256" w:type="dxa"/>
          </w:tcPr>
          <w:p w14:paraId="0271A81A" w14:textId="77777777" w:rsidR="00B26348" w:rsidRDefault="00000000">
            <w:r>
              <w:t>○ Multiple types of repetitive motions</w:t>
            </w:r>
          </w:p>
        </w:tc>
      </w:tr>
      <w:tr w:rsidR="00B26348" w14:paraId="5550A36B" w14:textId="77777777">
        <w:tc>
          <w:tcPr>
            <w:tcW w:w="5256" w:type="dxa"/>
          </w:tcPr>
          <w:p w14:paraId="11E15CDD" w14:textId="77777777" w:rsidR="00B26348" w:rsidRDefault="00000000">
            <w:r>
              <w:t>○ Overexertion</w:t>
            </w:r>
          </w:p>
        </w:tc>
        <w:tc>
          <w:tcPr>
            <w:tcW w:w="5256" w:type="dxa"/>
          </w:tcPr>
          <w:p w14:paraId="0DB4348C" w14:textId="77777777" w:rsidR="00B26348" w:rsidRDefault="00000000">
            <w:r>
              <w:t>○ Other exertions or bodily reactions</w:t>
            </w:r>
          </w:p>
        </w:tc>
      </w:tr>
      <w:tr w:rsidR="00B26348" w14:paraId="07ECB584" w14:textId="77777777">
        <w:tc>
          <w:tcPr>
            <w:tcW w:w="5256" w:type="dxa"/>
          </w:tcPr>
          <w:p w14:paraId="119A216E" w14:textId="77777777" w:rsidR="00B26348" w:rsidRDefault="00000000">
            <w:r>
              <w:t>○ Overexertion in catching - multiple episodes</w:t>
            </w:r>
          </w:p>
        </w:tc>
        <w:tc>
          <w:tcPr>
            <w:tcW w:w="5256" w:type="dxa"/>
          </w:tcPr>
          <w:p w14:paraId="61013F77" w14:textId="77777777" w:rsidR="00B26348" w:rsidRDefault="00000000">
            <w:r>
              <w:t>○ Overexertion in catching - single episode</w:t>
            </w:r>
          </w:p>
        </w:tc>
      </w:tr>
      <w:tr w:rsidR="00B26348" w14:paraId="24C055DD" w14:textId="77777777">
        <w:tc>
          <w:tcPr>
            <w:tcW w:w="5256" w:type="dxa"/>
          </w:tcPr>
          <w:p w14:paraId="1EFC310B" w14:textId="77777777" w:rsidR="00B26348" w:rsidRDefault="00000000">
            <w:r>
              <w:t>○ Overexertion in holding, carrying, or wielding</w:t>
            </w:r>
          </w:p>
        </w:tc>
        <w:tc>
          <w:tcPr>
            <w:tcW w:w="5256" w:type="dxa"/>
          </w:tcPr>
          <w:p w14:paraId="4BF22D4A" w14:textId="77777777" w:rsidR="00B26348" w:rsidRDefault="00000000">
            <w:r>
              <w:t>○ Overexertion in holding, carrying, or wielding - multiple episodes</w:t>
            </w:r>
          </w:p>
        </w:tc>
      </w:tr>
      <w:tr w:rsidR="00B26348" w14:paraId="4D4CF510" w14:textId="77777777">
        <w:tc>
          <w:tcPr>
            <w:tcW w:w="5256" w:type="dxa"/>
          </w:tcPr>
          <w:p w14:paraId="01AABAEF" w14:textId="77777777" w:rsidR="00B26348" w:rsidRDefault="00000000">
            <w:r>
              <w:t>○ Overexertion in holding, carrying, or wielding - single episode</w:t>
            </w:r>
          </w:p>
        </w:tc>
        <w:tc>
          <w:tcPr>
            <w:tcW w:w="5256" w:type="dxa"/>
          </w:tcPr>
          <w:p w14:paraId="0DD2066B" w14:textId="77777777" w:rsidR="00B26348" w:rsidRDefault="00000000">
            <w:r>
              <w:t>○ Overexertion in lifting - multiple episodes</w:t>
            </w:r>
          </w:p>
        </w:tc>
      </w:tr>
      <w:tr w:rsidR="00B26348" w14:paraId="593020C4" w14:textId="77777777">
        <w:tc>
          <w:tcPr>
            <w:tcW w:w="5256" w:type="dxa"/>
          </w:tcPr>
          <w:p w14:paraId="1C624E84" w14:textId="77777777" w:rsidR="00B26348" w:rsidRDefault="00000000">
            <w:r>
              <w:t>○ Overexertion in lifting - single episode</w:t>
            </w:r>
          </w:p>
        </w:tc>
        <w:tc>
          <w:tcPr>
            <w:tcW w:w="5256" w:type="dxa"/>
          </w:tcPr>
          <w:p w14:paraId="026AE06B" w14:textId="77777777" w:rsidR="00B26348" w:rsidRDefault="00000000">
            <w:r>
              <w:t>○ Overexertion in lifting, lowering</w:t>
            </w:r>
          </w:p>
        </w:tc>
      </w:tr>
      <w:tr w:rsidR="00B26348" w14:paraId="79A74598" w14:textId="77777777">
        <w:tc>
          <w:tcPr>
            <w:tcW w:w="5256" w:type="dxa"/>
          </w:tcPr>
          <w:p w14:paraId="2665EC61" w14:textId="77777777" w:rsidR="00B26348" w:rsidRDefault="00000000">
            <w:r>
              <w:t>○ Overexertion in lowering - multiple episodes</w:t>
            </w:r>
          </w:p>
        </w:tc>
        <w:tc>
          <w:tcPr>
            <w:tcW w:w="5256" w:type="dxa"/>
          </w:tcPr>
          <w:p w14:paraId="2F2A024E" w14:textId="77777777" w:rsidR="00B26348" w:rsidRDefault="00000000">
            <w:r>
              <w:t>○ Overexertion in lowering - single episode</w:t>
            </w:r>
          </w:p>
        </w:tc>
      </w:tr>
      <w:tr w:rsidR="00B26348" w14:paraId="6F788C33" w14:textId="77777777">
        <w:tc>
          <w:tcPr>
            <w:tcW w:w="5256" w:type="dxa"/>
          </w:tcPr>
          <w:p w14:paraId="2125E191" w14:textId="77777777" w:rsidR="00B26348" w:rsidRDefault="00000000">
            <w:r>
              <w:t>○ Overexertion in pushing, pulling, or turning</w:t>
            </w:r>
          </w:p>
        </w:tc>
        <w:tc>
          <w:tcPr>
            <w:tcW w:w="5256" w:type="dxa"/>
          </w:tcPr>
          <w:p w14:paraId="454B2934" w14:textId="77777777" w:rsidR="00B26348" w:rsidRDefault="00000000">
            <w:r>
              <w:t>○ Overexertion in pushing, pulling, or turning - multiple episodes</w:t>
            </w:r>
          </w:p>
        </w:tc>
      </w:tr>
      <w:tr w:rsidR="00B26348" w14:paraId="651C3AE3" w14:textId="77777777">
        <w:tc>
          <w:tcPr>
            <w:tcW w:w="5256" w:type="dxa"/>
          </w:tcPr>
          <w:p w14:paraId="7EA77856" w14:textId="77777777" w:rsidR="00B26348" w:rsidRDefault="00000000">
            <w:r>
              <w:t>○ Overexertion in pushing, pulling, or turning - single episode</w:t>
            </w:r>
          </w:p>
        </w:tc>
        <w:tc>
          <w:tcPr>
            <w:tcW w:w="5256" w:type="dxa"/>
          </w:tcPr>
          <w:p w14:paraId="79C06629" w14:textId="77777777" w:rsidR="00B26348" w:rsidRDefault="00000000">
            <w:r>
              <w:t>○ Overexertion in throwing - multiple episodes</w:t>
            </w:r>
          </w:p>
        </w:tc>
      </w:tr>
      <w:tr w:rsidR="00B26348" w14:paraId="6687C211" w14:textId="77777777">
        <w:tc>
          <w:tcPr>
            <w:tcW w:w="5256" w:type="dxa"/>
          </w:tcPr>
          <w:p w14:paraId="070C0A62" w14:textId="77777777" w:rsidR="00B26348" w:rsidRDefault="00000000">
            <w:r>
              <w:t>○ Overexertion in throwing - single episode</w:t>
            </w:r>
          </w:p>
        </w:tc>
        <w:tc>
          <w:tcPr>
            <w:tcW w:w="5256" w:type="dxa"/>
          </w:tcPr>
          <w:p w14:paraId="73F70500" w14:textId="77777777" w:rsidR="00B26348" w:rsidRDefault="00000000">
            <w:r>
              <w:t>○ Overexertion in throwing, catching</w:t>
            </w:r>
          </w:p>
        </w:tc>
      </w:tr>
      <w:tr w:rsidR="00B26348" w14:paraId="2430128D" w14:textId="77777777">
        <w:tc>
          <w:tcPr>
            <w:tcW w:w="5256" w:type="dxa"/>
          </w:tcPr>
          <w:p w14:paraId="012CE3C4" w14:textId="77777777" w:rsidR="00B26348" w:rsidRDefault="00000000">
            <w:r>
              <w:t>○ Overexertion involving outside sources</w:t>
            </w:r>
          </w:p>
        </w:tc>
        <w:tc>
          <w:tcPr>
            <w:tcW w:w="5256" w:type="dxa"/>
          </w:tcPr>
          <w:p w14:paraId="322A84A9" w14:textId="77777777" w:rsidR="00B26348" w:rsidRDefault="00000000">
            <w:r>
              <w:t>○ Repetitive grasping, placing, or moving objects, except tools</w:t>
            </w:r>
          </w:p>
        </w:tc>
      </w:tr>
      <w:tr w:rsidR="00B26348" w14:paraId="7253D848" w14:textId="77777777">
        <w:tc>
          <w:tcPr>
            <w:tcW w:w="5256" w:type="dxa"/>
          </w:tcPr>
          <w:p w14:paraId="63447151" w14:textId="77777777" w:rsidR="00B26348" w:rsidRDefault="00000000">
            <w:r>
              <w:t>○ Repetitive motions involving microtasks</w:t>
            </w:r>
          </w:p>
        </w:tc>
        <w:tc>
          <w:tcPr>
            <w:tcW w:w="5256" w:type="dxa"/>
          </w:tcPr>
          <w:p w14:paraId="53BC1A90" w14:textId="77777777" w:rsidR="00B26348" w:rsidRDefault="00000000">
            <w:r>
              <w:t>○ Repetitive use of hands, not involving tools</w:t>
            </w:r>
          </w:p>
        </w:tc>
      </w:tr>
      <w:tr w:rsidR="00B26348" w14:paraId="52CA0EF1" w14:textId="77777777">
        <w:tc>
          <w:tcPr>
            <w:tcW w:w="5256" w:type="dxa"/>
          </w:tcPr>
          <w:p w14:paraId="159D376C" w14:textId="77777777" w:rsidR="00B26348" w:rsidRDefault="00000000">
            <w:r>
              <w:t>○ Repetitive use of tools, instruments</w:t>
            </w:r>
          </w:p>
        </w:tc>
        <w:tc>
          <w:tcPr>
            <w:tcW w:w="5256" w:type="dxa"/>
          </w:tcPr>
          <w:p w14:paraId="4B63E80D" w14:textId="77777777" w:rsidR="00B26348" w:rsidRDefault="00000000">
            <w:r>
              <w:t>○ Running, without other incident - repetitive or prolonged</w:t>
            </w:r>
          </w:p>
        </w:tc>
      </w:tr>
      <w:tr w:rsidR="00B26348" w14:paraId="0F84A335" w14:textId="77777777">
        <w:tc>
          <w:tcPr>
            <w:tcW w:w="5256" w:type="dxa"/>
          </w:tcPr>
          <w:p w14:paraId="2CAC13AF" w14:textId="77777777" w:rsidR="00B26348" w:rsidRDefault="00000000">
            <w:r>
              <w:t>○ Running, without other incident - single episode</w:t>
            </w:r>
          </w:p>
        </w:tc>
        <w:tc>
          <w:tcPr>
            <w:tcW w:w="5256" w:type="dxa"/>
          </w:tcPr>
          <w:p w14:paraId="607BFC23" w14:textId="77777777" w:rsidR="00B26348" w:rsidRDefault="00000000">
            <w:r>
              <w:t>○ Sitting, sitting down - repetitive or prolonged</w:t>
            </w:r>
          </w:p>
        </w:tc>
      </w:tr>
      <w:tr w:rsidR="00B26348" w14:paraId="51FFBECC" w14:textId="77777777">
        <w:tc>
          <w:tcPr>
            <w:tcW w:w="5256" w:type="dxa"/>
          </w:tcPr>
          <w:p w14:paraId="6E75EF95" w14:textId="77777777" w:rsidR="00B26348" w:rsidRDefault="00000000">
            <w:r>
              <w:t>○ Sitting, sitting down - single episode</w:t>
            </w:r>
          </w:p>
        </w:tc>
        <w:tc>
          <w:tcPr>
            <w:tcW w:w="5256" w:type="dxa"/>
          </w:tcPr>
          <w:p w14:paraId="3D752456" w14:textId="77777777" w:rsidR="00B26348" w:rsidRDefault="00000000">
            <w:r>
              <w:t>○ Standing, standing up - repetitive or prolonged</w:t>
            </w:r>
          </w:p>
        </w:tc>
      </w:tr>
      <w:tr w:rsidR="00B26348" w14:paraId="77174788" w14:textId="77777777">
        <w:tc>
          <w:tcPr>
            <w:tcW w:w="5256" w:type="dxa"/>
          </w:tcPr>
          <w:p w14:paraId="5B4783DB" w14:textId="77777777" w:rsidR="00B26348" w:rsidRDefault="00000000">
            <w:r>
              <w:t>○ Standing, standing up - single episode</w:t>
            </w:r>
          </w:p>
        </w:tc>
        <w:tc>
          <w:tcPr>
            <w:tcW w:w="5256" w:type="dxa"/>
          </w:tcPr>
          <w:p w14:paraId="619A4A0A" w14:textId="77777777" w:rsidR="00B26348" w:rsidRDefault="00000000">
            <w:r>
              <w:t>○ Sustained viewing</w:t>
            </w:r>
          </w:p>
        </w:tc>
      </w:tr>
      <w:tr w:rsidR="00B26348" w14:paraId="13D43D7C" w14:textId="77777777">
        <w:tc>
          <w:tcPr>
            <w:tcW w:w="5256" w:type="dxa"/>
          </w:tcPr>
          <w:p w14:paraId="53202DCE" w14:textId="77777777" w:rsidR="00B26348" w:rsidRDefault="00000000">
            <w:r>
              <w:t>○ Typing, key entry, texting, or mousing</w:t>
            </w:r>
          </w:p>
        </w:tc>
        <w:tc>
          <w:tcPr>
            <w:tcW w:w="5256" w:type="dxa"/>
          </w:tcPr>
          <w:p w14:paraId="148A2C5A" w14:textId="77777777" w:rsidR="00B26348" w:rsidRDefault="00000000">
            <w:r>
              <w:t>○ Walking, without other incident - repetitive or prolonged</w:t>
            </w:r>
          </w:p>
        </w:tc>
      </w:tr>
      <w:tr w:rsidR="00B26348" w14:paraId="6DF4D74C" w14:textId="77777777">
        <w:tc>
          <w:tcPr>
            <w:tcW w:w="5256" w:type="dxa"/>
          </w:tcPr>
          <w:p w14:paraId="504767C8" w14:textId="77777777" w:rsidR="00B26348" w:rsidRDefault="00000000">
            <w:r>
              <w:t>○ Walking, without other incident - single episode</w:t>
            </w:r>
          </w:p>
        </w:tc>
        <w:tc>
          <w:tcPr>
            <w:tcW w:w="5256" w:type="dxa"/>
          </w:tcPr>
          <w:p w14:paraId="5E65442A" w14:textId="77777777" w:rsidR="00B26348" w:rsidRDefault="00000000">
            <w:r>
              <w:t>○ Transportation Incidents</w:t>
            </w:r>
          </w:p>
        </w:tc>
      </w:tr>
      <w:tr w:rsidR="00B26348" w14:paraId="120A3BF7" w14:textId="77777777">
        <w:tc>
          <w:tcPr>
            <w:tcW w:w="5256" w:type="dxa"/>
          </w:tcPr>
          <w:p w14:paraId="64F468DB" w14:textId="77777777" w:rsidR="00B26348" w:rsidRDefault="00000000">
            <w:r>
              <w:t>○ Aircraft incidents</w:t>
            </w:r>
          </w:p>
        </w:tc>
        <w:tc>
          <w:tcPr>
            <w:tcW w:w="5256" w:type="dxa"/>
          </w:tcPr>
          <w:p w14:paraId="0F678948" w14:textId="77777777" w:rsidR="00B26348" w:rsidRDefault="00000000">
            <w:r>
              <w:t>○ Bike or scooter incident</w:t>
            </w:r>
          </w:p>
        </w:tc>
      </w:tr>
      <w:tr w:rsidR="00B26348" w14:paraId="126D36B9" w14:textId="77777777">
        <w:tc>
          <w:tcPr>
            <w:tcW w:w="5256" w:type="dxa"/>
          </w:tcPr>
          <w:p w14:paraId="2DAB3E09" w14:textId="77777777" w:rsidR="00B26348" w:rsidRDefault="00000000">
            <w:r>
              <w:t>○ Collision between a moving and standing vehicle, nonroadway</w:t>
            </w:r>
          </w:p>
        </w:tc>
        <w:tc>
          <w:tcPr>
            <w:tcW w:w="5256" w:type="dxa"/>
          </w:tcPr>
          <w:p w14:paraId="1D77A7CD" w14:textId="77777777" w:rsidR="00B26348" w:rsidRDefault="00000000">
            <w:r>
              <w:t>○ Collision between rail vehicle and another vehicle</w:t>
            </w:r>
          </w:p>
        </w:tc>
      </w:tr>
      <w:tr w:rsidR="00B26348" w14:paraId="30EA5C53" w14:textId="77777777">
        <w:tc>
          <w:tcPr>
            <w:tcW w:w="5256" w:type="dxa"/>
          </w:tcPr>
          <w:p w14:paraId="02D9031E" w14:textId="77777777" w:rsidR="00B26348" w:rsidRDefault="00000000">
            <w:r>
              <w:t>○ Derailment of a rail vehicle</w:t>
            </w:r>
          </w:p>
        </w:tc>
        <w:tc>
          <w:tcPr>
            <w:tcW w:w="5256" w:type="dxa"/>
          </w:tcPr>
          <w:p w14:paraId="5A595A4F" w14:textId="77777777" w:rsidR="00B26348" w:rsidRDefault="00000000">
            <w:r>
              <w:t>○ Fall on rail vehicle - transportation incident</w:t>
            </w:r>
          </w:p>
        </w:tc>
      </w:tr>
      <w:tr w:rsidR="00B26348" w14:paraId="442DF3E6" w14:textId="77777777">
        <w:tc>
          <w:tcPr>
            <w:tcW w:w="5256" w:type="dxa"/>
          </w:tcPr>
          <w:p w14:paraId="29E49B8B" w14:textId="77777777" w:rsidR="00B26348" w:rsidRDefault="00000000">
            <w:r>
              <w:t>○ Fall or jump from and struck by another vehicle in normal operation, nonroadway</w:t>
            </w:r>
          </w:p>
        </w:tc>
        <w:tc>
          <w:tcPr>
            <w:tcW w:w="5256" w:type="dxa"/>
          </w:tcPr>
          <w:p w14:paraId="422FF099" w14:textId="77777777" w:rsidR="00B26348" w:rsidRDefault="00000000">
            <w:r>
              <w:t>○ Fall or jump from and struck by another vehicle in normal operation, roadway</w:t>
            </w:r>
          </w:p>
        </w:tc>
      </w:tr>
      <w:tr w:rsidR="00B26348" w14:paraId="7760B72D" w14:textId="77777777">
        <w:tc>
          <w:tcPr>
            <w:tcW w:w="5256" w:type="dxa"/>
          </w:tcPr>
          <w:p w14:paraId="31F2A1FC" w14:textId="77777777" w:rsidR="00B26348" w:rsidRDefault="00000000">
            <w:r>
              <w:t>○ Fall or jump from and struck by rail vehicle - transportation incident</w:t>
            </w:r>
          </w:p>
        </w:tc>
        <w:tc>
          <w:tcPr>
            <w:tcW w:w="5256" w:type="dxa"/>
          </w:tcPr>
          <w:p w14:paraId="443D1BCF" w14:textId="77777777" w:rsidR="00B26348" w:rsidRDefault="00000000">
            <w:r>
              <w:t>○ Fall or jump from and struck by same vehicle in normal operation, nonroadway</w:t>
            </w:r>
          </w:p>
        </w:tc>
      </w:tr>
      <w:tr w:rsidR="00B26348" w14:paraId="2FA4AA89" w14:textId="77777777">
        <w:tc>
          <w:tcPr>
            <w:tcW w:w="5256" w:type="dxa"/>
          </w:tcPr>
          <w:p w14:paraId="54603787" w14:textId="77777777" w:rsidR="00B26348" w:rsidRDefault="00000000">
            <w:r>
              <w:t>○ Fall or jump from and struck by same vehicle in normal operation, roadway</w:t>
            </w:r>
          </w:p>
        </w:tc>
        <w:tc>
          <w:tcPr>
            <w:tcW w:w="5256" w:type="dxa"/>
          </w:tcPr>
          <w:p w14:paraId="0A3F0B64" w14:textId="77777777" w:rsidR="00B26348" w:rsidRDefault="00000000">
            <w:r>
              <w:t>○ Fall or jump from rail vehicle - transportation incident</w:t>
            </w:r>
          </w:p>
        </w:tc>
      </w:tr>
      <w:tr w:rsidR="00B26348" w14:paraId="6CC1BA10" w14:textId="77777777">
        <w:tc>
          <w:tcPr>
            <w:tcW w:w="5256" w:type="dxa"/>
          </w:tcPr>
          <w:p w14:paraId="5B2F0DE1" w14:textId="77777777" w:rsidR="00B26348" w:rsidRDefault="00000000">
            <w:r>
              <w:t>○ Fall or jump from vehicle in normal operation, nonroadway</w:t>
            </w:r>
          </w:p>
        </w:tc>
        <w:tc>
          <w:tcPr>
            <w:tcW w:w="5256" w:type="dxa"/>
          </w:tcPr>
          <w:p w14:paraId="37344ED9" w14:textId="77777777" w:rsidR="00B26348" w:rsidRDefault="00000000">
            <w:r>
              <w:t>○ Fall or jump from vehicle in normal operation, roadway</w:t>
            </w:r>
          </w:p>
        </w:tc>
      </w:tr>
      <w:tr w:rsidR="00B26348" w14:paraId="325C714D" w14:textId="77777777">
        <w:tc>
          <w:tcPr>
            <w:tcW w:w="5256" w:type="dxa"/>
          </w:tcPr>
          <w:p w14:paraId="5F0BF2D8" w14:textId="77777777" w:rsidR="00B26348" w:rsidRDefault="00000000">
            <w:r>
              <w:t>○ Jack-knifed or overturned, nonroadway</w:t>
            </w:r>
          </w:p>
        </w:tc>
        <w:tc>
          <w:tcPr>
            <w:tcW w:w="5256" w:type="dxa"/>
          </w:tcPr>
          <w:p w14:paraId="68702C32" w14:textId="77777777" w:rsidR="00B26348" w:rsidRDefault="00000000">
            <w:r>
              <w:t>○ Jack-knifed or overturned, roadway</w:t>
            </w:r>
          </w:p>
        </w:tc>
      </w:tr>
      <w:tr w:rsidR="00B26348" w14:paraId="45FD26E7" w14:textId="77777777">
        <w:tc>
          <w:tcPr>
            <w:tcW w:w="5256" w:type="dxa"/>
          </w:tcPr>
          <w:p w14:paraId="1F736979" w14:textId="77777777" w:rsidR="00B26348" w:rsidRDefault="00000000">
            <w:r>
              <w:t>○ Moving in opposite directions, oncoming, nonroadway</w:t>
            </w:r>
          </w:p>
        </w:tc>
        <w:tc>
          <w:tcPr>
            <w:tcW w:w="5256" w:type="dxa"/>
          </w:tcPr>
          <w:p w14:paraId="29A1F9E9" w14:textId="77777777" w:rsidR="00B26348" w:rsidRDefault="00000000">
            <w:r>
              <w:t>○ Moving in same direction, nonroadway</w:t>
            </w:r>
          </w:p>
        </w:tc>
      </w:tr>
      <w:tr w:rsidR="00B26348" w14:paraId="084E88BD" w14:textId="77777777">
        <w:tc>
          <w:tcPr>
            <w:tcW w:w="5256" w:type="dxa"/>
          </w:tcPr>
          <w:p w14:paraId="1BCA3BCB" w14:textId="77777777" w:rsidR="00B26348" w:rsidRDefault="00000000">
            <w:r>
              <w:t>○ Nonroadway collision with other vehicle</w:t>
            </w:r>
          </w:p>
        </w:tc>
        <w:tc>
          <w:tcPr>
            <w:tcW w:w="5256" w:type="dxa"/>
          </w:tcPr>
          <w:p w14:paraId="3864A659" w14:textId="77777777" w:rsidR="00B26348" w:rsidRDefault="00000000">
            <w:r>
              <w:t>○ Nonroadway collisions with object other than vehicle</w:t>
            </w:r>
          </w:p>
        </w:tc>
      </w:tr>
      <w:tr w:rsidR="00B26348" w14:paraId="31943F0D" w14:textId="77777777">
        <w:tc>
          <w:tcPr>
            <w:tcW w:w="5256" w:type="dxa"/>
          </w:tcPr>
          <w:p w14:paraId="47E07D6C" w14:textId="77777777" w:rsidR="00B26348" w:rsidRDefault="00000000">
            <w:r>
              <w:t>○ Nonroadway incidents involving motorized land vehicles</w:t>
            </w:r>
          </w:p>
        </w:tc>
        <w:tc>
          <w:tcPr>
            <w:tcW w:w="5256" w:type="dxa"/>
          </w:tcPr>
          <w:p w14:paraId="0A386C02" w14:textId="77777777" w:rsidR="00B26348" w:rsidRDefault="00000000">
            <w:r>
              <w:t>○ Nonroadway noncollision incident</w:t>
            </w:r>
          </w:p>
        </w:tc>
      </w:tr>
      <w:tr w:rsidR="00B26348" w14:paraId="294AF053" w14:textId="77777777">
        <w:tc>
          <w:tcPr>
            <w:tcW w:w="5256" w:type="dxa"/>
          </w:tcPr>
          <w:p w14:paraId="1F43A3A7" w14:textId="77777777" w:rsidR="00B26348" w:rsidRDefault="00000000">
            <w:r>
              <w:t>○ Part of occupant body caught between vehicle and other object in nonroadway</w:t>
            </w:r>
          </w:p>
        </w:tc>
        <w:tc>
          <w:tcPr>
            <w:tcW w:w="5256" w:type="dxa"/>
          </w:tcPr>
          <w:p w14:paraId="00E9ED8D" w14:textId="77777777" w:rsidR="00B26348" w:rsidRDefault="00000000">
            <w:r>
              <w:t>○ Pedestrian struck by forward-moving vehicle in nonroadway area</w:t>
            </w:r>
          </w:p>
        </w:tc>
      </w:tr>
      <w:tr w:rsidR="00B26348" w14:paraId="7208EB4D" w14:textId="77777777">
        <w:tc>
          <w:tcPr>
            <w:tcW w:w="5256" w:type="dxa"/>
          </w:tcPr>
          <w:p w14:paraId="3AF2592D" w14:textId="77777777" w:rsidR="00B26348" w:rsidRDefault="00000000">
            <w:r>
              <w:t>○ Pedestrian struck by forward-moving vehicle in roadway</w:t>
            </w:r>
          </w:p>
        </w:tc>
        <w:tc>
          <w:tcPr>
            <w:tcW w:w="5256" w:type="dxa"/>
          </w:tcPr>
          <w:p w14:paraId="7E53DB17" w14:textId="77777777" w:rsidR="00B26348" w:rsidRDefault="00000000">
            <w:r>
              <w:t>○ Pedestrian struck by forward-moving vehicle in work zone</w:t>
            </w:r>
          </w:p>
        </w:tc>
      </w:tr>
      <w:tr w:rsidR="00B26348" w14:paraId="1F75A2D3" w14:textId="77777777">
        <w:tc>
          <w:tcPr>
            <w:tcW w:w="5256" w:type="dxa"/>
          </w:tcPr>
          <w:p w14:paraId="5B37E32E" w14:textId="77777777" w:rsidR="00B26348" w:rsidRDefault="00000000">
            <w:r>
              <w:t>○ Pedestrian struck by forward-moving vehicle on side of road</w:t>
            </w:r>
          </w:p>
        </w:tc>
        <w:tc>
          <w:tcPr>
            <w:tcW w:w="5256" w:type="dxa"/>
          </w:tcPr>
          <w:p w14:paraId="0A133F72" w14:textId="77777777" w:rsidR="00B26348" w:rsidRDefault="00000000">
            <w:r>
              <w:t>○ Pedestrian struck by rail vehicle - transportation incident</w:t>
            </w:r>
          </w:p>
        </w:tc>
      </w:tr>
      <w:tr w:rsidR="00B26348" w14:paraId="2F9DCE85" w14:textId="77777777">
        <w:tc>
          <w:tcPr>
            <w:tcW w:w="5256" w:type="dxa"/>
          </w:tcPr>
          <w:p w14:paraId="7EF44B25" w14:textId="77777777" w:rsidR="00B26348" w:rsidRDefault="00000000">
            <w:r>
              <w:t>○ Pedestrian struck by vehicle backing up in nonroadway area</w:t>
            </w:r>
          </w:p>
        </w:tc>
        <w:tc>
          <w:tcPr>
            <w:tcW w:w="5256" w:type="dxa"/>
          </w:tcPr>
          <w:p w14:paraId="7CF3CA1E" w14:textId="77777777" w:rsidR="00B26348" w:rsidRDefault="00000000">
            <w:r>
              <w:t>○ Pedestrian struck by vehicle backing up in roadway</w:t>
            </w:r>
          </w:p>
        </w:tc>
      </w:tr>
      <w:tr w:rsidR="00B26348" w14:paraId="18E5A8B7" w14:textId="77777777">
        <w:tc>
          <w:tcPr>
            <w:tcW w:w="5256" w:type="dxa"/>
          </w:tcPr>
          <w:p w14:paraId="54089444" w14:textId="77777777" w:rsidR="00B26348" w:rsidRDefault="00000000">
            <w:r>
              <w:t>○ Pedestrian struck by vehicle backing up in work zone</w:t>
            </w:r>
          </w:p>
        </w:tc>
        <w:tc>
          <w:tcPr>
            <w:tcW w:w="5256" w:type="dxa"/>
          </w:tcPr>
          <w:p w14:paraId="682CC746" w14:textId="77777777" w:rsidR="00B26348" w:rsidRDefault="00000000">
            <w:r>
              <w:t>○ Pedestrian struck by vehicle backing up on side of road</w:t>
            </w:r>
          </w:p>
        </w:tc>
      </w:tr>
      <w:tr w:rsidR="00B26348" w14:paraId="4FF14063" w14:textId="77777777">
        <w:tc>
          <w:tcPr>
            <w:tcW w:w="5256" w:type="dxa"/>
          </w:tcPr>
          <w:p w14:paraId="3D86379E" w14:textId="77777777" w:rsidR="00B26348" w:rsidRDefault="00000000">
            <w:r>
              <w:t>○ Pedestrian struck by vehicle in nonroadway area</w:t>
            </w:r>
          </w:p>
        </w:tc>
        <w:tc>
          <w:tcPr>
            <w:tcW w:w="5256" w:type="dxa"/>
          </w:tcPr>
          <w:p w14:paraId="611078A5" w14:textId="77777777" w:rsidR="00B26348" w:rsidRDefault="00000000">
            <w:r>
              <w:t>○ Pedestrian struck by vehicle in roadway</w:t>
            </w:r>
          </w:p>
        </w:tc>
      </w:tr>
      <w:tr w:rsidR="00B26348" w14:paraId="50E97E44" w14:textId="77777777">
        <w:tc>
          <w:tcPr>
            <w:tcW w:w="5256" w:type="dxa"/>
          </w:tcPr>
          <w:p w14:paraId="753FE5C3" w14:textId="77777777" w:rsidR="00B26348" w:rsidRDefault="00000000">
            <w:r>
              <w:t>○ Pedestrian struck by vehicle in work zone</w:t>
            </w:r>
          </w:p>
        </w:tc>
        <w:tc>
          <w:tcPr>
            <w:tcW w:w="5256" w:type="dxa"/>
          </w:tcPr>
          <w:p w14:paraId="2F5E54D7" w14:textId="77777777" w:rsidR="00B26348" w:rsidRDefault="00000000">
            <w:r>
              <w:t>○ Pedestrian struck by vehicle on side of road</w:t>
            </w:r>
          </w:p>
        </w:tc>
      </w:tr>
      <w:tr w:rsidR="00B26348" w14:paraId="44253941" w14:textId="77777777">
        <w:tc>
          <w:tcPr>
            <w:tcW w:w="5256" w:type="dxa"/>
          </w:tcPr>
          <w:p w14:paraId="289DDF74" w14:textId="77777777" w:rsidR="00B26348" w:rsidRDefault="00000000">
            <w:r>
              <w:t>○ Pedestrian struck by vehicle propelled by another vehicle in nonroadway area</w:t>
            </w:r>
          </w:p>
        </w:tc>
        <w:tc>
          <w:tcPr>
            <w:tcW w:w="5256" w:type="dxa"/>
          </w:tcPr>
          <w:p w14:paraId="4B923C6F" w14:textId="77777777" w:rsidR="00B26348" w:rsidRDefault="00000000">
            <w:r>
              <w:t>○ Pedestrian struck by vehicle propelled by another vehicle in work zone</w:t>
            </w:r>
          </w:p>
        </w:tc>
      </w:tr>
      <w:tr w:rsidR="00B26348" w14:paraId="2D941C12" w14:textId="77777777">
        <w:tc>
          <w:tcPr>
            <w:tcW w:w="5256" w:type="dxa"/>
          </w:tcPr>
          <w:p w14:paraId="63123EAA" w14:textId="77777777" w:rsidR="00B26348" w:rsidRDefault="00000000">
            <w:r>
              <w:t>○ Pedestrian struck by vehicle propelled by another vehicle on side of road</w:t>
            </w:r>
          </w:p>
        </w:tc>
        <w:tc>
          <w:tcPr>
            <w:tcW w:w="5256" w:type="dxa"/>
          </w:tcPr>
          <w:p w14:paraId="4DFAE79C" w14:textId="77777777" w:rsidR="00B26348" w:rsidRDefault="00000000">
            <w:r>
              <w:t>○ Pedestrian vehicular incidents</w:t>
            </w:r>
          </w:p>
        </w:tc>
      </w:tr>
      <w:tr w:rsidR="00B26348" w14:paraId="66C9D59C" w14:textId="77777777">
        <w:tc>
          <w:tcPr>
            <w:tcW w:w="5256" w:type="dxa"/>
          </w:tcPr>
          <w:p w14:paraId="2605B48F" w14:textId="77777777" w:rsidR="00B26348" w:rsidRDefault="00000000">
            <w:r>
              <w:t>○ Rail vehicle incidents</w:t>
            </w:r>
          </w:p>
        </w:tc>
        <w:tc>
          <w:tcPr>
            <w:tcW w:w="5256" w:type="dxa"/>
          </w:tcPr>
          <w:p w14:paraId="43EC9981" w14:textId="77777777" w:rsidR="00B26348" w:rsidRDefault="00000000">
            <w:r>
              <w:t>○ Ran off driving surface, nonroadway</w:t>
            </w:r>
          </w:p>
        </w:tc>
      </w:tr>
      <w:tr w:rsidR="00B26348" w14:paraId="4A9D8E94" w14:textId="77777777">
        <w:tc>
          <w:tcPr>
            <w:tcW w:w="5256" w:type="dxa"/>
          </w:tcPr>
          <w:p w14:paraId="6814A327" w14:textId="77777777" w:rsidR="00B26348" w:rsidRDefault="00000000">
            <w:r>
              <w:t>○ Ran off roadway</w:t>
            </w:r>
          </w:p>
        </w:tc>
        <w:tc>
          <w:tcPr>
            <w:tcW w:w="5256" w:type="dxa"/>
          </w:tcPr>
          <w:p w14:paraId="7AC3F511" w14:textId="77777777" w:rsidR="00B26348" w:rsidRDefault="00000000">
            <w:r>
              <w:t>○ Roadway collision - moving and standing vehicle in roadway</w:t>
            </w:r>
          </w:p>
        </w:tc>
      </w:tr>
      <w:tr w:rsidR="00B26348" w14:paraId="17B333A2" w14:textId="77777777">
        <w:tc>
          <w:tcPr>
            <w:tcW w:w="5256" w:type="dxa"/>
          </w:tcPr>
          <w:p w14:paraId="197391EB" w14:textId="77777777" w:rsidR="00B26348" w:rsidRDefault="00000000">
            <w:r>
              <w:t>○ Roadway collision - moving and standing vehicle on side of roadway</w:t>
            </w:r>
          </w:p>
        </w:tc>
        <w:tc>
          <w:tcPr>
            <w:tcW w:w="5256" w:type="dxa"/>
          </w:tcPr>
          <w:p w14:paraId="01B1A929" w14:textId="77777777" w:rsidR="00B26348" w:rsidRDefault="00000000">
            <w:r>
              <w:t>○ Roadway collision - moving in opposite directions, oncoming</w:t>
            </w:r>
          </w:p>
        </w:tc>
      </w:tr>
      <w:tr w:rsidR="00B26348" w14:paraId="349E6465" w14:textId="77777777">
        <w:tc>
          <w:tcPr>
            <w:tcW w:w="5256" w:type="dxa"/>
          </w:tcPr>
          <w:p w14:paraId="50D087FF" w14:textId="77777777" w:rsidR="00B26348" w:rsidRDefault="00000000">
            <w:r>
              <w:t>○ Roadway collision - moving in same direction</w:t>
            </w:r>
          </w:p>
        </w:tc>
        <w:tc>
          <w:tcPr>
            <w:tcW w:w="5256" w:type="dxa"/>
          </w:tcPr>
          <w:p w14:paraId="6AFE30AE" w14:textId="77777777" w:rsidR="00B26348" w:rsidRDefault="00000000">
            <w:r>
              <w:t>○ Roadway collision - moving perpendicularly</w:t>
            </w:r>
          </w:p>
        </w:tc>
      </w:tr>
      <w:tr w:rsidR="00B26348" w14:paraId="152B529E" w14:textId="77777777">
        <w:tc>
          <w:tcPr>
            <w:tcW w:w="5256" w:type="dxa"/>
          </w:tcPr>
          <w:p w14:paraId="3B7E40CC" w14:textId="77777777" w:rsidR="00B26348" w:rsidRDefault="00000000">
            <w:r>
              <w:t>○ Roadway collision with object other than vehicle</w:t>
            </w:r>
          </w:p>
        </w:tc>
        <w:tc>
          <w:tcPr>
            <w:tcW w:w="5256" w:type="dxa"/>
          </w:tcPr>
          <w:p w14:paraId="75889E3C" w14:textId="77777777" w:rsidR="00B26348" w:rsidRDefault="00000000">
            <w:r>
              <w:t>○ Roadway collision with other vehicle</w:t>
            </w:r>
          </w:p>
        </w:tc>
      </w:tr>
      <w:tr w:rsidR="00B26348" w14:paraId="0343EA74" w14:textId="77777777">
        <w:tc>
          <w:tcPr>
            <w:tcW w:w="5256" w:type="dxa"/>
          </w:tcPr>
          <w:p w14:paraId="3A0D43C0" w14:textId="77777777" w:rsidR="00B26348" w:rsidRDefault="00000000">
            <w:r>
              <w:t>○ Roadway noncollision incident</w:t>
            </w:r>
          </w:p>
        </w:tc>
        <w:tc>
          <w:tcPr>
            <w:tcW w:w="5256" w:type="dxa"/>
          </w:tcPr>
          <w:p w14:paraId="29ECFA1D" w14:textId="77777777" w:rsidR="00B26348" w:rsidRDefault="00000000">
            <w:r>
              <w:t>○ Struck bump, hole, or rough terrain in road surface</w:t>
            </w:r>
          </w:p>
        </w:tc>
      </w:tr>
      <w:tr w:rsidR="00B26348" w14:paraId="2FE80252" w14:textId="77777777">
        <w:tc>
          <w:tcPr>
            <w:tcW w:w="5256" w:type="dxa"/>
          </w:tcPr>
          <w:p w14:paraId="5F86154B" w14:textId="77777777" w:rsidR="00B26348" w:rsidRDefault="00000000">
            <w:r>
              <w:t>○ Struck bump, hole, rough terrain on driving surface, nonroadway</w:t>
            </w:r>
          </w:p>
        </w:tc>
        <w:tc>
          <w:tcPr>
            <w:tcW w:w="5256" w:type="dxa"/>
          </w:tcPr>
          <w:p w14:paraId="35EBBE15" w14:textId="77777777" w:rsidR="00B26348" w:rsidRDefault="00000000">
            <w:r>
              <w:t>○ Struck by shifting load during transport, nonroadway</w:t>
            </w:r>
          </w:p>
        </w:tc>
      </w:tr>
      <w:tr w:rsidR="00B26348" w14:paraId="215DEE81" w14:textId="77777777">
        <w:tc>
          <w:tcPr>
            <w:tcW w:w="5256" w:type="dxa"/>
          </w:tcPr>
          <w:p w14:paraId="72ADE3B2" w14:textId="77777777" w:rsidR="00B26348" w:rsidRDefault="00000000">
            <w:r>
              <w:t>○ Struck by shifting load during transport, roadway</w:t>
            </w:r>
          </w:p>
        </w:tc>
        <w:tc>
          <w:tcPr>
            <w:tcW w:w="5256" w:type="dxa"/>
          </w:tcPr>
          <w:p w14:paraId="140510B0" w14:textId="77777777" w:rsidR="00B26348" w:rsidRDefault="00000000">
            <w:r>
              <w:t>○ Sudden start or stop, nonroadway</w:t>
            </w:r>
          </w:p>
        </w:tc>
      </w:tr>
      <w:tr w:rsidR="00B26348" w14:paraId="2729DAAF" w14:textId="77777777">
        <w:tc>
          <w:tcPr>
            <w:tcW w:w="5256" w:type="dxa"/>
          </w:tcPr>
          <w:p w14:paraId="2B93980A" w14:textId="77777777" w:rsidR="00B26348" w:rsidRDefault="00000000">
            <w:r>
              <w:t>○ Sudden start or stop, roadway</w:t>
            </w:r>
          </w:p>
        </w:tc>
        <w:tc>
          <w:tcPr>
            <w:tcW w:w="5256" w:type="dxa"/>
          </w:tcPr>
          <w:p w14:paraId="583C94EB" w14:textId="77777777" w:rsidR="00B26348" w:rsidRDefault="00000000">
            <w:r>
              <w:t>○ Vehicle struck by falling or flying object - roadway</w:t>
            </w:r>
          </w:p>
        </w:tc>
      </w:tr>
      <w:tr w:rsidR="00B26348" w14:paraId="7CD57474" w14:textId="77777777">
        <w:tc>
          <w:tcPr>
            <w:tcW w:w="5256" w:type="dxa"/>
          </w:tcPr>
          <w:p w14:paraId="0BB720DA" w14:textId="77777777" w:rsidR="00B26348" w:rsidRDefault="00000000">
            <w:r>
              <w:t>○ Vehicle struck object or animal in roadway</w:t>
            </w:r>
          </w:p>
        </w:tc>
        <w:tc>
          <w:tcPr>
            <w:tcW w:w="5256" w:type="dxa"/>
          </w:tcPr>
          <w:p w14:paraId="0B74044B" w14:textId="77777777" w:rsidR="00B26348" w:rsidRDefault="00000000">
            <w:r>
              <w:t>○ Vehicle struck object or animal on side of roadway</w:t>
            </w:r>
          </w:p>
        </w:tc>
      </w:tr>
      <w:tr w:rsidR="00B26348" w14:paraId="621D85CB" w14:textId="77777777">
        <w:tc>
          <w:tcPr>
            <w:tcW w:w="5256" w:type="dxa"/>
          </w:tcPr>
          <w:p w14:paraId="23E183B9" w14:textId="77777777" w:rsidR="00B26348" w:rsidRDefault="00000000">
            <w:r>
              <w:t>○ Violence &amp; Other Injuries by Persons or Animals</w:t>
            </w:r>
          </w:p>
        </w:tc>
        <w:tc>
          <w:tcPr>
            <w:tcW w:w="5256" w:type="dxa"/>
          </w:tcPr>
          <w:p w14:paraId="1D87142B" w14:textId="77777777" w:rsidR="00B26348" w:rsidRDefault="00000000">
            <w:r>
              <w:t>○ Animal and insect related incidents</w:t>
            </w:r>
          </w:p>
        </w:tc>
      </w:tr>
      <w:tr w:rsidR="00B26348" w14:paraId="75A2CEBF" w14:textId="77777777">
        <w:tc>
          <w:tcPr>
            <w:tcW w:w="5256" w:type="dxa"/>
          </w:tcPr>
          <w:p w14:paraId="21A2A439" w14:textId="77777777" w:rsidR="00B26348" w:rsidRDefault="00000000">
            <w:r>
              <w:t>○ Bitten and or struck by animal</w:t>
            </w:r>
          </w:p>
        </w:tc>
        <w:tc>
          <w:tcPr>
            <w:tcW w:w="5256" w:type="dxa"/>
          </w:tcPr>
          <w:p w14:paraId="7782F2A0" w14:textId="77777777" w:rsidR="00B26348" w:rsidRDefault="00000000">
            <w:r>
              <w:t>○ Drug overdose</w:t>
            </w:r>
          </w:p>
        </w:tc>
      </w:tr>
      <w:tr w:rsidR="00B26348" w14:paraId="3E68609C" w14:textId="77777777">
        <w:tc>
          <w:tcPr>
            <w:tcW w:w="5256" w:type="dxa"/>
          </w:tcPr>
          <w:p w14:paraId="01E26183" w14:textId="77777777" w:rsidR="00B26348" w:rsidRDefault="00000000">
            <w:r>
              <w:t>○ Injury by other person - intentional</w:t>
            </w:r>
          </w:p>
        </w:tc>
        <w:tc>
          <w:tcPr>
            <w:tcW w:w="5256" w:type="dxa"/>
          </w:tcPr>
          <w:p w14:paraId="64C39642" w14:textId="77777777" w:rsidR="00B26348" w:rsidRDefault="00000000">
            <w:r>
              <w:t>○ Injury by other person - unintentional or intent unknown</w:t>
            </w:r>
          </w:p>
        </w:tc>
      </w:tr>
      <w:tr w:rsidR="00B26348" w14:paraId="28037EAD" w14:textId="77777777">
        <w:tc>
          <w:tcPr>
            <w:tcW w:w="5256" w:type="dxa"/>
          </w:tcPr>
          <w:p w14:paraId="454F0A1A" w14:textId="77777777" w:rsidR="00B26348" w:rsidRDefault="00000000">
            <w:r>
              <w:t>○ Nonvenomous stings and bites</w:t>
            </w:r>
          </w:p>
        </w:tc>
        <w:tc>
          <w:tcPr>
            <w:tcW w:w="5256" w:type="dxa"/>
          </w:tcPr>
          <w:p w14:paraId="04436197" w14:textId="77777777" w:rsidR="00B26348" w:rsidRDefault="00000000">
            <w:r>
              <w:t>○ Self-inflicted injury - intentional</w:t>
            </w:r>
          </w:p>
        </w:tc>
      </w:tr>
      <w:tr w:rsidR="00B26348" w14:paraId="779E77C5" w14:textId="77777777">
        <w:tc>
          <w:tcPr>
            <w:tcW w:w="5256" w:type="dxa"/>
          </w:tcPr>
          <w:p w14:paraId="291F7BC1" w14:textId="77777777" w:rsidR="00B26348" w:rsidRDefault="00000000">
            <w:r>
              <w:t>○ Self-inflicted injury - unintentional or intent unknown</w:t>
            </w:r>
          </w:p>
        </w:tc>
        <w:tc>
          <w:tcPr>
            <w:tcW w:w="5256" w:type="dxa"/>
          </w:tcPr>
          <w:p w14:paraId="37DB6AD6" w14:textId="77777777" w:rsidR="00B26348" w:rsidRDefault="00000000">
            <w:r>
              <w:t>○ Venomous Stings and Bites</w:t>
            </w:r>
          </w:p>
        </w:tc>
      </w:tr>
    </w:tbl>
    <w:p w14:paraId="1565AD37" w14:textId="77777777" w:rsidR="00B26348" w:rsidRDefault="00B26348"/>
    <w:p w14:paraId="78B2D924" w14:textId="77777777" w:rsidR="00B26348" w:rsidRDefault="00000000">
      <w:r>
        <w:rPr>
          <w:b/>
        </w:rPr>
        <w:t>125. Treatment Classification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DE1F675" w14:textId="77777777">
        <w:tc>
          <w:tcPr>
            <w:tcW w:w="10512" w:type="dxa"/>
          </w:tcPr>
          <w:p w14:paraId="004122D5" w14:textId="77777777" w:rsidR="00B26348" w:rsidRDefault="00000000">
            <w:r>
              <w:t>○ Jobsite Treatment</w:t>
            </w:r>
          </w:p>
        </w:tc>
      </w:tr>
      <w:tr w:rsidR="00B26348" w14:paraId="0A9271B6" w14:textId="77777777">
        <w:tc>
          <w:tcPr>
            <w:tcW w:w="10512" w:type="dxa"/>
          </w:tcPr>
          <w:p w14:paraId="40B8BF5F" w14:textId="77777777" w:rsidR="00B26348" w:rsidRDefault="00000000">
            <w:r>
              <w:t>○ Offsite Medical Treatment</w:t>
            </w:r>
          </w:p>
        </w:tc>
      </w:tr>
      <w:tr w:rsidR="00B26348" w14:paraId="228515B1" w14:textId="77777777">
        <w:tc>
          <w:tcPr>
            <w:tcW w:w="10512" w:type="dxa"/>
          </w:tcPr>
          <w:p w14:paraId="2F21108F" w14:textId="77777777" w:rsidR="00B26348" w:rsidRDefault="00000000">
            <w:r>
              <w:t>○ Treatment Decilined by Injured Party</w:t>
            </w:r>
          </w:p>
        </w:tc>
      </w:tr>
    </w:tbl>
    <w:p w14:paraId="669DF5AC" w14:textId="77777777" w:rsidR="00B26348" w:rsidRDefault="00B26348"/>
    <w:p w14:paraId="3481BCDE" w14:textId="08D3322D" w:rsidR="00B26348" w:rsidRDefault="00000000" w:rsidP="001849A6">
      <w:r>
        <w:rPr>
          <w:b/>
        </w:rPr>
        <w:t xml:space="preserve">126. Medical Treatment </w:t>
      </w:r>
      <w:proofErr w:type="gramStart"/>
      <w:r>
        <w:rPr>
          <w:b/>
        </w:rPr>
        <w:t>Provider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A2801A2" w14:textId="77777777">
        <w:tc>
          <w:tcPr>
            <w:tcW w:w="10512" w:type="dxa"/>
          </w:tcPr>
          <w:p w14:paraId="70377247" w14:textId="77777777" w:rsidR="00B26348" w:rsidRDefault="00000000">
            <w:r>
              <w:t>○ Occupational Health Clinic</w:t>
            </w:r>
          </w:p>
        </w:tc>
      </w:tr>
      <w:tr w:rsidR="00B26348" w14:paraId="4A814CDF" w14:textId="77777777">
        <w:tc>
          <w:tcPr>
            <w:tcW w:w="10512" w:type="dxa"/>
          </w:tcPr>
          <w:p w14:paraId="0BD376CD" w14:textId="77777777" w:rsidR="00B26348" w:rsidRDefault="00000000">
            <w:r>
              <w:t>○ Hospital / Emergency Room / EMS (911)</w:t>
            </w:r>
          </w:p>
        </w:tc>
      </w:tr>
      <w:tr w:rsidR="00B26348" w14:paraId="00F72568" w14:textId="77777777">
        <w:tc>
          <w:tcPr>
            <w:tcW w:w="10512" w:type="dxa"/>
          </w:tcPr>
          <w:p w14:paraId="5D6EDBE7" w14:textId="77777777" w:rsidR="00B26348" w:rsidRDefault="00000000">
            <w:r>
              <w:t>○ After Hours / Urgent Care</w:t>
            </w:r>
          </w:p>
        </w:tc>
      </w:tr>
    </w:tbl>
    <w:p w14:paraId="2462BD42" w14:textId="77777777" w:rsidR="00B26348" w:rsidRDefault="00B26348"/>
    <w:p w14:paraId="7B034279" w14:textId="77777777" w:rsidR="00B26348" w:rsidRDefault="00000000">
      <w:r>
        <w:rPr>
          <w:b/>
        </w:rPr>
        <w:t>127. First Aid Provider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FAA3343" w14:textId="77777777">
        <w:tc>
          <w:tcPr>
            <w:tcW w:w="10512" w:type="dxa"/>
          </w:tcPr>
          <w:p w14:paraId="471A1BD2" w14:textId="77777777" w:rsidR="00B26348" w:rsidRDefault="00000000">
            <w:r>
              <w:t>○ Occucare</w:t>
            </w:r>
          </w:p>
        </w:tc>
      </w:tr>
      <w:tr w:rsidR="00B26348" w14:paraId="180D0654" w14:textId="77777777">
        <w:tc>
          <w:tcPr>
            <w:tcW w:w="10512" w:type="dxa"/>
          </w:tcPr>
          <w:p w14:paraId="4F7D615D" w14:textId="77777777" w:rsidR="00B26348" w:rsidRDefault="00000000">
            <w:r>
              <w:t>○ Jobsite First Aid Provider (i.e. Project Site Nurse, etc.)</w:t>
            </w:r>
          </w:p>
        </w:tc>
      </w:tr>
      <w:tr w:rsidR="00B26348" w14:paraId="2E3938F0" w14:textId="77777777">
        <w:tc>
          <w:tcPr>
            <w:tcW w:w="10512" w:type="dxa"/>
          </w:tcPr>
          <w:p w14:paraId="46B87A50" w14:textId="77777777" w:rsidR="00B26348" w:rsidRDefault="00000000">
            <w:r>
              <w:t>○ Project personnel</w:t>
            </w:r>
          </w:p>
        </w:tc>
      </w:tr>
      <w:tr w:rsidR="00B26348" w14:paraId="0A1DB9DA" w14:textId="77777777">
        <w:tc>
          <w:tcPr>
            <w:tcW w:w="10512" w:type="dxa"/>
          </w:tcPr>
          <w:p w14:paraId="644A1BEA" w14:textId="77777777" w:rsidR="00B26348" w:rsidRDefault="00000000">
            <w:r>
              <w:t>○ Self administered</w:t>
            </w:r>
          </w:p>
        </w:tc>
      </w:tr>
    </w:tbl>
    <w:p w14:paraId="316F8B81" w14:textId="77777777" w:rsidR="00B26348" w:rsidRDefault="00B26348"/>
    <w:p w14:paraId="1F47AD41" w14:textId="77777777" w:rsidR="00B26348" w:rsidRDefault="00000000">
      <w:r>
        <w:rPr>
          <w:b/>
        </w:rPr>
        <w:t>128. Treatment Outcome</w:t>
      </w:r>
      <w:r>
        <w:rPr>
          <w:i/>
          <w:color w:val="666666"/>
          <w:sz w:val="16"/>
        </w:rPr>
        <w:t xml:space="preserve">  [List Radio]</w:t>
      </w:r>
    </w:p>
    <w:p w14:paraId="1BCE64D7" w14:textId="77777777" w:rsidR="00B26348" w:rsidRDefault="00000000">
      <w:pPr>
        <w:ind w:left="216"/>
      </w:pPr>
      <w:r>
        <w:rPr>
          <w:i/>
        </w:rPr>
        <w:t>STCKY Injury - Select SIF criteria from the box below.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9DA5EE5" w14:textId="77777777">
        <w:tc>
          <w:tcPr>
            <w:tcW w:w="10512" w:type="dxa"/>
          </w:tcPr>
          <w:p w14:paraId="57FF57DB" w14:textId="77777777" w:rsidR="00B26348" w:rsidRDefault="00000000">
            <w:r>
              <w:t>○ First Aid</w:t>
            </w:r>
          </w:p>
        </w:tc>
      </w:tr>
      <w:tr w:rsidR="00B26348" w14:paraId="083A6349" w14:textId="77777777">
        <w:tc>
          <w:tcPr>
            <w:tcW w:w="10512" w:type="dxa"/>
          </w:tcPr>
          <w:p w14:paraId="49777E70" w14:textId="77777777" w:rsidR="00B26348" w:rsidRDefault="00000000">
            <w:r>
              <w:t>○ Restricted Duty</w:t>
            </w:r>
          </w:p>
        </w:tc>
      </w:tr>
      <w:tr w:rsidR="00B26348" w14:paraId="63545586" w14:textId="77777777">
        <w:tc>
          <w:tcPr>
            <w:tcW w:w="10512" w:type="dxa"/>
          </w:tcPr>
          <w:p w14:paraId="42FF9DC5" w14:textId="77777777" w:rsidR="00B26348" w:rsidRDefault="00000000">
            <w:r>
              <w:t>○ Days Away from work / Lost Time</w:t>
            </w:r>
          </w:p>
        </w:tc>
      </w:tr>
      <w:tr w:rsidR="00B26348" w14:paraId="04771216" w14:textId="77777777">
        <w:tc>
          <w:tcPr>
            <w:tcW w:w="10512" w:type="dxa"/>
          </w:tcPr>
          <w:p w14:paraId="3561D00B" w14:textId="77777777" w:rsidR="00B26348" w:rsidRDefault="00000000">
            <w:r>
              <w:t>○ Other Recordable Criteria</w:t>
            </w:r>
            <w:r>
              <w:rPr>
                <w:i/>
              </w:rPr>
              <w:t xml:space="preserve"> - Other Recordable Criteria = prescriptions, therapy, etc., Anything other than Restricted Duty or Lost Time</w:t>
            </w:r>
          </w:p>
        </w:tc>
      </w:tr>
      <w:tr w:rsidR="00B26348" w14:paraId="28EB629E" w14:textId="77777777">
        <w:tc>
          <w:tcPr>
            <w:tcW w:w="10512" w:type="dxa"/>
          </w:tcPr>
          <w:p w14:paraId="66FD9288" w14:textId="77777777" w:rsidR="00B26348" w:rsidRDefault="00000000">
            <w:r>
              <w:t>○ STCKY Injury</w:t>
            </w:r>
            <w:r>
              <w:rPr>
                <w:i/>
              </w:rPr>
              <w:t xml:space="preserve"> - STCKY Injury - Life Threatening (LT) - Worker would not survive without medical intervention</w:t>
            </w:r>
          </w:p>
        </w:tc>
      </w:tr>
    </w:tbl>
    <w:p w14:paraId="693320DC" w14:textId="77777777" w:rsidR="00B26348" w:rsidRDefault="00B26348"/>
    <w:p w14:paraId="6980937A" w14:textId="77777777" w:rsidR="00B26348" w:rsidRDefault="00000000">
      <w:r>
        <w:rPr>
          <w:b/>
        </w:rPr>
        <w:t>129. STCKY Injury - SIF Criteria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26DC7A7" w14:textId="77777777">
        <w:tc>
          <w:tcPr>
            <w:tcW w:w="5256" w:type="dxa"/>
          </w:tcPr>
          <w:p w14:paraId="04A69D52" w14:textId="77777777" w:rsidR="00B26348" w:rsidRDefault="00000000">
            <w:r>
              <w:t>○ Fatality</w:t>
            </w:r>
          </w:p>
        </w:tc>
        <w:tc>
          <w:tcPr>
            <w:tcW w:w="5256" w:type="dxa"/>
          </w:tcPr>
          <w:p w14:paraId="06EDF8C8" w14:textId="77777777" w:rsidR="00B26348" w:rsidRDefault="00000000">
            <w:r>
              <w:t>○ Amputations (involving bone) excludes distal phalanx</w:t>
            </w:r>
          </w:p>
        </w:tc>
      </w:tr>
      <w:tr w:rsidR="00B26348" w14:paraId="2E9839BE" w14:textId="77777777">
        <w:tc>
          <w:tcPr>
            <w:tcW w:w="5256" w:type="dxa"/>
          </w:tcPr>
          <w:p w14:paraId="789137F1" w14:textId="77777777" w:rsidR="00B26348" w:rsidRDefault="00000000">
            <w:r>
              <w:t>○ Head trauma that results in a traumatic brain injury (TBI)</w:t>
            </w:r>
          </w:p>
        </w:tc>
        <w:tc>
          <w:tcPr>
            <w:tcW w:w="5256" w:type="dxa"/>
          </w:tcPr>
          <w:p w14:paraId="761C1681" w14:textId="77777777" w:rsidR="00B26348" w:rsidRDefault="00000000">
            <w:r>
              <w:t>○ Injury or trauma to vital organs</w:t>
            </w:r>
          </w:p>
        </w:tc>
      </w:tr>
      <w:tr w:rsidR="00B26348" w14:paraId="1693A84A" w14:textId="77777777">
        <w:tc>
          <w:tcPr>
            <w:tcW w:w="5256" w:type="dxa"/>
          </w:tcPr>
          <w:p w14:paraId="20EBF0A3" w14:textId="77777777" w:rsidR="00B26348" w:rsidRDefault="00000000">
            <w:r>
              <w:t>○ Bone fractures requiring surgery for repair, excluding fingers and toes</w:t>
            </w:r>
          </w:p>
        </w:tc>
        <w:tc>
          <w:tcPr>
            <w:tcW w:w="5256" w:type="dxa"/>
          </w:tcPr>
          <w:p w14:paraId="167B630D" w14:textId="77777777" w:rsidR="00B26348" w:rsidRDefault="00000000">
            <w:r>
              <w:t>○ Acute traumatic herniated disc with neurologic deficit</w:t>
            </w:r>
          </w:p>
        </w:tc>
      </w:tr>
      <w:tr w:rsidR="00B26348" w14:paraId="7706839A" w14:textId="77777777">
        <w:tc>
          <w:tcPr>
            <w:tcW w:w="5256" w:type="dxa"/>
          </w:tcPr>
          <w:p w14:paraId="39ABEC0F" w14:textId="77777777" w:rsidR="00B26348" w:rsidRDefault="00000000">
            <w:r>
              <w:t>○ 3rd degree burn requiring skin graft</w:t>
            </w:r>
          </w:p>
        </w:tc>
        <w:tc>
          <w:tcPr>
            <w:tcW w:w="5256" w:type="dxa"/>
          </w:tcPr>
          <w:p w14:paraId="138BD8BD" w14:textId="77777777" w:rsidR="00B26348" w:rsidRDefault="00000000">
            <w:r>
              <w:t>○ Eye injuries resulting in permanent vision loss or change in vision</w:t>
            </w:r>
          </w:p>
        </w:tc>
      </w:tr>
      <w:tr w:rsidR="00B26348" w14:paraId="4777C8F5" w14:textId="77777777">
        <w:tc>
          <w:tcPr>
            <w:tcW w:w="5256" w:type="dxa"/>
          </w:tcPr>
          <w:p w14:paraId="4FF3ACF2" w14:textId="77777777" w:rsidR="00B26348" w:rsidRDefault="00000000">
            <w:r>
              <w:t>○ High pressure injection injuries requiring surgical debridement and irrigation</w:t>
            </w:r>
          </w:p>
        </w:tc>
        <w:tc>
          <w:tcPr>
            <w:tcW w:w="5256" w:type="dxa"/>
          </w:tcPr>
          <w:p w14:paraId="523E9F72" w14:textId="77777777" w:rsidR="00B26348" w:rsidRDefault="00000000">
            <w:r>
              <w:t>○ Heat Stroke – Medically diagnosed</w:t>
            </w:r>
          </w:p>
        </w:tc>
      </w:tr>
      <w:tr w:rsidR="00B26348" w14:paraId="1DAC6C4F" w14:textId="77777777">
        <w:tc>
          <w:tcPr>
            <w:tcW w:w="5256" w:type="dxa"/>
          </w:tcPr>
          <w:p w14:paraId="59653219" w14:textId="77777777" w:rsidR="00B26348" w:rsidRDefault="00000000">
            <w:r>
              <w:t>○ Electrical Contact Injury – Resulting in life-threatening cardiac, neurological, or burn injuries requiring emergency or hospital-level care</w:t>
            </w:r>
          </w:p>
        </w:tc>
        <w:tc>
          <w:tcPr>
            <w:tcW w:w="5256" w:type="dxa"/>
          </w:tcPr>
          <w:p w14:paraId="1A3FD3C8" w14:textId="77777777" w:rsidR="00B26348" w:rsidRDefault="00000000">
            <w:r>
              <w:t>○ Vascular trauma requiring surgery</w:t>
            </w:r>
          </w:p>
        </w:tc>
      </w:tr>
      <w:tr w:rsidR="00B26348" w14:paraId="7CACAF77" w14:textId="77777777">
        <w:tc>
          <w:tcPr>
            <w:tcW w:w="5256" w:type="dxa"/>
          </w:tcPr>
          <w:p w14:paraId="7AC3E591" w14:textId="77777777" w:rsidR="00B26348" w:rsidRDefault="00000000">
            <w:r>
              <w:t>○ Acute chemical or radiological exposure resulting in injury to vital organs</w:t>
            </w:r>
          </w:p>
        </w:tc>
        <w:tc>
          <w:tcPr>
            <w:tcW w:w="5256" w:type="dxa"/>
          </w:tcPr>
          <w:p w14:paraId="484AE7D5" w14:textId="77777777" w:rsidR="00B26348" w:rsidRDefault="00000000">
            <w:r>
              <w:t>○ Other Injuries</w:t>
            </w:r>
          </w:p>
        </w:tc>
      </w:tr>
    </w:tbl>
    <w:p w14:paraId="07D46750" w14:textId="77777777" w:rsidR="00B26348" w:rsidRDefault="00B26348"/>
    <w:p w14:paraId="7A8C1DEF" w14:textId="77777777" w:rsidR="00B26348" w:rsidRDefault="00000000">
      <w:r>
        <w:rPr>
          <w:b/>
        </w:rPr>
        <w:t>130. Injury Classification: First Aid</w:t>
      </w:r>
      <w:r>
        <w:rPr>
          <w:i/>
          <w:color w:val="666666"/>
          <w:sz w:val="16"/>
        </w:rPr>
        <w:t xml:space="preserve">  [Text Label]</w:t>
      </w:r>
    </w:p>
    <w:p w14:paraId="6C654AAA" w14:textId="77777777" w:rsidR="00B26348" w:rsidRDefault="00000000">
      <w:r>
        <w:t>Response: ________________________________________________________________________________</w:t>
      </w:r>
    </w:p>
    <w:p w14:paraId="04EE4AE1" w14:textId="77777777" w:rsidR="00B26348" w:rsidRDefault="00000000">
      <w:r>
        <w:t>__________________________________________________________________________________________</w:t>
      </w:r>
    </w:p>
    <w:p w14:paraId="44BB5B9A" w14:textId="77777777" w:rsidR="00B26348" w:rsidRDefault="00000000">
      <w:r>
        <w:t>__________________________________________________________________________________________</w:t>
      </w:r>
    </w:p>
    <w:p w14:paraId="62B5EFD2" w14:textId="77777777" w:rsidR="00B26348" w:rsidRDefault="00000000">
      <w:r>
        <w:t>__________________________________________________________________________________________</w:t>
      </w:r>
    </w:p>
    <w:p w14:paraId="78BE3310" w14:textId="77777777" w:rsidR="00B26348" w:rsidRDefault="00000000">
      <w:r>
        <w:rPr>
          <w:b/>
        </w:rPr>
        <w:t>131. Injury Classification: Recordable</w:t>
      </w:r>
      <w:r>
        <w:rPr>
          <w:i/>
          <w:color w:val="666666"/>
          <w:sz w:val="16"/>
        </w:rPr>
        <w:t xml:space="preserve">  [Text Label]</w:t>
      </w:r>
    </w:p>
    <w:p w14:paraId="33B9DC9B" w14:textId="77777777" w:rsidR="00B26348" w:rsidRDefault="00000000">
      <w:r>
        <w:t>Response: ________________________________________________________________________________</w:t>
      </w:r>
    </w:p>
    <w:p w14:paraId="7C510072" w14:textId="77777777" w:rsidR="00B26348" w:rsidRDefault="00000000">
      <w:r>
        <w:t>__________________________________________________________________________________________</w:t>
      </w:r>
    </w:p>
    <w:p w14:paraId="4A8B02F5" w14:textId="77777777" w:rsidR="00B26348" w:rsidRDefault="00000000">
      <w:r>
        <w:t>__________________________________________________________________________________________</w:t>
      </w:r>
    </w:p>
    <w:p w14:paraId="51FD606C" w14:textId="77777777" w:rsidR="00B26348" w:rsidRDefault="00000000">
      <w:r>
        <w:t>__________________________________________________________________________________________</w:t>
      </w:r>
    </w:p>
    <w:p w14:paraId="0068ECE6" w14:textId="77777777" w:rsidR="00B26348" w:rsidRDefault="00000000">
      <w:r>
        <w:rPr>
          <w:b/>
        </w:rPr>
        <w:t>132. Clinic Hospital Name</w:t>
      </w:r>
      <w:r>
        <w:rPr>
          <w:i/>
          <w:color w:val="666666"/>
          <w:sz w:val="16"/>
        </w:rPr>
        <w:t xml:space="preserve">  [Text Short]</w:t>
      </w:r>
    </w:p>
    <w:p w14:paraId="5454E8FA" w14:textId="77777777" w:rsidR="00B26348" w:rsidRDefault="00000000">
      <w:r>
        <w:t>Response: ________________________________________________________________________________</w:t>
      </w:r>
    </w:p>
    <w:p w14:paraId="587AAC37" w14:textId="77777777" w:rsidR="00B26348" w:rsidRDefault="00000000">
      <w:r>
        <w:t>__________________________________________________________________________________________</w:t>
      </w:r>
    </w:p>
    <w:p w14:paraId="752DA9B2" w14:textId="77777777" w:rsidR="00B26348" w:rsidRDefault="00000000">
      <w:r>
        <w:rPr>
          <w:b/>
        </w:rPr>
        <w:t>133. Clinic Hospital Address</w:t>
      </w:r>
      <w:r>
        <w:rPr>
          <w:i/>
          <w:color w:val="666666"/>
          <w:sz w:val="16"/>
        </w:rPr>
        <w:t xml:space="preserve">  [Text Short]</w:t>
      </w:r>
    </w:p>
    <w:p w14:paraId="73D40B32" w14:textId="77777777" w:rsidR="00B26348" w:rsidRDefault="00000000">
      <w:r>
        <w:t>Response: ________________________________________________________________________________</w:t>
      </w:r>
    </w:p>
    <w:p w14:paraId="28BE6EFB" w14:textId="77777777" w:rsidR="00B26348" w:rsidRDefault="00000000">
      <w:r>
        <w:t>__________________________________________________________________________________________</w:t>
      </w:r>
    </w:p>
    <w:p w14:paraId="2CB469BA" w14:textId="77777777" w:rsidR="00B26348" w:rsidRDefault="00000000">
      <w:r>
        <w:rPr>
          <w:b/>
        </w:rPr>
        <w:t>134. Clinic Hospital Phone Number</w:t>
      </w:r>
      <w:r>
        <w:rPr>
          <w:i/>
          <w:color w:val="666666"/>
          <w:sz w:val="16"/>
        </w:rPr>
        <w:t xml:space="preserve">  [Text Short]</w:t>
      </w:r>
    </w:p>
    <w:p w14:paraId="2048D68B" w14:textId="77777777" w:rsidR="00B26348" w:rsidRDefault="00000000">
      <w:r>
        <w:t>Response: ________________________________________________________________________________</w:t>
      </w:r>
    </w:p>
    <w:p w14:paraId="255B6166" w14:textId="77777777" w:rsidR="00B26348" w:rsidRDefault="00000000">
      <w:r>
        <w:t>__________________________________________________________________________________________</w:t>
      </w:r>
    </w:p>
    <w:p w14:paraId="3DB443CC" w14:textId="77777777" w:rsidR="00B26348" w:rsidRDefault="00000000">
      <w:r>
        <w:rPr>
          <w:b/>
        </w:rPr>
        <w:t>135. First day of lost time</w:t>
      </w:r>
      <w:r>
        <w:rPr>
          <w:i/>
          <w:color w:val="666666"/>
          <w:sz w:val="16"/>
        </w:rPr>
        <w:t xml:space="preserve">  [Date]</w:t>
      </w:r>
    </w:p>
    <w:p w14:paraId="4799B65C" w14:textId="77777777" w:rsidR="00B26348" w:rsidRDefault="00000000">
      <w:r>
        <w:t>Date: __________________________________________________________________________________________</w:t>
      </w:r>
    </w:p>
    <w:p w14:paraId="6EF5CBAC" w14:textId="77777777" w:rsidR="00B26348" w:rsidRDefault="00000000">
      <w:r>
        <w:rPr>
          <w:b/>
        </w:rPr>
        <w:t>136. Has lost time ended?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4B0405B" w14:textId="77777777">
        <w:tc>
          <w:tcPr>
            <w:tcW w:w="10512" w:type="dxa"/>
          </w:tcPr>
          <w:p w14:paraId="66938709" w14:textId="77777777" w:rsidR="00B26348" w:rsidRDefault="00000000">
            <w:r>
              <w:t>○ Yes, returned to regular duty</w:t>
            </w:r>
          </w:p>
        </w:tc>
      </w:tr>
      <w:tr w:rsidR="00B26348" w14:paraId="31346594" w14:textId="77777777">
        <w:tc>
          <w:tcPr>
            <w:tcW w:w="10512" w:type="dxa"/>
          </w:tcPr>
          <w:p w14:paraId="38A1C5F7" w14:textId="77777777" w:rsidR="00B26348" w:rsidRDefault="00000000">
            <w:r>
              <w:t>○ Yes, returned to modified duty</w:t>
            </w:r>
          </w:p>
        </w:tc>
      </w:tr>
      <w:tr w:rsidR="00B26348" w14:paraId="558D84A0" w14:textId="77777777">
        <w:tc>
          <w:tcPr>
            <w:tcW w:w="10512" w:type="dxa"/>
          </w:tcPr>
          <w:p w14:paraId="4229B83B" w14:textId="77777777" w:rsidR="00B26348" w:rsidRDefault="00000000">
            <w:r>
              <w:t>○ Yes, employee was terminated</w:t>
            </w:r>
          </w:p>
        </w:tc>
      </w:tr>
      <w:tr w:rsidR="00B26348" w14:paraId="147A5D9E" w14:textId="77777777">
        <w:tc>
          <w:tcPr>
            <w:tcW w:w="10512" w:type="dxa"/>
          </w:tcPr>
          <w:p w14:paraId="3125DC1F" w14:textId="77777777" w:rsidR="00B26348" w:rsidRDefault="00000000">
            <w:r>
              <w:t>○ No, employee is currently on lost time</w:t>
            </w:r>
          </w:p>
        </w:tc>
      </w:tr>
    </w:tbl>
    <w:p w14:paraId="35662D66" w14:textId="77777777" w:rsidR="00B26348" w:rsidRDefault="00B26348"/>
    <w:p w14:paraId="2BE861F8" w14:textId="77777777" w:rsidR="00B26348" w:rsidRDefault="00000000">
      <w:r>
        <w:rPr>
          <w:b/>
        </w:rPr>
        <w:t>137. First day of modified duty</w:t>
      </w:r>
      <w:r>
        <w:rPr>
          <w:i/>
          <w:color w:val="666666"/>
          <w:sz w:val="16"/>
        </w:rPr>
        <w:t xml:space="preserve">  [Date]</w:t>
      </w:r>
    </w:p>
    <w:p w14:paraId="0D033E9D" w14:textId="77777777" w:rsidR="00B26348" w:rsidRDefault="00000000">
      <w:r>
        <w:t>Date: __________________________________________________________________________________________</w:t>
      </w:r>
    </w:p>
    <w:p w14:paraId="5085C681" w14:textId="77777777" w:rsidR="00B26348" w:rsidRDefault="00000000">
      <w:r>
        <w:rPr>
          <w:b/>
        </w:rPr>
        <w:t>138. Date returned to modified duty</w:t>
      </w:r>
      <w:r>
        <w:rPr>
          <w:i/>
          <w:color w:val="666666"/>
          <w:sz w:val="16"/>
        </w:rPr>
        <w:t xml:space="preserve">  [Date]</w:t>
      </w:r>
    </w:p>
    <w:p w14:paraId="371D28EB" w14:textId="77777777" w:rsidR="00B26348" w:rsidRDefault="00000000">
      <w:r>
        <w:t>Date: __________________________________________________________________________________________</w:t>
      </w:r>
    </w:p>
    <w:p w14:paraId="74B781FB" w14:textId="77777777" w:rsidR="00B26348" w:rsidRDefault="00000000">
      <w:r>
        <w:rPr>
          <w:b/>
        </w:rPr>
        <w:t>139. Date returned to regular work</w:t>
      </w:r>
      <w:r>
        <w:rPr>
          <w:i/>
          <w:color w:val="666666"/>
          <w:sz w:val="16"/>
        </w:rPr>
        <w:t xml:space="preserve">  [Date]</w:t>
      </w:r>
    </w:p>
    <w:p w14:paraId="3F026661" w14:textId="77777777" w:rsidR="00B26348" w:rsidRDefault="00000000">
      <w:r>
        <w:t>Date: __________________________________________________________________________________________</w:t>
      </w:r>
    </w:p>
    <w:p w14:paraId="5A1E7C2A" w14:textId="77777777" w:rsidR="00B26348" w:rsidRDefault="00000000">
      <w:r>
        <w:rPr>
          <w:b/>
        </w:rPr>
        <w:t>140. Employment Termination Date</w:t>
      </w:r>
      <w:r>
        <w:rPr>
          <w:i/>
          <w:color w:val="666666"/>
          <w:sz w:val="16"/>
        </w:rPr>
        <w:t xml:space="preserve">  [Date]</w:t>
      </w:r>
    </w:p>
    <w:p w14:paraId="5E8E4ACC" w14:textId="77777777" w:rsidR="00B26348" w:rsidRDefault="00000000">
      <w:r>
        <w:t>Date: __________________________________________________________________________________________</w:t>
      </w:r>
    </w:p>
    <w:p w14:paraId="13D85166" w14:textId="77777777" w:rsidR="00B26348" w:rsidRDefault="00000000">
      <w:r>
        <w:rPr>
          <w:b/>
        </w:rPr>
        <w:t>141. Miscellaneous Injury Notes / Other Recordable Criteria:</w:t>
      </w:r>
      <w:r>
        <w:rPr>
          <w:i/>
          <w:color w:val="666666"/>
          <w:sz w:val="16"/>
        </w:rPr>
        <w:t xml:space="preserve">  [Text Short]</w:t>
      </w:r>
    </w:p>
    <w:p w14:paraId="6CB76EFF" w14:textId="77777777" w:rsidR="00B26348" w:rsidRDefault="00000000">
      <w:r>
        <w:t>Response: ________________________________________________________________________________</w:t>
      </w:r>
    </w:p>
    <w:p w14:paraId="542A2EA3" w14:textId="77777777" w:rsidR="00B26348" w:rsidRDefault="00000000">
      <w:r>
        <w:t>__________________________________________________________________________________________</w:t>
      </w:r>
    </w:p>
    <w:p w14:paraId="714C02BF" w14:textId="77777777" w:rsidR="00B26348" w:rsidRDefault="00000000">
      <w:r>
        <w:rPr>
          <w:b/>
        </w:rPr>
        <w:t>142. Employee Number</w:t>
      </w:r>
      <w:r>
        <w:rPr>
          <w:i/>
          <w:color w:val="666666"/>
          <w:sz w:val="16"/>
        </w:rPr>
        <w:t xml:space="preserve">  [Text Short]</w:t>
      </w:r>
    </w:p>
    <w:p w14:paraId="0C1249EF" w14:textId="77777777" w:rsidR="00B26348" w:rsidRDefault="00000000">
      <w:pPr>
        <w:ind w:left="216"/>
      </w:pPr>
      <w:r>
        <w:rPr>
          <w:i/>
        </w:rPr>
        <w:t>Input a single 0 if unknown</w:t>
      </w:r>
    </w:p>
    <w:p w14:paraId="34AB02B5" w14:textId="77777777" w:rsidR="00B26348" w:rsidRDefault="00000000">
      <w:r>
        <w:t>Response: ________________________________________________________________________________</w:t>
      </w:r>
    </w:p>
    <w:p w14:paraId="1F93AC07" w14:textId="77777777" w:rsidR="00B26348" w:rsidRDefault="00000000">
      <w:r>
        <w:t>__________________________________________________________________________________________</w:t>
      </w:r>
    </w:p>
    <w:p w14:paraId="7F3B4CF3" w14:textId="77777777" w:rsidR="00B26348" w:rsidRDefault="00000000">
      <w:r>
        <w:rPr>
          <w:b/>
        </w:rPr>
        <w:t>143. Date of Birth</w:t>
      </w:r>
      <w:r>
        <w:rPr>
          <w:i/>
          <w:color w:val="666666"/>
          <w:sz w:val="16"/>
        </w:rPr>
        <w:t xml:space="preserve">  [Date]</w:t>
      </w:r>
    </w:p>
    <w:p w14:paraId="21040043" w14:textId="77777777" w:rsidR="00B26348" w:rsidRDefault="00000000">
      <w:pPr>
        <w:ind w:left="216"/>
      </w:pPr>
      <w:r>
        <w:rPr>
          <w:i/>
        </w:rPr>
        <w:t>input today's date if unknown</w:t>
      </w:r>
    </w:p>
    <w:p w14:paraId="318AD917" w14:textId="77777777" w:rsidR="00B26348" w:rsidRDefault="00000000">
      <w:r>
        <w:t>Date: __________________________________________________________________________________________</w:t>
      </w:r>
    </w:p>
    <w:p w14:paraId="36B71D86" w14:textId="77777777" w:rsidR="00B26348" w:rsidRDefault="00000000">
      <w:r>
        <w:rPr>
          <w:b/>
        </w:rPr>
        <w:t>144. Date of Hire</w:t>
      </w:r>
      <w:r>
        <w:rPr>
          <w:i/>
          <w:color w:val="666666"/>
          <w:sz w:val="16"/>
        </w:rPr>
        <w:t xml:space="preserve">  [Date]</w:t>
      </w:r>
    </w:p>
    <w:p w14:paraId="29F4732D" w14:textId="77777777" w:rsidR="00B26348" w:rsidRDefault="00000000">
      <w:pPr>
        <w:ind w:left="216"/>
      </w:pPr>
      <w:r>
        <w:rPr>
          <w:i/>
        </w:rPr>
        <w:t>input today's date if unknown</w:t>
      </w:r>
    </w:p>
    <w:p w14:paraId="21F3427E" w14:textId="77777777" w:rsidR="00B26348" w:rsidRDefault="00000000">
      <w:r>
        <w:t>Date: __________________________________________________________________________________________</w:t>
      </w:r>
    </w:p>
    <w:p w14:paraId="0C4A97A5" w14:textId="77777777" w:rsidR="00B26348" w:rsidRDefault="00000000">
      <w:r>
        <w:rPr>
          <w:b/>
        </w:rPr>
        <w:t>145. Current, Physical Address (Street name &amp; number, city, state, zip)</w:t>
      </w:r>
      <w:r>
        <w:rPr>
          <w:i/>
          <w:color w:val="666666"/>
          <w:sz w:val="16"/>
        </w:rPr>
        <w:t xml:space="preserve">  [Text Short]</w:t>
      </w:r>
    </w:p>
    <w:p w14:paraId="24A84D70" w14:textId="77777777" w:rsidR="00B26348" w:rsidRDefault="00000000">
      <w:pPr>
        <w:ind w:left="216"/>
      </w:pPr>
      <w:r>
        <w:rPr>
          <w:i/>
        </w:rPr>
        <w:t>input a 0 if unknown</w:t>
      </w:r>
    </w:p>
    <w:p w14:paraId="67AF99E0" w14:textId="77777777" w:rsidR="00B26348" w:rsidRDefault="00000000">
      <w:r>
        <w:t>Response: ________________________________________________________________________________</w:t>
      </w:r>
    </w:p>
    <w:p w14:paraId="56AF1E8F" w14:textId="77777777" w:rsidR="00B26348" w:rsidRDefault="00000000">
      <w:r>
        <w:t>__________________________________________________________________________________________</w:t>
      </w:r>
    </w:p>
    <w:p w14:paraId="17343B47" w14:textId="77777777" w:rsidR="00B26348" w:rsidRDefault="00000000">
      <w:r>
        <w:rPr>
          <w:b/>
        </w:rPr>
        <w:t>146. Hourly Wage</w:t>
      </w:r>
      <w:r>
        <w:rPr>
          <w:i/>
          <w:color w:val="666666"/>
          <w:sz w:val="16"/>
        </w:rPr>
        <w:t xml:space="preserve">  [Number]</w:t>
      </w:r>
    </w:p>
    <w:p w14:paraId="49D2D8C7" w14:textId="77777777" w:rsidR="00B26348" w:rsidRDefault="00000000">
      <w:r>
        <w:t>Number: __________________________________________________________________________________________</w:t>
      </w:r>
    </w:p>
    <w:p w14:paraId="38D316CC" w14:textId="77777777" w:rsidR="00B26348" w:rsidRDefault="00000000">
      <w:r>
        <w:rPr>
          <w:b/>
        </w:rPr>
        <w:t>147. Side of Body Injured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7B16508" w14:textId="77777777">
        <w:tc>
          <w:tcPr>
            <w:tcW w:w="10512" w:type="dxa"/>
          </w:tcPr>
          <w:p w14:paraId="151E550C" w14:textId="77777777" w:rsidR="00B26348" w:rsidRDefault="00000000">
            <w:r>
              <w:t>○ Right</w:t>
            </w:r>
          </w:p>
        </w:tc>
      </w:tr>
      <w:tr w:rsidR="00B26348" w14:paraId="21A8BCC7" w14:textId="77777777">
        <w:tc>
          <w:tcPr>
            <w:tcW w:w="10512" w:type="dxa"/>
          </w:tcPr>
          <w:p w14:paraId="7B7DBC2B" w14:textId="77777777" w:rsidR="00B26348" w:rsidRDefault="00000000">
            <w:r>
              <w:t>○ Left</w:t>
            </w:r>
          </w:p>
        </w:tc>
      </w:tr>
      <w:tr w:rsidR="00B26348" w14:paraId="0F0C73F2" w14:textId="77777777">
        <w:tc>
          <w:tcPr>
            <w:tcW w:w="10512" w:type="dxa"/>
          </w:tcPr>
          <w:p w14:paraId="615EDB35" w14:textId="77777777" w:rsidR="00B26348" w:rsidRDefault="00000000">
            <w:r>
              <w:t>○ Both</w:t>
            </w:r>
          </w:p>
        </w:tc>
      </w:tr>
    </w:tbl>
    <w:p w14:paraId="6BC8CFC5" w14:textId="77777777" w:rsidR="00B26348" w:rsidRDefault="00B26348"/>
    <w:p w14:paraId="11D7B600" w14:textId="77777777" w:rsidR="00B26348" w:rsidRDefault="00000000">
      <w:r>
        <w:rPr>
          <w:b/>
        </w:rPr>
        <w:t>148. Gender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F718256" w14:textId="77777777">
        <w:tc>
          <w:tcPr>
            <w:tcW w:w="10512" w:type="dxa"/>
          </w:tcPr>
          <w:p w14:paraId="1B6DD42D" w14:textId="77777777" w:rsidR="00B26348" w:rsidRDefault="00000000">
            <w:r>
              <w:t>○ Male</w:t>
            </w:r>
          </w:p>
        </w:tc>
      </w:tr>
      <w:tr w:rsidR="00B26348" w14:paraId="0142EA49" w14:textId="77777777">
        <w:tc>
          <w:tcPr>
            <w:tcW w:w="10512" w:type="dxa"/>
          </w:tcPr>
          <w:p w14:paraId="20A1FBBB" w14:textId="77777777" w:rsidR="00B26348" w:rsidRDefault="00000000">
            <w:r>
              <w:t>○ Female</w:t>
            </w:r>
          </w:p>
        </w:tc>
      </w:tr>
    </w:tbl>
    <w:p w14:paraId="7F22B294" w14:textId="77777777" w:rsidR="00B26348" w:rsidRDefault="00B26348"/>
    <w:p w14:paraId="7129E395" w14:textId="77777777" w:rsidR="00B26348" w:rsidRDefault="00000000">
      <w:r>
        <w:rPr>
          <w:b/>
        </w:rPr>
        <w:t>149. Name of physician or healthcare professional</w:t>
      </w:r>
      <w:r>
        <w:rPr>
          <w:i/>
          <w:color w:val="666666"/>
          <w:sz w:val="16"/>
        </w:rPr>
        <w:t xml:space="preserve">  [Text Short]</w:t>
      </w:r>
    </w:p>
    <w:p w14:paraId="6F0CAE42" w14:textId="77777777" w:rsidR="00B26348" w:rsidRDefault="00000000">
      <w:r>
        <w:t>Response: ________________________________________________________________________________</w:t>
      </w:r>
    </w:p>
    <w:p w14:paraId="5485FFCE" w14:textId="77777777" w:rsidR="00B26348" w:rsidRDefault="00000000">
      <w:r>
        <w:t>__________________________________________________________________________________________</w:t>
      </w:r>
    </w:p>
    <w:p w14:paraId="33B355FB" w14:textId="77777777" w:rsidR="00B26348" w:rsidRDefault="00000000">
      <w:r>
        <w:rPr>
          <w:b/>
        </w:rPr>
        <w:t>150. Was employee hospitalized overnight as an in-patient?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281D104" w14:textId="77777777">
        <w:tc>
          <w:tcPr>
            <w:tcW w:w="10512" w:type="dxa"/>
          </w:tcPr>
          <w:p w14:paraId="01F6575A" w14:textId="77777777" w:rsidR="00B26348" w:rsidRDefault="00000000">
            <w:r>
              <w:t>○ Yes</w:t>
            </w:r>
          </w:p>
        </w:tc>
      </w:tr>
      <w:tr w:rsidR="00B26348" w14:paraId="0C04E8E6" w14:textId="77777777">
        <w:tc>
          <w:tcPr>
            <w:tcW w:w="10512" w:type="dxa"/>
          </w:tcPr>
          <w:p w14:paraId="293C5E93" w14:textId="77777777" w:rsidR="00B26348" w:rsidRDefault="00000000">
            <w:r>
              <w:t>○ No</w:t>
            </w:r>
          </w:p>
        </w:tc>
      </w:tr>
    </w:tbl>
    <w:p w14:paraId="33677B93" w14:textId="77777777" w:rsidR="00B26348" w:rsidRDefault="00B26348"/>
    <w:p w14:paraId="23FC7CD6" w14:textId="77777777" w:rsidR="00B26348" w:rsidRDefault="00000000">
      <w:r>
        <w:rPr>
          <w:b/>
        </w:rPr>
        <w:t>151. What was the employee doing just before the incident occurred?</w:t>
      </w:r>
      <w:r>
        <w:rPr>
          <w:i/>
          <w:color w:val="666666"/>
          <w:sz w:val="16"/>
        </w:rPr>
        <w:t xml:space="preserve">  [Text Short]</w:t>
      </w:r>
    </w:p>
    <w:p w14:paraId="284DEDB1" w14:textId="77777777" w:rsidR="00B26348" w:rsidRDefault="00000000">
      <w:r>
        <w:t>Response: ________________________________________________________________________________</w:t>
      </w:r>
    </w:p>
    <w:p w14:paraId="50A471DF" w14:textId="77777777" w:rsidR="00B26348" w:rsidRDefault="00000000">
      <w:r>
        <w:t>__________________________________________________________________________________________</w:t>
      </w:r>
    </w:p>
    <w:p w14:paraId="4FB1584B" w14:textId="77777777" w:rsidR="00B26348" w:rsidRDefault="00000000">
      <w:r>
        <w:rPr>
          <w:b/>
        </w:rPr>
        <w:t>152. If the employee died, when did death occur?</w:t>
      </w:r>
      <w:r>
        <w:rPr>
          <w:i/>
          <w:color w:val="666666"/>
          <w:sz w:val="16"/>
        </w:rPr>
        <w:t xml:space="preserve">  [Date time]</w:t>
      </w:r>
    </w:p>
    <w:p w14:paraId="61951EBE" w14:textId="77777777" w:rsidR="00B26348" w:rsidRDefault="00000000">
      <w:r>
        <w:t>Date/time: __________________________________________________________________________________________</w:t>
      </w:r>
    </w:p>
    <w:p w14:paraId="30C955A3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